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BFA" w:rsidRPr="004C2E2A" w:rsidRDefault="00365BFA" w:rsidP="00365BFA">
      <w:pPr>
        <w:keepNext/>
        <w:widowControl w:val="0"/>
        <w:autoSpaceDE w:val="0"/>
        <w:autoSpaceDN w:val="0"/>
        <w:adjustRightInd w:val="0"/>
        <w:spacing w:line="360" w:lineRule="auto"/>
        <w:jc w:val="both"/>
        <w:outlineLvl w:val="0"/>
        <w:rPr>
          <w:rFonts w:ascii="Trebuchet MS" w:hAnsi="Trebuchet MS" w:cs="Tahoma"/>
          <w:b/>
          <w:sz w:val="32"/>
          <w:szCs w:val="32"/>
          <w:lang w:val="ro-RO"/>
        </w:rPr>
      </w:pPr>
      <w:r w:rsidRPr="004C2E2A">
        <w:rPr>
          <w:rFonts w:ascii="Trebuchet MS" w:hAnsi="Trebuchet MS" w:cs="Tahoma"/>
          <w:b/>
          <w:sz w:val="32"/>
          <w:szCs w:val="32"/>
          <w:lang w:val="ro-RO"/>
        </w:rPr>
        <w:t xml:space="preserve">Anexa </w:t>
      </w:r>
      <w:r w:rsidR="004D0259" w:rsidRPr="004C2E2A">
        <w:rPr>
          <w:rFonts w:ascii="Trebuchet MS" w:hAnsi="Trebuchet MS" w:cs="Tahoma"/>
          <w:b/>
          <w:sz w:val="32"/>
          <w:szCs w:val="32"/>
          <w:lang w:val="ro-RO"/>
        </w:rPr>
        <w:t>nr</w:t>
      </w:r>
      <w:r w:rsidR="006E0B24" w:rsidRPr="004C2E2A">
        <w:rPr>
          <w:rFonts w:ascii="Trebuchet MS" w:hAnsi="Trebuchet MS" w:cs="Tahoma"/>
          <w:b/>
          <w:sz w:val="32"/>
          <w:szCs w:val="32"/>
          <w:lang w:val="ro-RO"/>
        </w:rPr>
        <w:t>.3.5</w:t>
      </w:r>
      <w:r w:rsidR="00D12D72">
        <w:rPr>
          <w:rFonts w:ascii="Trebuchet MS" w:hAnsi="Trebuchet MS" w:cs="Tahoma"/>
          <w:b/>
          <w:sz w:val="32"/>
          <w:szCs w:val="32"/>
          <w:lang w:val="ro-RO"/>
        </w:rPr>
        <w:t>2</w:t>
      </w:r>
      <w:r w:rsidR="006E0B24" w:rsidRPr="004C2E2A">
        <w:rPr>
          <w:rFonts w:ascii="Trebuchet MS" w:hAnsi="Trebuchet MS" w:cs="Tahoma"/>
          <w:b/>
          <w:sz w:val="32"/>
          <w:szCs w:val="32"/>
          <w:lang w:val="ro-RO"/>
        </w:rPr>
        <w:t>.</w:t>
      </w:r>
    </w:p>
    <w:p w:rsidR="00441DDC" w:rsidRPr="004C2E2A" w:rsidRDefault="00441DDC" w:rsidP="00365BFA">
      <w:pPr>
        <w:keepNext/>
        <w:widowControl w:val="0"/>
        <w:autoSpaceDE w:val="0"/>
        <w:autoSpaceDN w:val="0"/>
        <w:adjustRightInd w:val="0"/>
        <w:spacing w:line="360" w:lineRule="auto"/>
        <w:jc w:val="both"/>
        <w:outlineLvl w:val="0"/>
        <w:rPr>
          <w:rFonts w:ascii="Trebuchet MS" w:hAnsi="Trebuchet MS" w:cs="Tahoma"/>
          <w:b/>
          <w:sz w:val="32"/>
          <w:szCs w:val="32"/>
          <w:lang w:val="ro-RO"/>
        </w:rPr>
      </w:pPr>
    </w:p>
    <w:p w:rsidR="00365BFA" w:rsidRPr="004C2E2A" w:rsidRDefault="00365BFA" w:rsidP="00365BFA">
      <w:pPr>
        <w:keepNext/>
        <w:widowControl w:val="0"/>
        <w:autoSpaceDE w:val="0"/>
        <w:autoSpaceDN w:val="0"/>
        <w:adjustRightInd w:val="0"/>
        <w:spacing w:line="360" w:lineRule="auto"/>
        <w:jc w:val="both"/>
        <w:outlineLvl w:val="0"/>
        <w:rPr>
          <w:rFonts w:ascii="Trebuchet MS" w:hAnsi="Trebuchet MS" w:cs="Tahoma"/>
          <w:b/>
          <w:sz w:val="32"/>
          <w:szCs w:val="32"/>
          <w:lang w:val="ro-RO"/>
        </w:rPr>
      </w:pPr>
    </w:p>
    <w:p w:rsidR="00365BFA" w:rsidRPr="004C2E2A" w:rsidRDefault="00365BFA" w:rsidP="00365BFA">
      <w:pPr>
        <w:widowControl w:val="0"/>
        <w:autoSpaceDE w:val="0"/>
        <w:autoSpaceDN w:val="0"/>
        <w:adjustRightInd w:val="0"/>
        <w:spacing w:line="360" w:lineRule="auto"/>
        <w:jc w:val="center"/>
        <w:outlineLvl w:val="0"/>
        <w:rPr>
          <w:rFonts w:ascii="Trebuchet MS" w:hAnsi="Trebuchet MS" w:cs="Tahoma"/>
          <w:b/>
          <w:bCs/>
          <w:sz w:val="32"/>
          <w:szCs w:val="32"/>
          <w:u w:val="single"/>
          <w:lang w:val="ro-RO"/>
        </w:rPr>
      </w:pPr>
      <w:r w:rsidRPr="004C2E2A">
        <w:rPr>
          <w:rFonts w:ascii="Trebuchet MS" w:hAnsi="Trebuchet MS" w:cs="Tahoma"/>
          <w:b/>
          <w:bCs/>
          <w:sz w:val="32"/>
          <w:szCs w:val="32"/>
          <w:u w:val="single"/>
          <w:lang w:val="ro-RO"/>
        </w:rPr>
        <w:t>REGULAMENT DE ORGANIZARE ŞI FUNCŢIONARE</w:t>
      </w:r>
    </w:p>
    <w:p w:rsidR="00B07A20" w:rsidRPr="004C2E2A" w:rsidRDefault="00B07A20" w:rsidP="00365BFA">
      <w:pPr>
        <w:widowControl w:val="0"/>
        <w:autoSpaceDE w:val="0"/>
        <w:autoSpaceDN w:val="0"/>
        <w:adjustRightInd w:val="0"/>
        <w:jc w:val="center"/>
        <w:outlineLvl w:val="0"/>
        <w:rPr>
          <w:rFonts w:ascii="Trebuchet MS" w:hAnsi="Trebuchet MS" w:cs="Tahoma"/>
          <w:b/>
          <w:bCs/>
          <w:sz w:val="32"/>
          <w:szCs w:val="32"/>
          <w:lang w:val="ro-RO"/>
        </w:rPr>
      </w:pPr>
    </w:p>
    <w:p w:rsidR="00B07A20" w:rsidRPr="004C2E2A" w:rsidRDefault="00B07A20" w:rsidP="00770BAC">
      <w:pPr>
        <w:widowControl w:val="0"/>
        <w:autoSpaceDE w:val="0"/>
        <w:autoSpaceDN w:val="0"/>
        <w:adjustRightInd w:val="0"/>
        <w:spacing w:line="360" w:lineRule="auto"/>
        <w:jc w:val="center"/>
        <w:outlineLvl w:val="0"/>
        <w:rPr>
          <w:rFonts w:ascii="Trebuchet MS" w:hAnsi="Trebuchet MS" w:cs="Tahoma"/>
          <w:b/>
          <w:sz w:val="32"/>
          <w:szCs w:val="32"/>
          <w:lang w:val="ro-RO"/>
        </w:rPr>
      </w:pPr>
    </w:p>
    <w:p w:rsidR="0077147F" w:rsidRPr="004C2E2A" w:rsidRDefault="00365BFA" w:rsidP="00365BFA">
      <w:pPr>
        <w:widowControl w:val="0"/>
        <w:autoSpaceDE w:val="0"/>
        <w:autoSpaceDN w:val="0"/>
        <w:adjustRightInd w:val="0"/>
        <w:spacing w:line="360" w:lineRule="auto"/>
        <w:jc w:val="center"/>
        <w:outlineLvl w:val="0"/>
        <w:rPr>
          <w:rFonts w:ascii="Trebuchet MS" w:hAnsi="Trebuchet MS" w:cs="Tahoma"/>
          <w:b/>
          <w:bCs/>
          <w:sz w:val="32"/>
          <w:szCs w:val="32"/>
          <w:lang w:val="ro-RO"/>
        </w:rPr>
      </w:pPr>
      <w:r w:rsidRPr="004C2E2A">
        <w:rPr>
          <w:rFonts w:ascii="Trebuchet MS" w:hAnsi="Trebuchet MS" w:cs="Tahoma"/>
          <w:b/>
          <w:bCs/>
          <w:sz w:val="32"/>
          <w:szCs w:val="32"/>
          <w:lang w:val="ro-RO"/>
        </w:rPr>
        <w:t xml:space="preserve">CENTRUL DE ÎNGRIJIRE ŞI ASISTENŢĂ </w:t>
      </w:r>
      <w:r w:rsidR="0077147F" w:rsidRPr="004C2E2A">
        <w:rPr>
          <w:rFonts w:ascii="Trebuchet MS" w:hAnsi="Trebuchet MS" w:cs="Tahoma"/>
          <w:b/>
          <w:bCs/>
          <w:sz w:val="32"/>
          <w:szCs w:val="32"/>
          <w:lang w:val="ro-RO"/>
        </w:rPr>
        <w:t xml:space="preserve">SFÂNTU ANDREI </w:t>
      </w:r>
    </w:p>
    <w:p w:rsidR="00365BFA" w:rsidRPr="004C2E2A" w:rsidRDefault="00365BFA" w:rsidP="00365BFA">
      <w:pPr>
        <w:widowControl w:val="0"/>
        <w:autoSpaceDE w:val="0"/>
        <w:autoSpaceDN w:val="0"/>
        <w:adjustRightInd w:val="0"/>
        <w:spacing w:line="360" w:lineRule="auto"/>
        <w:jc w:val="center"/>
        <w:outlineLvl w:val="0"/>
        <w:rPr>
          <w:rFonts w:ascii="Trebuchet MS" w:hAnsi="Trebuchet MS" w:cs="Arial"/>
          <w:b/>
          <w:sz w:val="32"/>
          <w:szCs w:val="32"/>
          <w:lang w:val="ro-RO"/>
        </w:rPr>
      </w:pPr>
      <w:r w:rsidRPr="004C2E2A">
        <w:rPr>
          <w:rFonts w:ascii="Trebuchet MS" w:hAnsi="Trebuchet MS" w:cs="Tahoma"/>
          <w:b/>
          <w:bCs/>
          <w:sz w:val="32"/>
          <w:szCs w:val="32"/>
          <w:lang w:val="ro-RO"/>
        </w:rPr>
        <w:t>CĂPUŞU DE CÂMPIE</w:t>
      </w:r>
    </w:p>
    <w:p w:rsidR="00365BFA" w:rsidRPr="004C2E2A" w:rsidRDefault="00365BFA" w:rsidP="00365BFA">
      <w:pPr>
        <w:keepNext/>
        <w:widowControl w:val="0"/>
        <w:autoSpaceDE w:val="0"/>
        <w:autoSpaceDN w:val="0"/>
        <w:adjustRightInd w:val="0"/>
        <w:spacing w:line="360" w:lineRule="auto"/>
        <w:jc w:val="center"/>
        <w:rPr>
          <w:rFonts w:ascii="Trebuchet MS" w:hAnsi="Trebuchet MS" w:cs="Tahoma"/>
          <w:b/>
          <w:lang w:val="ro-RO"/>
        </w:rPr>
      </w:pPr>
    </w:p>
    <w:p w:rsidR="00365BFA" w:rsidRPr="004C2E2A" w:rsidRDefault="00172C01" w:rsidP="00365BFA">
      <w:pPr>
        <w:keepNext/>
        <w:widowControl w:val="0"/>
        <w:autoSpaceDE w:val="0"/>
        <w:autoSpaceDN w:val="0"/>
        <w:adjustRightInd w:val="0"/>
        <w:spacing w:line="360" w:lineRule="auto"/>
        <w:jc w:val="both"/>
        <w:rPr>
          <w:rFonts w:ascii="Trebuchet MS" w:hAnsi="Trebuchet MS" w:cs="Tahoma"/>
          <w:lang w:val="ro-RO"/>
        </w:rPr>
      </w:pPr>
      <w:r w:rsidRPr="004C2E2A">
        <w:rPr>
          <w:rFonts w:ascii="Trebuchet MS" w:hAnsi="Trebuchet MS" w:cs="Tahoma"/>
          <w:noProof/>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365BFA" w:rsidRPr="004C2E2A" w:rsidRDefault="00365BFA" w:rsidP="00365BFA">
      <w:pPr>
        <w:widowControl w:val="0"/>
        <w:autoSpaceDE w:val="0"/>
        <w:autoSpaceDN w:val="0"/>
        <w:adjustRightInd w:val="0"/>
        <w:spacing w:line="360" w:lineRule="auto"/>
        <w:jc w:val="center"/>
        <w:rPr>
          <w:rFonts w:ascii="Trebuchet MS" w:hAnsi="Trebuchet MS" w:cs="Tahoma"/>
          <w:b/>
          <w:bCs/>
          <w:lang w:val="ro-RO"/>
        </w:rPr>
      </w:pPr>
    </w:p>
    <w:p w:rsidR="00365BFA" w:rsidRPr="00F1550B" w:rsidRDefault="00276CBC" w:rsidP="00B07A20">
      <w:pPr>
        <w:widowControl w:val="0"/>
        <w:autoSpaceDE w:val="0"/>
        <w:autoSpaceDN w:val="0"/>
        <w:adjustRightInd w:val="0"/>
        <w:spacing w:line="360" w:lineRule="auto"/>
        <w:jc w:val="center"/>
        <w:rPr>
          <w:rFonts w:ascii="Trebuchet MS" w:hAnsi="Trebuchet MS" w:cs="Tahoma"/>
          <w:b/>
          <w:bCs/>
          <w:color w:val="FF0000"/>
          <w:sz w:val="28"/>
          <w:szCs w:val="28"/>
          <w:lang w:val="ro-RO"/>
        </w:rPr>
      </w:pPr>
      <w:r w:rsidRPr="00F1550B">
        <w:rPr>
          <w:rFonts w:ascii="Trebuchet MS" w:hAnsi="Trebuchet MS" w:cs="Tahoma"/>
          <w:b/>
          <w:bCs/>
          <w:color w:val="FF0000"/>
          <w:sz w:val="28"/>
          <w:szCs w:val="28"/>
          <w:lang w:val="ro-RO"/>
        </w:rPr>
        <w:t>202</w:t>
      </w:r>
      <w:r w:rsidR="00F1550B" w:rsidRPr="00F1550B">
        <w:rPr>
          <w:rFonts w:ascii="Trebuchet MS" w:hAnsi="Trebuchet MS" w:cs="Tahoma"/>
          <w:b/>
          <w:bCs/>
          <w:color w:val="FF0000"/>
          <w:sz w:val="28"/>
          <w:szCs w:val="28"/>
          <w:lang w:val="ro-RO"/>
        </w:rPr>
        <w:t>5</w:t>
      </w:r>
    </w:p>
    <w:p w:rsidR="00E14B10" w:rsidRPr="004C2E2A" w:rsidRDefault="00E14B10" w:rsidP="005F4B68">
      <w:pPr>
        <w:jc w:val="both"/>
        <w:rPr>
          <w:rFonts w:ascii="Trebuchet MS" w:hAnsi="Trebuchet MS"/>
          <w:b/>
          <w:lang w:val="ro-RO"/>
        </w:rPr>
      </w:pPr>
    </w:p>
    <w:p w:rsidR="00866485" w:rsidRPr="004C2E2A" w:rsidRDefault="00365BFA" w:rsidP="005F4B68">
      <w:pPr>
        <w:jc w:val="both"/>
        <w:rPr>
          <w:rFonts w:ascii="Trebuchet MS" w:hAnsi="Trebuchet MS"/>
          <w:b/>
          <w:bCs/>
          <w:lang w:val="ro-RO"/>
        </w:rPr>
      </w:pPr>
      <w:r w:rsidRPr="004C2E2A">
        <w:rPr>
          <w:rFonts w:ascii="Trebuchet MS" w:hAnsi="Trebuchet MS"/>
          <w:b/>
          <w:lang w:val="ro-RO"/>
        </w:rPr>
        <w:lastRenderedPageBreak/>
        <w:t xml:space="preserve">ART. 1 </w:t>
      </w:r>
      <w:r w:rsidR="00190D08" w:rsidRPr="004C2E2A">
        <w:rPr>
          <w:rFonts w:ascii="Trebuchet MS" w:hAnsi="Trebuchet MS"/>
          <w:b/>
          <w:bCs/>
          <w:lang w:val="ro-RO"/>
        </w:rPr>
        <w:t>Dispoziţii generale.</w:t>
      </w:r>
    </w:p>
    <w:p w:rsidR="00866485" w:rsidRPr="004C2E2A" w:rsidRDefault="00B50012" w:rsidP="00B50012">
      <w:pPr>
        <w:tabs>
          <w:tab w:val="left" w:pos="1155"/>
        </w:tabs>
        <w:jc w:val="both"/>
        <w:rPr>
          <w:rFonts w:ascii="Trebuchet MS" w:hAnsi="Trebuchet MS"/>
          <w:b/>
          <w:bCs/>
          <w:lang w:val="ro-RO"/>
        </w:rPr>
      </w:pPr>
      <w:r w:rsidRPr="004C2E2A">
        <w:rPr>
          <w:rFonts w:ascii="Trebuchet MS" w:hAnsi="Trebuchet MS"/>
          <w:b/>
          <w:bCs/>
          <w:lang w:val="ro-RO"/>
        </w:rPr>
        <w:tab/>
      </w:r>
    </w:p>
    <w:p w:rsidR="00365BFA" w:rsidRPr="004C2E2A" w:rsidRDefault="00190D08" w:rsidP="005F4B68">
      <w:pPr>
        <w:jc w:val="both"/>
        <w:rPr>
          <w:rFonts w:ascii="Trebuchet MS" w:hAnsi="Trebuchet MS"/>
          <w:b/>
          <w:lang w:val="ro-RO"/>
        </w:rPr>
      </w:pPr>
      <w:r w:rsidRPr="004C2E2A">
        <w:rPr>
          <w:rFonts w:ascii="Trebuchet MS" w:hAnsi="Trebuchet MS"/>
          <w:b/>
          <w:lang w:val="ro-RO"/>
        </w:rPr>
        <w:t>Definiţia</w:t>
      </w:r>
    </w:p>
    <w:p w:rsidR="00866485" w:rsidRPr="004C2E2A" w:rsidRDefault="00866485" w:rsidP="005F4B68">
      <w:pPr>
        <w:jc w:val="both"/>
        <w:rPr>
          <w:rFonts w:ascii="Trebuchet MS" w:hAnsi="Trebuchet MS"/>
          <w:b/>
          <w:lang w:val="ro-RO"/>
        </w:rPr>
      </w:pPr>
    </w:p>
    <w:p w:rsidR="004D0259" w:rsidRPr="004C2E2A" w:rsidRDefault="00365BFA" w:rsidP="009F4ABE">
      <w:pPr>
        <w:jc w:val="both"/>
        <w:rPr>
          <w:rFonts w:ascii="Arial" w:hAnsi="Arial" w:cs="Arial"/>
          <w:sz w:val="22"/>
          <w:szCs w:val="22"/>
          <w:lang w:val="it-IT"/>
        </w:rPr>
      </w:pPr>
      <w:r w:rsidRPr="004C2E2A">
        <w:rPr>
          <w:rFonts w:ascii="Trebuchet MS" w:hAnsi="Trebuchet MS"/>
          <w:lang w:val="ro-RO"/>
        </w:rPr>
        <w:t xml:space="preserve">(1) </w:t>
      </w:r>
      <w:r w:rsidR="00190D08" w:rsidRPr="004C2E2A">
        <w:rPr>
          <w:rFonts w:ascii="Trebuchet MS" w:hAnsi="Trebuchet MS"/>
          <w:b/>
          <w:bCs/>
          <w:lang w:val="ro-RO"/>
        </w:rPr>
        <w:t>Centrul de Ingrijire si Asistenta</w:t>
      </w:r>
      <w:r w:rsidR="0077147F" w:rsidRPr="004C2E2A">
        <w:rPr>
          <w:rFonts w:ascii="Trebuchet MS" w:hAnsi="Trebuchet MS"/>
          <w:b/>
          <w:bCs/>
          <w:lang w:val="ro-RO"/>
        </w:rPr>
        <w:t xml:space="preserve"> Sf</w:t>
      </w:r>
      <w:r w:rsidR="0077147F" w:rsidRPr="004C2E2A">
        <w:rPr>
          <w:rFonts w:ascii="Trebuchet MS" w:hAnsi="Trebuchet MS"/>
          <w:b/>
          <w:lang w:val="ro-RO"/>
        </w:rPr>
        <w:t>â</w:t>
      </w:r>
      <w:r w:rsidR="0077147F" w:rsidRPr="004C2E2A">
        <w:rPr>
          <w:rFonts w:ascii="Trebuchet MS" w:hAnsi="Trebuchet MS"/>
          <w:b/>
          <w:bCs/>
          <w:lang w:val="ro-RO"/>
        </w:rPr>
        <w:t xml:space="preserve">ntu Andrei </w:t>
      </w:r>
      <w:r w:rsidR="0077147F" w:rsidRPr="004C2E2A">
        <w:rPr>
          <w:rFonts w:ascii="Trebuchet MS" w:hAnsi="Trebuchet MS"/>
          <w:b/>
          <w:lang w:val="ro-RO"/>
        </w:rPr>
        <w:t>Căpușu de Câmpie</w:t>
      </w:r>
      <w:r w:rsidR="00190D08" w:rsidRPr="004C2E2A">
        <w:rPr>
          <w:rFonts w:ascii="Trebuchet MS" w:hAnsi="Trebuchet MS"/>
          <w:lang w:val="ro-RO"/>
        </w:rPr>
        <w:t>, denumit în continuare CIA</w:t>
      </w:r>
      <w:r w:rsidR="0077147F" w:rsidRPr="004C2E2A">
        <w:rPr>
          <w:rFonts w:ascii="Trebuchet MS" w:hAnsi="Trebuchet MS"/>
          <w:lang w:val="ro-RO"/>
        </w:rPr>
        <w:t xml:space="preserve"> SF.ANDREI</w:t>
      </w:r>
      <w:r w:rsidR="00190D08" w:rsidRPr="004C2E2A">
        <w:rPr>
          <w:rFonts w:ascii="Trebuchet MS" w:hAnsi="Trebuchet MS"/>
          <w:lang w:val="ro-RO"/>
        </w:rPr>
        <w:t>, este instituție de asistență socială de interes public</w:t>
      </w:r>
      <w:r w:rsidR="00963EA1" w:rsidRPr="004C2E2A">
        <w:rPr>
          <w:rFonts w:ascii="Trebuchet MS" w:hAnsi="Trebuchet MS"/>
          <w:lang w:val="ro-RO"/>
        </w:rPr>
        <w:t xml:space="preserve"> </w:t>
      </w:r>
      <w:r w:rsidR="000E12D2" w:rsidRPr="004C2E2A">
        <w:rPr>
          <w:rFonts w:ascii="Arial" w:hAnsi="Arial" w:cs="Arial"/>
          <w:sz w:val="22"/>
          <w:szCs w:val="22"/>
          <w:lang w:val="it-IT"/>
        </w:rPr>
        <w:t>care functioneaza</w:t>
      </w:r>
      <w:r w:rsidR="00963EA1" w:rsidRPr="004C2E2A">
        <w:rPr>
          <w:rFonts w:ascii="Arial" w:hAnsi="Arial" w:cs="Arial"/>
          <w:sz w:val="22"/>
          <w:szCs w:val="22"/>
          <w:lang w:val="it-IT"/>
        </w:rPr>
        <w:t xml:space="preserve"> </w:t>
      </w:r>
      <w:r w:rsidR="00963EA1" w:rsidRPr="004C2E2A">
        <w:rPr>
          <w:rFonts w:ascii="Arial" w:hAnsi="Arial" w:cs="Arial"/>
          <w:sz w:val="22"/>
          <w:szCs w:val="22"/>
        </w:rPr>
        <w:t>ca serviciu rezidențial fără personalitate juridică în subordinea și în structura furnizorului de servicii sociale</w:t>
      </w:r>
      <w:r w:rsidR="00963EA1" w:rsidRPr="004C2E2A">
        <w:rPr>
          <w:rFonts w:ascii="Arial" w:hAnsi="Arial" w:cs="Arial"/>
          <w:sz w:val="22"/>
          <w:szCs w:val="22"/>
          <w:lang w:val="it-IT"/>
        </w:rPr>
        <w:t xml:space="preserve"> Direcţia Generală de Asistenţă Socială şi Protecţia Copilului Mureș.</w:t>
      </w:r>
    </w:p>
    <w:p w:rsidR="00963EA1" w:rsidRPr="004C2E2A" w:rsidRDefault="00963EA1" w:rsidP="009F4ABE">
      <w:pPr>
        <w:jc w:val="both"/>
        <w:rPr>
          <w:rFonts w:ascii="Trebuchet MS" w:hAnsi="Trebuchet MS"/>
          <w:lang w:val="ro-RO"/>
        </w:rPr>
      </w:pPr>
    </w:p>
    <w:p w:rsidR="00190D08" w:rsidRPr="004C2E2A" w:rsidRDefault="00190D08" w:rsidP="009F4ABE">
      <w:pPr>
        <w:jc w:val="both"/>
        <w:rPr>
          <w:rFonts w:ascii="Trebuchet MS" w:hAnsi="Trebuchet MS"/>
          <w:lang w:val="ro-RO"/>
        </w:rPr>
      </w:pPr>
      <w:r w:rsidRPr="004C2E2A">
        <w:rPr>
          <w:rFonts w:ascii="Trebuchet MS" w:hAnsi="Trebuchet MS"/>
          <w:b/>
          <w:lang w:val="ro-RO"/>
        </w:rPr>
        <w:t xml:space="preserve">(2) </w:t>
      </w:r>
      <w:r w:rsidRPr="004C2E2A">
        <w:rPr>
          <w:rFonts w:ascii="Trebuchet MS" w:hAnsi="Trebuchet MS"/>
          <w:lang w:val="ro-RO"/>
        </w:rPr>
        <w:t>Regulamentul de organizare şi funcţionare este un document propriu al serviciului social "</w:t>
      </w:r>
      <w:r w:rsidRPr="004C2E2A">
        <w:rPr>
          <w:rFonts w:ascii="Trebuchet MS" w:hAnsi="Trebuchet MS"/>
          <w:b/>
          <w:bCs/>
          <w:lang w:val="ro-RO"/>
        </w:rPr>
        <w:t xml:space="preserve"> Centrul de Ingrijire si Asistenta</w:t>
      </w:r>
      <w:r w:rsidR="0077147F" w:rsidRPr="004C2E2A">
        <w:rPr>
          <w:rFonts w:ascii="Trebuchet MS" w:hAnsi="Trebuchet MS"/>
          <w:b/>
          <w:bCs/>
          <w:lang w:val="ro-RO"/>
        </w:rPr>
        <w:t xml:space="preserve"> Sf</w:t>
      </w:r>
      <w:r w:rsidR="0077147F" w:rsidRPr="004C2E2A">
        <w:rPr>
          <w:rFonts w:ascii="Trebuchet MS" w:hAnsi="Trebuchet MS"/>
          <w:b/>
          <w:lang w:val="ro-RO"/>
        </w:rPr>
        <w:t>â</w:t>
      </w:r>
      <w:r w:rsidR="0077147F" w:rsidRPr="004C2E2A">
        <w:rPr>
          <w:rFonts w:ascii="Trebuchet MS" w:hAnsi="Trebuchet MS"/>
          <w:b/>
          <w:bCs/>
          <w:lang w:val="ro-RO"/>
        </w:rPr>
        <w:t xml:space="preserve">ntu Andrei </w:t>
      </w:r>
      <w:r w:rsidR="0077147F" w:rsidRPr="004C2E2A">
        <w:rPr>
          <w:rFonts w:ascii="Trebuchet MS" w:hAnsi="Trebuchet MS"/>
          <w:b/>
          <w:lang w:val="ro-RO"/>
        </w:rPr>
        <w:t>Căpușu de Câmpie</w:t>
      </w:r>
      <w:r w:rsidR="0077147F" w:rsidRPr="004C2E2A">
        <w:rPr>
          <w:rFonts w:ascii="Trebuchet MS" w:hAnsi="Trebuchet MS"/>
          <w:lang w:val="ro-RO"/>
        </w:rPr>
        <w:t xml:space="preserve"> </w:t>
      </w:r>
      <w:r w:rsidRPr="004C2E2A">
        <w:rPr>
          <w:rFonts w:ascii="Trebuchet MS" w:hAnsi="Trebuchet MS"/>
          <w:lang w:val="ro-RO"/>
        </w:rPr>
        <w:t xml:space="preserve">", </w:t>
      </w:r>
      <w:r w:rsidR="007974E4" w:rsidRPr="004C2E2A">
        <w:rPr>
          <w:rFonts w:ascii="Trebuchet MS" w:hAnsi="Trebuchet MS"/>
          <w:lang w:val="ro-RO"/>
        </w:rPr>
        <w:t xml:space="preserve">este </w:t>
      </w:r>
      <w:r w:rsidR="00963EA1" w:rsidRPr="004C2E2A">
        <w:rPr>
          <w:rFonts w:ascii="Trebuchet MS" w:hAnsi="Trebuchet MS"/>
          <w:lang w:val="ro-RO"/>
        </w:rPr>
        <w:t>aprobat prin Hotărâre</w:t>
      </w:r>
      <w:r w:rsidRPr="004C2E2A">
        <w:rPr>
          <w:rFonts w:ascii="Trebuchet MS" w:hAnsi="Trebuchet MS"/>
          <w:lang w:val="ro-RO"/>
        </w:rPr>
        <w:t>a Consiliului Judeţean Mures</w:t>
      </w:r>
      <w:r w:rsidR="00A04D00" w:rsidRPr="004C2E2A">
        <w:rPr>
          <w:rFonts w:ascii="Trebuchet MS" w:hAnsi="Trebuchet MS"/>
          <w:lang w:val="ro-RO"/>
        </w:rPr>
        <w:t xml:space="preserve"> nr.______din__________2024</w:t>
      </w:r>
      <w:r w:rsidR="006462E1" w:rsidRPr="004C2E2A">
        <w:rPr>
          <w:rFonts w:ascii="Arial" w:eastAsia="Trebuchet MS" w:hAnsi="Arial" w:cs="Arial"/>
          <w:sz w:val="22"/>
          <w:szCs w:val="22"/>
          <w:lang w:val="ro-RO"/>
        </w:rPr>
        <w:t xml:space="preserve"> prin care a fost înfiinţat/reorganizat</w:t>
      </w:r>
      <w:r w:rsidRPr="004C2E2A">
        <w:rPr>
          <w:rFonts w:ascii="Trebuchet MS" w:hAnsi="Trebuchet MS"/>
          <w:lang w:val="ro-RO"/>
        </w:rPr>
        <w:t>, în vederea asigurării funcţionării acestuia cu respectarea standardelor minime de calitate aplicabile şi a asigurării accesului persoanelor beneficiare la informaţii privind condiţiile de admitere, serviciile oferite.</w:t>
      </w:r>
    </w:p>
    <w:p w:rsidR="004D0259" w:rsidRPr="004C2E2A" w:rsidRDefault="004D0259" w:rsidP="009F4ABE">
      <w:pPr>
        <w:jc w:val="both"/>
        <w:rPr>
          <w:rFonts w:ascii="Trebuchet MS" w:hAnsi="Trebuchet MS"/>
          <w:lang w:val="ro-RO"/>
        </w:rPr>
      </w:pPr>
    </w:p>
    <w:p w:rsidR="00190D08" w:rsidRPr="004C2E2A" w:rsidRDefault="00190D08" w:rsidP="009F4ABE">
      <w:pPr>
        <w:jc w:val="both"/>
        <w:rPr>
          <w:rFonts w:ascii="Trebuchet MS" w:hAnsi="Trebuchet MS"/>
          <w:lang w:val="ro-RO"/>
        </w:rPr>
      </w:pPr>
      <w:r w:rsidRPr="004C2E2A">
        <w:rPr>
          <w:rFonts w:ascii="Trebuchet MS" w:hAnsi="Trebuchet MS"/>
          <w:lang w:val="ro-RO"/>
        </w:rPr>
        <w:t xml:space="preserve"> </w:t>
      </w:r>
      <w:r w:rsidRPr="004C2E2A">
        <w:rPr>
          <w:rFonts w:ascii="Trebuchet MS" w:hAnsi="Trebuchet MS"/>
          <w:b/>
          <w:lang w:val="ro-RO"/>
        </w:rPr>
        <w:t>(3</w:t>
      </w:r>
      <w:r w:rsidR="00365BFA" w:rsidRPr="004C2E2A">
        <w:rPr>
          <w:rFonts w:ascii="Trebuchet MS" w:hAnsi="Trebuchet MS"/>
          <w:b/>
          <w:lang w:val="ro-RO"/>
        </w:rPr>
        <w:t>)</w:t>
      </w:r>
      <w:r w:rsidR="00365BFA" w:rsidRPr="004C2E2A">
        <w:rPr>
          <w:rFonts w:ascii="Trebuchet MS" w:hAnsi="Trebuchet MS"/>
          <w:lang w:val="ro-RO"/>
        </w:rPr>
        <w:t xml:space="preserve"> </w:t>
      </w:r>
      <w:r w:rsidRPr="004C2E2A">
        <w:rPr>
          <w:rFonts w:ascii="Trebuchet MS" w:hAnsi="Trebuchet MS"/>
          <w:lang w:val="ro-RO"/>
        </w:rPr>
        <w:t>Prevederile prezentului regulament sunt obligatorii atât pentru persoanele beneficiare, cât şi pentru angajaţii centrului şi, după caz, pentru membrii familiei beneficiarilor, reprezentanţii legali/convenţionali, vizitatori.</w:t>
      </w:r>
    </w:p>
    <w:p w:rsidR="004D0259" w:rsidRPr="004C2E2A" w:rsidRDefault="004D0259" w:rsidP="009F4ABE">
      <w:pPr>
        <w:jc w:val="both"/>
        <w:rPr>
          <w:rFonts w:ascii="Trebuchet MS" w:hAnsi="Trebuchet MS"/>
          <w:b/>
          <w:lang w:val="ro-RO"/>
        </w:rPr>
      </w:pPr>
    </w:p>
    <w:p w:rsidR="00190D08" w:rsidRPr="004C2E2A" w:rsidRDefault="00190D08" w:rsidP="009F4ABE">
      <w:pPr>
        <w:jc w:val="both"/>
        <w:rPr>
          <w:rFonts w:ascii="Trebuchet MS" w:hAnsi="Trebuchet MS"/>
          <w:b/>
          <w:lang w:val="ro-RO"/>
        </w:rPr>
      </w:pPr>
      <w:r w:rsidRPr="004C2E2A">
        <w:rPr>
          <w:rFonts w:ascii="Trebuchet MS" w:hAnsi="Trebuchet MS"/>
          <w:b/>
          <w:lang w:val="ro-RO"/>
        </w:rPr>
        <w:t>(4)</w:t>
      </w:r>
      <w:r w:rsidRPr="004C2E2A">
        <w:rPr>
          <w:rFonts w:ascii="Trebuchet MS" w:hAnsi="Trebuchet MS"/>
          <w:lang w:val="ro-RO"/>
        </w:rPr>
        <w:t xml:space="preserve"> CIA </w:t>
      </w:r>
      <w:r w:rsidR="00AC7301" w:rsidRPr="004C2E2A">
        <w:rPr>
          <w:rFonts w:ascii="Trebuchet MS" w:hAnsi="Trebuchet MS"/>
          <w:bCs/>
          <w:lang w:val="ro-RO"/>
        </w:rPr>
        <w:t>Sf</w:t>
      </w:r>
      <w:r w:rsidR="00AC7301" w:rsidRPr="004C2E2A">
        <w:rPr>
          <w:rFonts w:ascii="Trebuchet MS" w:hAnsi="Trebuchet MS"/>
          <w:lang w:val="ro-RO"/>
        </w:rPr>
        <w:t>â</w:t>
      </w:r>
      <w:r w:rsidR="00AC7301" w:rsidRPr="004C2E2A">
        <w:rPr>
          <w:rFonts w:ascii="Trebuchet MS" w:hAnsi="Trebuchet MS"/>
          <w:bCs/>
          <w:lang w:val="ro-RO"/>
        </w:rPr>
        <w:t>ntu Andrei</w:t>
      </w:r>
      <w:r w:rsidR="00AC7301" w:rsidRPr="004C2E2A">
        <w:rPr>
          <w:rFonts w:ascii="Trebuchet MS" w:hAnsi="Trebuchet MS"/>
          <w:b/>
          <w:bCs/>
          <w:lang w:val="ro-RO"/>
        </w:rPr>
        <w:t xml:space="preserve"> </w:t>
      </w:r>
      <w:r w:rsidRPr="004C2E2A">
        <w:rPr>
          <w:rFonts w:ascii="Trebuchet MS" w:hAnsi="Trebuchet MS"/>
          <w:lang w:val="ro-RO"/>
        </w:rPr>
        <w:t xml:space="preserve">Capusu de Campie întocmeşte şi respectă procedurile de sistem şi operaţionale pentru fiecare tip de activitate desfăşurată (socială, economică, resurse umane, achiziţii publice etc.), avizate de către Comisia privind sistemul de control intern/managerial şi aprobate de către </w:t>
      </w:r>
      <w:r w:rsidR="005050C1" w:rsidRPr="004C2E2A">
        <w:rPr>
          <w:rFonts w:ascii="Trebuchet MS" w:hAnsi="Trebuchet MS"/>
          <w:lang w:val="ro-RO"/>
        </w:rPr>
        <w:t>seful de</w:t>
      </w:r>
      <w:r w:rsidRPr="004C2E2A">
        <w:rPr>
          <w:rFonts w:ascii="Trebuchet MS" w:hAnsi="Trebuchet MS"/>
          <w:lang w:val="ro-RO"/>
        </w:rPr>
        <w:t xml:space="preserve"> centru.</w:t>
      </w:r>
    </w:p>
    <w:p w:rsidR="005F4B68" w:rsidRPr="004C2E2A" w:rsidRDefault="005F4B68" w:rsidP="009F4ABE">
      <w:pPr>
        <w:jc w:val="both"/>
        <w:rPr>
          <w:rFonts w:ascii="Trebuchet MS" w:hAnsi="Trebuchet MS"/>
          <w:b/>
          <w:lang w:val="ro-RO"/>
        </w:rPr>
      </w:pPr>
    </w:p>
    <w:p w:rsidR="00365BFA" w:rsidRPr="004C2E2A" w:rsidRDefault="00365BFA" w:rsidP="009F4ABE">
      <w:pPr>
        <w:jc w:val="both"/>
        <w:rPr>
          <w:rFonts w:ascii="Trebuchet MS" w:hAnsi="Trebuchet MS"/>
          <w:b/>
          <w:lang w:val="ro-RO"/>
        </w:rPr>
      </w:pPr>
      <w:r w:rsidRPr="004C2E2A">
        <w:rPr>
          <w:rFonts w:ascii="Trebuchet MS" w:hAnsi="Trebuchet MS"/>
          <w:b/>
          <w:lang w:val="ro-RO"/>
        </w:rPr>
        <w:t>ART. 2 Identificarea serviciului social</w:t>
      </w:r>
    </w:p>
    <w:p w:rsidR="005F4B68" w:rsidRPr="004C2E2A" w:rsidRDefault="005F4B68" w:rsidP="009F4ABE">
      <w:pPr>
        <w:jc w:val="both"/>
        <w:rPr>
          <w:rFonts w:ascii="Trebuchet MS" w:hAnsi="Trebuchet MS"/>
          <w:b/>
          <w:lang w:val="ro-RO"/>
        </w:rPr>
      </w:pPr>
    </w:p>
    <w:p w:rsidR="004D0259" w:rsidRPr="004C2E2A" w:rsidRDefault="00B30712" w:rsidP="004D0259">
      <w:pPr>
        <w:autoSpaceDE w:val="0"/>
        <w:autoSpaceDN w:val="0"/>
        <w:adjustRightInd w:val="0"/>
        <w:jc w:val="both"/>
        <w:rPr>
          <w:rFonts w:ascii="Arial" w:hAnsi="Arial" w:cs="Arial"/>
          <w:sz w:val="22"/>
          <w:szCs w:val="22"/>
          <w:lang w:val="it-IT"/>
        </w:rPr>
      </w:pPr>
      <w:r w:rsidRPr="004C2E2A">
        <w:rPr>
          <w:rFonts w:ascii="Trebuchet MS" w:hAnsi="Trebuchet MS"/>
          <w:shd w:val="clear" w:color="auto" w:fill="FFFFFF"/>
          <w:lang w:val="ro-RO"/>
        </w:rPr>
        <w:t xml:space="preserve">(1) </w:t>
      </w:r>
      <w:r w:rsidR="00E14AAB" w:rsidRPr="004C2E2A">
        <w:rPr>
          <w:rFonts w:ascii="Trebuchet MS" w:hAnsi="Trebuchet MS"/>
          <w:shd w:val="clear" w:color="auto" w:fill="FFFFFF"/>
          <w:lang w:val="ro-RO"/>
        </w:rPr>
        <w:t>Serviciul social "</w:t>
      </w:r>
      <w:r w:rsidR="00E14AAB" w:rsidRPr="004C2E2A">
        <w:rPr>
          <w:rFonts w:ascii="Trebuchet MS" w:hAnsi="Trebuchet MS"/>
          <w:b/>
          <w:bCs/>
          <w:lang w:val="ro-RO"/>
        </w:rPr>
        <w:t>Centrul de Ingrijire si Asistenta</w:t>
      </w:r>
      <w:r w:rsidR="0077147F" w:rsidRPr="004C2E2A">
        <w:rPr>
          <w:rFonts w:ascii="Trebuchet MS" w:hAnsi="Trebuchet MS"/>
          <w:b/>
          <w:bCs/>
          <w:lang w:val="ro-RO"/>
        </w:rPr>
        <w:t xml:space="preserve"> Sf</w:t>
      </w:r>
      <w:r w:rsidR="0077147F" w:rsidRPr="004C2E2A">
        <w:rPr>
          <w:rFonts w:ascii="Trebuchet MS" w:hAnsi="Trebuchet MS"/>
          <w:b/>
          <w:lang w:val="ro-RO"/>
        </w:rPr>
        <w:t>â</w:t>
      </w:r>
      <w:r w:rsidR="0077147F" w:rsidRPr="004C2E2A">
        <w:rPr>
          <w:rFonts w:ascii="Trebuchet MS" w:hAnsi="Trebuchet MS"/>
          <w:b/>
          <w:bCs/>
          <w:lang w:val="ro-RO"/>
        </w:rPr>
        <w:t xml:space="preserve">ntu Andrei </w:t>
      </w:r>
      <w:r w:rsidR="0077147F" w:rsidRPr="004C2E2A">
        <w:rPr>
          <w:rFonts w:ascii="Trebuchet MS" w:hAnsi="Trebuchet MS"/>
          <w:b/>
          <w:lang w:val="ro-RO"/>
        </w:rPr>
        <w:t>Căpușu de Câmpie</w:t>
      </w:r>
      <w:r w:rsidR="00E14AAB" w:rsidRPr="004C2E2A">
        <w:rPr>
          <w:rFonts w:ascii="Trebuchet MS" w:hAnsi="Trebuchet MS"/>
          <w:shd w:val="clear" w:color="auto" w:fill="FFFFFF"/>
          <w:lang w:val="ro-RO"/>
        </w:rPr>
        <w:t xml:space="preserve">", cod serviciu social 8790 CR-D-I, </w:t>
      </w:r>
      <w:r w:rsidR="000E12D2" w:rsidRPr="004C2E2A">
        <w:rPr>
          <w:rFonts w:ascii="Arial" w:hAnsi="Arial" w:cs="Arial"/>
          <w:sz w:val="22"/>
          <w:szCs w:val="22"/>
          <w:lang w:val="it-IT"/>
        </w:rPr>
        <w:t>functioneaza</w:t>
      </w:r>
      <w:r w:rsidR="004D0259" w:rsidRPr="004C2E2A">
        <w:rPr>
          <w:rFonts w:ascii="Arial" w:hAnsi="Arial" w:cs="Arial"/>
          <w:sz w:val="22"/>
          <w:szCs w:val="22"/>
          <w:lang w:val="it-IT"/>
        </w:rPr>
        <w:t xml:space="preserve"> </w:t>
      </w:r>
      <w:r w:rsidR="004D0259" w:rsidRPr="004C2E2A">
        <w:rPr>
          <w:rFonts w:ascii="Arial" w:hAnsi="Arial" w:cs="Arial"/>
          <w:sz w:val="22"/>
          <w:szCs w:val="22"/>
        </w:rPr>
        <w:t>ca serviciu rezidențial fără personalitate juridică în subordinea și în structura furnizorului de servicii sociale</w:t>
      </w:r>
      <w:r w:rsidR="004D0259" w:rsidRPr="004C2E2A">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4D0259" w:rsidRPr="004C2E2A" w:rsidRDefault="004D0259" w:rsidP="004D0259">
      <w:pPr>
        <w:autoSpaceDE w:val="0"/>
        <w:autoSpaceDN w:val="0"/>
        <w:adjustRightInd w:val="0"/>
        <w:jc w:val="both"/>
        <w:rPr>
          <w:rFonts w:ascii="Arial" w:hAnsi="Arial" w:cs="Arial"/>
          <w:sz w:val="22"/>
          <w:szCs w:val="22"/>
          <w:lang w:val="it-IT"/>
        </w:rPr>
      </w:pPr>
    </w:p>
    <w:p w:rsidR="004D0259" w:rsidRPr="004C2E2A" w:rsidRDefault="004D0259" w:rsidP="004D0259">
      <w:pPr>
        <w:autoSpaceDE w:val="0"/>
        <w:autoSpaceDN w:val="0"/>
        <w:adjustRightInd w:val="0"/>
        <w:jc w:val="both"/>
        <w:rPr>
          <w:rFonts w:ascii="Arial" w:hAnsi="Arial" w:cs="Arial"/>
          <w:sz w:val="22"/>
          <w:szCs w:val="22"/>
          <w:lang w:val="it-IT"/>
        </w:rPr>
      </w:pPr>
      <w:r w:rsidRPr="004C2E2A">
        <w:rPr>
          <w:rFonts w:ascii="Arial" w:hAnsi="Arial" w:cs="Arial"/>
          <w:sz w:val="22"/>
          <w:szCs w:val="22"/>
          <w:lang w:val="it-IT"/>
        </w:rPr>
        <w:t xml:space="preserve">Serviciul social </w:t>
      </w:r>
      <w:r w:rsidRPr="004C2E2A">
        <w:rPr>
          <w:rFonts w:ascii="Arial" w:hAnsi="Arial" w:cs="Arial"/>
          <w:sz w:val="22"/>
          <w:szCs w:val="22"/>
        </w:rPr>
        <w:t>deţine Licenţa de funcţionare  seria ________ nr. __________/____.____.______.</w:t>
      </w:r>
    </w:p>
    <w:p w:rsidR="004D0259" w:rsidRPr="004C2E2A" w:rsidRDefault="004D0259" w:rsidP="009F4ABE">
      <w:pPr>
        <w:jc w:val="both"/>
        <w:rPr>
          <w:rFonts w:ascii="Trebuchet MS" w:hAnsi="Trebuchet MS"/>
          <w:shd w:val="clear" w:color="auto" w:fill="FFFFFF"/>
          <w:lang w:val="ro-RO"/>
        </w:rPr>
      </w:pPr>
    </w:p>
    <w:p w:rsidR="00B07A20" w:rsidRPr="004C2E2A" w:rsidRDefault="007974E4" w:rsidP="009F4ABE">
      <w:pPr>
        <w:jc w:val="both"/>
        <w:rPr>
          <w:rFonts w:ascii="Trebuchet MS" w:hAnsi="Trebuchet MS"/>
          <w:lang w:val="ro-RO"/>
        </w:rPr>
      </w:pPr>
      <w:r w:rsidRPr="004C2E2A">
        <w:rPr>
          <w:rFonts w:ascii="Trebuchet MS" w:hAnsi="Trebuchet MS"/>
          <w:shd w:val="clear" w:color="auto" w:fill="FFFFFF"/>
          <w:lang w:val="ro-RO"/>
        </w:rPr>
        <w:t>Are</w:t>
      </w:r>
      <w:r w:rsidR="00E14AAB" w:rsidRPr="004C2E2A">
        <w:rPr>
          <w:rFonts w:ascii="Trebuchet MS" w:hAnsi="Trebuchet MS"/>
          <w:shd w:val="clear" w:color="auto" w:fill="FFFFFF"/>
          <w:lang w:val="ro-RO"/>
        </w:rPr>
        <w:t xml:space="preserve"> sediul în </w:t>
      </w:r>
      <w:r w:rsidR="00E14AAB" w:rsidRPr="004C2E2A">
        <w:rPr>
          <w:rFonts w:ascii="Trebuchet MS" w:eastAsia="Courier New" w:hAnsi="Trebuchet MS"/>
          <w:bCs/>
          <w:shd w:val="clear" w:color="auto" w:fill="FFFFFF"/>
          <w:lang w:val="ro-RO"/>
        </w:rPr>
        <w:t xml:space="preserve">com. Iclanzel, sat </w:t>
      </w:r>
      <w:r w:rsidR="004D0259" w:rsidRPr="004C2E2A">
        <w:rPr>
          <w:rFonts w:ascii="Trebuchet MS" w:eastAsia="Courier New" w:hAnsi="Trebuchet MS"/>
          <w:b/>
          <w:bCs/>
          <w:shd w:val="clear" w:color="auto" w:fill="FFFFFF"/>
          <w:lang w:val="ro-RO"/>
        </w:rPr>
        <w:t>Capusu de Campie</w:t>
      </w:r>
      <w:r w:rsidR="00E14AAB" w:rsidRPr="004C2E2A">
        <w:rPr>
          <w:rFonts w:ascii="Trebuchet MS" w:eastAsia="Courier New" w:hAnsi="Trebuchet MS"/>
          <w:b/>
          <w:bCs/>
          <w:shd w:val="clear" w:color="auto" w:fill="FFFFFF"/>
          <w:lang w:val="ro-RO"/>
        </w:rPr>
        <w:t xml:space="preserve"> </w:t>
      </w:r>
      <w:r w:rsidR="006462E1" w:rsidRPr="004C2E2A">
        <w:rPr>
          <w:rFonts w:ascii="Trebuchet MS" w:eastAsia="Courier New" w:hAnsi="Trebuchet MS"/>
          <w:b/>
          <w:bCs/>
          <w:shd w:val="clear" w:color="auto" w:fill="FFFFFF"/>
          <w:lang w:val="ro-RO"/>
        </w:rPr>
        <w:t xml:space="preserve">strada Principala </w:t>
      </w:r>
      <w:r w:rsidR="00E14AAB" w:rsidRPr="004C2E2A">
        <w:rPr>
          <w:rFonts w:ascii="Trebuchet MS" w:eastAsia="Courier New" w:hAnsi="Trebuchet MS"/>
          <w:b/>
          <w:bCs/>
          <w:shd w:val="clear" w:color="auto" w:fill="FFFFFF"/>
          <w:lang w:val="ro-RO"/>
        </w:rPr>
        <w:t>nr.243</w:t>
      </w:r>
      <w:r w:rsidR="00E14AAB" w:rsidRPr="004C2E2A">
        <w:rPr>
          <w:rFonts w:ascii="Trebuchet MS" w:eastAsia="Courier New" w:hAnsi="Trebuchet MS"/>
          <w:bCs/>
          <w:shd w:val="clear" w:color="auto" w:fill="FFFFFF"/>
          <w:lang w:val="ro-RO"/>
        </w:rPr>
        <w:t>, jud. Mures</w:t>
      </w:r>
      <w:r w:rsidR="00B07A20" w:rsidRPr="004C2E2A">
        <w:rPr>
          <w:rFonts w:ascii="Trebuchet MS" w:hAnsi="Trebuchet MS"/>
          <w:lang w:val="ro-RO"/>
        </w:rPr>
        <w:t>, telefon/ fax: 0265/715801, e-mail: ciacapus@yahoo</w:t>
      </w:r>
      <w:r w:rsidRPr="004C2E2A">
        <w:rPr>
          <w:rFonts w:ascii="Trebuchet MS" w:hAnsi="Trebuchet MS"/>
          <w:lang w:val="ro-RO"/>
        </w:rPr>
        <w:t>.com</w:t>
      </w:r>
    </w:p>
    <w:p w:rsidR="00B30712" w:rsidRPr="004C2E2A" w:rsidRDefault="00B30712" w:rsidP="00346B1D">
      <w:pPr>
        <w:jc w:val="both"/>
        <w:rPr>
          <w:rFonts w:ascii="Trebuchet MS" w:hAnsi="Trebuchet MS"/>
          <w:b/>
          <w:bCs/>
          <w:lang w:val="it-IT"/>
        </w:rPr>
      </w:pPr>
    </w:p>
    <w:p w:rsidR="00346B1D" w:rsidRPr="004C2E2A" w:rsidRDefault="00346B1D" w:rsidP="00346B1D">
      <w:pPr>
        <w:jc w:val="both"/>
        <w:rPr>
          <w:rFonts w:ascii="Trebuchet MS" w:hAnsi="Trebuchet MS"/>
          <w:lang w:val="it-IT"/>
        </w:rPr>
      </w:pPr>
      <w:r w:rsidRPr="004C2E2A">
        <w:rPr>
          <w:rFonts w:ascii="Trebuchet MS" w:hAnsi="Trebuchet MS"/>
          <w:b/>
          <w:bCs/>
          <w:lang w:val="it-IT"/>
        </w:rPr>
        <w:t>Capacitatea centrului este de 30 de locuri.</w:t>
      </w:r>
    </w:p>
    <w:p w:rsidR="005F4B68" w:rsidRPr="004C2E2A" w:rsidRDefault="005F4B68" w:rsidP="009F4ABE">
      <w:pPr>
        <w:jc w:val="both"/>
        <w:rPr>
          <w:rFonts w:ascii="Trebuchet MS" w:hAnsi="Trebuchet MS"/>
          <w:b/>
          <w:lang w:val="ro-RO"/>
        </w:rPr>
      </w:pPr>
    </w:p>
    <w:p w:rsidR="00365BFA" w:rsidRPr="004C2E2A" w:rsidRDefault="00365BFA" w:rsidP="009F4ABE">
      <w:pPr>
        <w:jc w:val="both"/>
        <w:rPr>
          <w:rFonts w:ascii="Trebuchet MS" w:hAnsi="Trebuchet MS"/>
          <w:b/>
          <w:lang w:val="ro-RO"/>
        </w:rPr>
      </w:pPr>
      <w:r w:rsidRPr="004C2E2A">
        <w:rPr>
          <w:rFonts w:ascii="Trebuchet MS" w:hAnsi="Trebuchet MS"/>
          <w:b/>
          <w:lang w:val="ro-RO"/>
        </w:rPr>
        <w:t>ART. 3 Scopul serviciului social</w:t>
      </w:r>
    </w:p>
    <w:p w:rsidR="005F4B68" w:rsidRPr="004C2E2A" w:rsidRDefault="005F4B68" w:rsidP="009F4ABE">
      <w:pPr>
        <w:jc w:val="both"/>
        <w:rPr>
          <w:rFonts w:ascii="Trebuchet MS" w:hAnsi="Trebuchet MS"/>
          <w:lang w:val="ro-RO"/>
        </w:rPr>
      </w:pPr>
    </w:p>
    <w:p w:rsidR="00365BFA" w:rsidRPr="004C2E2A" w:rsidRDefault="00A87592" w:rsidP="009F4ABE">
      <w:pPr>
        <w:jc w:val="both"/>
        <w:rPr>
          <w:rFonts w:ascii="Trebuchet MS" w:hAnsi="Trebuchet MS"/>
          <w:lang w:val="ro-RO"/>
        </w:rPr>
      </w:pPr>
      <w:r w:rsidRPr="004C2E2A">
        <w:rPr>
          <w:rFonts w:ascii="Trebuchet MS" w:hAnsi="Trebuchet MS"/>
          <w:lang w:val="ro-RO"/>
        </w:rPr>
        <w:t>Scopul s</w:t>
      </w:r>
      <w:r w:rsidR="00E14AAB" w:rsidRPr="004C2E2A">
        <w:rPr>
          <w:rFonts w:ascii="Trebuchet MS" w:hAnsi="Trebuchet MS"/>
          <w:lang w:val="ro-RO"/>
        </w:rPr>
        <w:t>erviciul</w:t>
      </w:r>
      <w:r w:rsidRPr="004C2E2A">
        <w:rPr>
          <w:rFonts w:ascii="Trebuchet MS" w:hAnsi="Trebuchet MS"/>
          <w:lang w:val="ro-RO"/>
        </w:rPr>
        <w:t>ui</w:t>
      </w:r>
      <w:r w:rsidR="00E14AAB" w:rsidRPr="004C2E2A">
        <w:rPr>
          <w:rFonts w:ascii="Trebuchet MS" w:hAnsi="Trebuchet MS"/>
          <w:lang w:val="ro-RO"/>
        </w:rPr>
        <w:t xml:space="preserve"> social "</w:t>
      </w:r>
      <w:r w:rsidR="00E14AAB" w:rsidRPr="004C2E2A">
        <w:rPr>
          <w:rFonts w:ascii="Trebuchet MS" w:hAnsi="Trebuchet MS"/>
          <w:b/>
          <w:bCs/>
          <w:lang w:val="ro-RO"/>
        </w:rPr>
        <w:t xml:space="preserve"> Centrul de Ingrijire si Asistenta</w:t>
      </w:r>
      <w:r w:rsidR="0077147F" w:rsidRPr="004C2E2A">
        <w:rPr>
          <w:rFonts w:ascii="Trebuchet MS" w:hAnsi="Trebuchet MS"/>
          <w:b/>
          <w:bCs/>
          <w:lang w:val="ro-RO"/>
        </w:rPr>
        <w:t xml:space="preserve"> Sf</w:t>
      </w:r>
      <w:r w:rsidR="0077147F" w:rsidRPr="004C2E2A">
        <w:rPr>
          <w:rFonts w:ascii="Trebuchet MS" w:hAnsi="Trebuchet MS"/>
          <w:b/>
          <w:lang w:val="ro-RO"/>
        </w:rPr>
        <w:t>â</w:t>
      </w:r>
      <w:r w:rsidR="0077147F" w:rsidRPr="004C2E2A">
        <w:rPr>
          <w:rFonts w:ascii="Trebuchet MS" w:hAnsi="Trebuchet MS"/>
          <w:b/>
          <w:bCs/>
          <w:lang w:val="ro-RO"/>
        </w:rPr>
        <w:t xml:space="preserve">ntu Andrei </w:t>
      </w:r>
      <w:r w:rsidR="0077147F" w:rsidRPr="004C2E2A">
        <w:rPr>
          <w:rFonts w:ascii="Trebuchet MS" w:hAnsi="Trebuchet MS"/>
          <w:b/>
          <w:lang w:val="ro-RO"/>
        </w:rPr>
        <w:t>Căpușu de Câmpie</w:t>
      </w:r>
      <w:r w:rsidR="0077147F" w:rsidRPr="004C2E2A">
        <w:rPr>
          <w:rFonts w:ascii="Trebuchet MS" w:hAnsi="Trebuchet MS"/>
          <w:lang w:val="ro-RO"/>
        </w:rPr>
        <w:t xml:space="preserve"> </w:t>
      </w:r>
      <w:r w:rsidR="00E14AAB" w:rsidRPr="004C2E2A">
        <w:rPr>
          <w:rFonts w:ascii="Trebuchet MS" w:hAnsi="Trebuchet MS"/>
          <w:lang w:val="ro-RO"/>
        </w:rPr>
        <w:t xml:space="preserve">" este de a asigura, persoanelor adulte cu dizabilități aflate în situație de dificultate socială, care îndeplinesc criteriile de eligibilitate, servicii de găzduire, </w:t>
      </w:r>
      <w:r w:rsidR="00E14AAB" w:rsidRPr="004C2E2A">
        <w:rPr>
          <w:rFonts w:ascii="Trebuchet MS" w:hAnsi="Trebuchet MS"/>
          <w:lang w:val="ro-RO"/>
        </w:rPr>
        <w:lastRenderedPageBreak/>
        <w:t xml:space="preserve">asistenţă medicală, îngrijire, recuperare, reabilitare, consiliere psihologică, terapie ocupaţională, socializare, petrecere a timpului liber, asistenţă paleativă, în vederea aplicării politicilor şi strategiilor de asistenţă specială a persoanelor cu dizabilităţi, pentru creşterea şanselor recuperării şi/sau integrării acestora în familie ori în comunitate şi de a acorda sprijin şi asistenţă pentru prevenirea situaţiilor ce pun în pericol securitatea acestora. </w:t>
      </w:r>
    </w:p>
    <w:p w:rsidR="00F902F3" w:rsidRPr="004C2E2A" w:rsidRDefault="00F902F3" w:rsidP="009F4ABE">
      <w:pPr>
        <w:jc w:val="both"/>
        <w:rPr>
          <w:rFonts w:ascii="Trebuchet MS" w:hAnsi="Trebuchet MS"/>
          <w:lang w:val="ro-RO"/>
        </w:rPr>
      </w:pPr>
    </w:p>
    <w:p w:rsidR="00365BFA" w:rsidRPr="004C2E2A" w:rsidRDefault="00365BFA" w:rsidP="009F4ABE">
      <w:pPr>
        <w:jc w:val="both"/>
        <w:rPr>
          <w:rFonts w:ascii="Trebuchet MS" w:hAnsi="Trebuchet MS"/>
          <w:b/>
          <w:lang w:val="pt-BR"/>
        </w:rPr>
      </w:pPr>
      <w:r w:rsidRPr="004C2E2A">
        <w:rPr>
          <w:rFonts w:ascii="Trebuchet MS" w:hAnsi="Trebuchet MS"/>
          <w:b/>
          <w:lang w:val="pt-BR"/>
        </w:rPr>
        <w:t>ART. 4 Cadrul legal de înfiinţare, organizare şi funcţionare</w:t>
      </w:r>
    </w:p>
    <w:p w:rsidR="00F902F3" w:rsidRPr="004C2E2A" w:rsidRDefault="00F902F3" w:rsidP="009F4ABE">
      <w:pPr>
        <w:jc w:val="both"/>
        <w:rPr>
          <w:rFonts w:ascii="Trebuchet MS" w:hAnsi="Trebuchet MS"/>
          <w:lang w:val="pt-BR"/>
        </w:rPr>
      </w:pP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(1) Serviciul social "Centrul de Ingrijire si Asistenta </w:t>
      </w:r>
      <w:r w:rsidR="0077147F" w:rsidRPr="004C2E2A">
        <w:rPr>
          <w:rFonts w:ascii="Trebuchet MS" w:hAnsi="Trebuchet MS"/>
          <w:bCs/>
          <w:lang w:val="ro-RO"/>
        </w:rPr>
        <w:t>Sf</w:t>
      </w:r>
      <w:r w:rsidR="0077147F" w:rsidRPr="004C2E2A">
        <w:rPr>
          <w:rFonts w:ascii="Trebuchet MS" w:hAnsi="Trebuchet MS"/>
          <w:lang w:val="ro-RO"/>
        </w:rPr>
        <w:t>â</w:t>
      </w:r>
      <w:r w:rsidR="0077147F" w:rsidRPr="004C2E2A">
        <w:rPr>
          <w:rFonts w:ascii="Trebuchet MS" w:hAnsi="Trebuchet MS"/>
          <w:bCs/>
          <w:lang w:val="ro-RO"/>
        </w:rPr>
        <w:t>ntu</w:t>
      </w:r>
      <w:r w:rsidR="0077147F" w:rsidRPr="004C2E2A">
        <w:rPr>
          <w:rFonts w:ascii="Trebuchet MS" w:hAnsi="Trebuchet MS"/>
          <w:b/>
          <w:bCs/>
          <w:lang w:val="ro-RO"/>
        </w:rPr>
        <w:t xml:space="preserve"> </w:t>
      </w:r>
      <w:r w:rsidR="0077147F" w:rsidRPr="004C2E2A">
        <w:rPr>
          <w:rFonts w:ascii="Trebuchet MS" w:hAnsi="Trebuchet MS"/>
          <w:bCs/>
          <w:lang w:val="ro-RO"/>
        </w:rPr>
        <w:t xml:space="preserve">Andrei </w:t>
      </w:r>
      <w:r w:rsidR="0077147F" w:rsidRPr="004C2E2A">
        <w:rPr>
          <w:rFonts w:ascii="Trebuchet MS" w:hAnsi="Trebuchet MS"/>
          <w:lang w:val="ro-RO"/>
        </w:rPr>
        <w:t xml:space="preserve">Căpușu de Câmpie </w:t>
      </w:r>
      <w:r w:rsidRPr="004C2E2A">
        <w:rPr>
          <w:rFonts w:ascii="Trebuchet MS" w:hAnsi="Trebuchet MS"/>
          <w:lang w:val="pt-BR"/>
        </w:rPr>
        <w:t xml:space="preserve">" funcţionează cu respectarea prevederilor cadrului general de organizare şi funcţionare a serviciilor sociale, reglementat de </w:t>
      </w:r>
      <w:r w:rsidRPr="004C2E2A">
        <w:rPr>
          <w:rFonts w:ascii="Trebuchet MS" w:hAnsi="Trebuchet MS"/>
          <w:vanish/>
          <w:lang w:val="pt-BR"/>
        </w:rPr>
        <w:t>&lt;LLNK 12011   292 10 201   0 18&gt;</w:t>
      </w:r>
      <w:r w:rsidRPr="004C2E2A">
        <w:rPr>
          <w:rFonts w:ascii="Trebuchet MS" w:hAnsi="Trebuchet MS"/>
          <w:lang w:val="pt-BR"/>
        </w:rPr>
        <w:t xml:space="preserve">Legea nr. 292/2011, cu modificările ulterioare, </w:t>
      </w:r>
      <w:r w:rsidR="009975EC" w:rsidRPr="004C2E2A">
        <w:rPr>
          <w:rFonts w:ascii="Trebuchet MS" w:hAnsi="Trebuchet MS"/>
          <w:lang w:val="pt-BR"/>
        </w:rPr>
        <w:t xml:space="preserve">  (2) </w:t>
      </w:r>
      <w:r w:rsidRPr="004C2E2A">
        <w:rPr>
          <w:rFonts w:ascii="Trebuchet MS" w:hAnsi="Trebuchet MS"/>
          <w:lang w:val="pt-BR"/>
        </w:rPr>
        <w:t xml:space="preserve">Legea nr. 448/2006, republicată, cu modificările şi completările ulterioare , precum şi a altor acte normative secundare aplicabile domeniului.  </w:t>
      </w:r>
    </w:p>
    <w:p w:rsidR="009975EC" w:rsidRPr="004C2E2A" w:rsidRDefault="009975EC" w:rsidP="009F4ABE">
      <w:pPr>
        <w:jc w:val="both"/>
        <w:rPr>
          <w:rFonts w:ascii="Trebuchet MS" w:hAnsi="Trebuchet MS"/>
          <w:b/>
          <w:lang w:val="pt-BR"/>
        </w:rPr>
      </w:pPr>
      <w:r w:rsidRPr="004C2E2A">
        <w:rPr>
          <w:rFonts w:ascii="Trebuchet MS" w:hAnsi="Trebuchet MS" w:cs="Tahoma-Bold"/>
          <w:bCs/>
          <w:lang w:val="ro-RO" w:eastAsia="ro-RO"/>
        </w:rPr>
        <w:t xml:space="preserve">(3) </w:t>
      </w:r>
      <w:r w:rsidRPr="004C2E2A">
        <w:rPr>
          <w:rFonts w:ascii="Trebuchet MS" w:hAnsi="Trebuchet MS"/>
        </w:rPr>
        <w:t>Hotărârea Guvernului nr.867/2015 pentru aprobarea Nomenclatorului serviciilor sociale, precum şi a regulamentelor-cadru de organizare şi funcţionare a serviciilor sociale</w:t>
      </w:r>
    </w:p>
    <w:p w:rsidR="00365BFA" w:rsidRPr="004C2E2A" w:rsidRDefault="00365BFA" w:rsidP="009F4ABE">
      <w:pPr>
        <w:jc w:val="both"/>
        <w:rPr>
          <w:rStyle w:val="Strong"/>
          <w:rFonts w:ascii="Trebuchet MS" w:hAnsi="Trebuchet MS"/>
          <w:b w:val="0"/>
          <w:lang w:val="pt-BR"/>
        </w:rPr>
      </w:pPr>
      <w:r w:rsidRPr="004C2E2A">
        <w:rPr>
          <w:rFonts w:ascii="Trebuchet MS" w:hAnsi="Trebuchet MS"/>
          <w:lang w:val="pt-BR"/>
        </w:rPr>
        <w:t>(</w:t>
      </w:r>
      <w:r w:rsidR="009975EC" w:rsidRPr="004C2E2A">
        <w:rPr>
          <w:rFonts w:ascii="Trebuchet MS" w:hAnsi="Trebuchet MS"/>
          <w:lang w:val="pt-BR"/>
        </w:rPr>
        <w:t>4</w:t>
      </w:r>
      <w:r w:rsidRPr="004C2E2A">
        <w:rPr>
          <w:rFonts w:ascii="Trebuchet MS" w:hAnsi="Trebuchet MS"/>
          <w:lang w:val="pt-BR"/>
        </w:rPr>
        <w:t xml:space="preserve">) Standard </w:t>
      </w:r>
      <w:r w:rsidR="00CB514A" w:rsidRPr="004C2E2A">
        <w:rPr>
          <w:rFonts w:ascii="Trebuchet MS" w:hAnsi="Trebuchet MS"/>
          <w:lang w:val="pt-BR"/>
        </w:rPr>
        <w:t xml:space="preserve">specific </w:t>
      </w:r>
      <w:r w:rsidRPr="004C2E2A">
        <w:rPr>
          <w:rFonts w:ascii="Trebuchet MS" w:hAnsi="Trebuchet MS"/>
          <w:lang w:val="pt-BR"/>
        </w:rPr>
        <w:t>minim de calitate</w:t>
      </w:r>
      <w:r w:rsidR="00CB514A" w:rsidRPr="004C2E2A">
        <w:rPr>
          <w:rFonts w:ascii="Trebuchet MS" w:hAnsi="Trebuchet MS"/>
          <w:lang w:val="pt-BR"/>
        </w:rPr>
        <w:t xml:space="preserve"> obligatoriu</w:t>
      </w:r>
      <w:r w:rsidRPr="004C2E2A">
        <w:rPr>
          <w:rFonts w:ascii="Trebuchet MS" w:hAnsi="Trebuchet MS"/>
          <w:lang w:val="pt-BR"/>
        </w:rPr>
        <w:t xml:space="preserve"> aplicabil: Ordinul nr. </w:t>
      </w:r>
      <w:r w:rsidR="00CB514A" w:rsidRPr="004C2E2A">
        <w:rPr>
          <w:rFonts w:ascii="Trebuchet MS" w:hAnsi="Trebuchet MS"/>
          <w:lang w:val="pt-BR"/>
        </w:rPr>
        <w:t>82</w:t>
      </w:r>
      <w:r w:rsidRPr="004C2E2A">
        <w:rPr>
          <w:rFonts w:ascii="Trebuchet MS" w:hAnsi="Trebuchet MS"/>
          <w:lang w:val="pt-BR"/>
        </w:rPr>
        <w:t xml:space="preserve"> / 201</w:t>
      </w:r>
      <w:r w:rsidR="00CB514A" w:rsidRPr="004C2E2A">
        <w:rPr>
          <w:rFonts w:ascii="Trebuchet MS" w:hAnsi="Trebuchet MS"/>
          <w:lang w:val="pt-BR"/>
        </w:rPr>
        <w:t>9</w:t>
      </w:r>
      <w:r w:rsidR="0077147F" w:rsidRPr="004C2E2A">
        <w:rPr>
          <w:rFonts w:ascii="Trebuchet MS" w:hAnsi="Trebuchet MS"/>
          <w:lang w:val="pt-BR"/>
        </w:rPr>
        <w:t xml:space="preserve"> </w:t>
      </w:r>
      <w:r w:rsidRPr="004C2E2A">
        <w:rPr>
          <w:rStyle w:val="Strong"/>
          <w:rFonts w:ascii="Trebuchet MS" w:hAnsi="Trebuchet MS"/>
          <w:b w:val="0"/>
          <w:lang w:val="pt-BR"/>
        </w:rPr>
        <w:t xml:space="preserve">privind aprobarea Standardelor </w:t>
      </w:r>
      <w:r w:rsidR="002109D6" w:rsidRPr="004C2E2A">
        <w:rPr>
          <w:rStyle w:val="Strong"/>
          <w:rFonts w:ascii="Trebuchet MS" w:hAnsi="Trebuchet MS"/>
          <w:b w:val="0"/>
          <w:lang w:val="pt-BR"/>
        </w:rPr>
        <w:t xml:space="preserve"> specifice </w:t>
      </w:r>
      <w:r w:rsidRPr="004C2E2A">
        <w:rPr>
          <w:rStyle w:val="Strong"/>
          <w:rFonts w:ascii="Trebuchet MS" w:hAnsi="Trebuchet MS"/>
          <w:b w:val="0"/>
          <w:lang w:val="pt-BR"/>
        </w:rPr>
        <w:t>minime de calitate</w:t>
      </w:r>
      <w:r w:rsidR="002109D6" w:rsidRPr="004C2E2A">
        <w:rPr>
          <w:rStyle w:val="Strong"/>
          <w:rFonts w:ascii="Trebuchet MS" w:hAnsi="Trebuchet MS"/>
          <w:b w:val="0"/>
          <w:lang w:val="pt-BR"/>
        </w:rPr>
        <w:t xml:space="preserve"> obligatorii</w:t>
      </w:r>
      <w:r w:rsidRPr="004C2E2A">
        <w:rPr>
          <w:rStyle w:val="Strong"/>
          <w:rFonts w:ascii="Trebuchet MS" w:hAnsi="Trebuchet MS"/>
          <w:b w:val="0"/>
          <w:lang w:val="pt-BR"/>
        </w:rPr>
        <w:t xml:space="preserve"> pentru ser</w:t>
      </w:r>
      <w:r w:rsidR="002109D6" w:rsidRPr="004C2E2A">
        <w:rPr>
          <w:rStyle w:val="Strong"/>
          <w:rFonts w:ascii="Trebuchet MS" w:hAnsi="Trebuchet MS"/>
          <w:b w:val="0"/>
          <w:lang w:val="pt-BR"/>
        </w:rPr>
        <w:t>vicii</w:t>
      </w:r>
      <w:r w:rsidRPr="004C2E2A">
        <w:rPr>
          <w:rStyle w:val="Strong"/>
          <w:rFonts w:ascii="Trebuchet MS" w:hAnsi="Trebuchet MS"/>
          <w:b w:val="0"/>
          <w:lang w:val="pt-BR"/>
        </w:rPr>
        <w:t xml:space="preserve"> sociale destinate persoanelor adulte cu dizabilitati</w:t>
      </w:r>
      <w:bookmarkStart w:id="0" w:name="A180"/>
      <w:bookmarkEnd w:id="0"/>
      <w:r w:rsidRPr="004C2E2A">
        <w:rPr>
          <w:rStyle w:val="Strong"/>
          <w:rFonts w:ascii="Trebuchet MS" w:hAnsi="Trebuchet MS"/>
          <w:b w:val="0"/>
          <w:lang w:val="pt-BR"/>
        </w:rPr>
        <w:t>.</w:t>
      </w:r>
    </w:p>
    <w:p w:rsidR="00B275E1" w:rsidRPr="004C2E2A" w:rsidRDefault="008042CD" w:rsidP="00B275E1">
      <w:pPr>
        <w:pStyle w:val="Heading1"/>
        <w:shd w:val="clear" w:color="auto" w:fill="FFFFFF"/>
        <w:spacing w:before="0" w:beforeAutospacing="0" w:after="75" w:afterAutospacing="0"/>
        <w:jc w:val="both"/>
        <w:rPr>
          <w:rFonts w:ascii="Trebuchet MS" w:hAnsi="Trebuchet MS"/>
          <w:b w:val="0"/>
          <w:bCs w:val="0"/>
          <w:sz w:val="24"/>
          <w:szCs w:val="24"/>
        </w:rPr>
      </w:pPr>
      <w:r w:rsidRPr="004C2E2A">
        <w:rPr>
          <w:rFonts w:cs="Tahoma-Bold"/>
          <w:sz w:val="22"/>
          <w:szCs w:val="22"/>
        </w:rPr>
        <w:t>(</w:t>
      </w:r>
      <w:r w:rsidR="009975EC" w:rsidRPr="004C2E2A">
        <w:rPr>
          <w:rFonts w:cs="Tahoma-Bold"/>
          <w:sz w:val="22"/>
          <w:szCs w:val="22"/>
        </w:rPr>
        <w:t>5</w:t>
      </w:r>
      <w:r w:rsidRPr="004C2E2A">
        <w:rPr>
          <w:rFonts w:cs="Tahoma-Bold"/>
          <w:sz w:val="22"/>
          <w:szCs w:val="22"/>
        </w:rPr>
        <w:t>)</w:t>
      </w:r>
      <w:r w:rsidR="00B275E1" w:rsidRPr="004C2E2A">
        <w:rPr>
          <w:rFonts w:cs="Tahoma-Bold"/>
        </w:rPr>
        <w:t xml:space="preserve">  </w:t>
      </w:r>
      <w:r w:rsidR="00B275E1" w:rsidRPr="004C2E2A">
        <w:rPr>
          <w:rFonts w:ascii="Trebuchet MS" w:hAnsi="Trebuchet MS"/>
          <w:b w:val="0"/>
          <w:sz w:val="24"/>
          <w:szCs w:val="24"/>
        </w:rPr>
        <w:t>Nivelul contribuţiei lunare de întreţinere datorate de beneficiarii asistaţi in centru sau de susţinătorii</w:t>
      </w:r>
      <w:r w:rsidR="00AA068A" w:rsidRPr="004C2E2A">
        <w:rPr>
          <w:rFonts w:ascii="Trebuchet MS" w:hAnsi="Trebuchet MS"/>
          <w:b w:val="0"/>
          <w:sz w:val="24"/>
          <w:szCs w:val="24"/>
        </w:rPr>
        <w:t xml:space="preserve"> acestora  stabilit prin</w:t>
      </w:r>
      <w:r w:rsidR="00B275E1" w:rsidRPr="004C2E2A">
        <w:rPr>
          <w:rFonts w:ascii="Trebuchet MS" w:hAnsi="Trebuchet MS"/>
          <w:b w:val="0"/>
          <w:sz w:val="24"/>
          <w:szCs w:val="24"/>
        </w:rPr>
        <w:t xml:space="preserve"> </w:t>
      </w:r>
      <w:r w:rsidR="00B275E1" w:rsidRPr="004C2E2A">
        <w:rPr>
          <w:rFonts w:ascii="Trebuchet MS" w:hAnsi="Trebuchet MS"/>
          <w:b w:val="0"/>
          <w:bCs w:val="0"/>
          <w:sz w:val="24"/>
          <w:szCs w:val="24"/>
        </w:rPr>
        <w:t xml:space="preserve">Ordinul nr. 623/2017 si </w:t>
      </w:r>
      <w:r w:rsidR="00B275E1" w:rsidRPr="004C2E2A">
        <w:rPr>
          <w:rFonts w:ascii="Trebuchet MS" w:hAnsi="Trebuchet MS"/>
          <w:b w:val="0"/>
          <w:sz w:val="24"/>
          <w:szCs w:val="24"/>
        </w:rPr>
        <w:t>Ordinul 898/31.05.2022</w:t>
      </w:r>
      <w:r w:rsidR="00B275E1" w:rsidRPr="004C2E2A">
        <w:rPr>
          <w:rFonts w:ascii="Trebuchet MS" w:hAnsi="Trebuchet MS"/>
          <w:sz w:val="24"/>
          <w:szCs w:val="24"/>
        </w:rPr>
        <w:t xml:space="preserve"> </w:t>
      </w:r>
      <w:r w:rsidR="00B275E1" w:rsidRPr="004C2E2A">
        <w:rPr>
          <w:rFonts w:ascii="Trebuchet MS" w:hAnsi="Trebuchet MS"/>
          <w:b w:val="0"/>
          <w:bCs w:val="0"/>
          <w:sz w:val="24"/>
          <w:szCs w:val="24"/>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F902F3" w:rsidRPr="004C2E2A" w:rsidRDefault="00B275E1" w:rsidP="009F4ABE">
      <w:pPr>
        <w:autoSpaceDE w:val="0"/>
        <w:autoSpaceDN w:val="0"/>
        <w:adjustRightInd w:val="0"/>
        <w:spacing w:after="120" w:line="276" w:lineRule="auto"/>
        <w:jc w:val="both"/>
        <w:rPr>
          <w:rFonts w:ascii="Trebuchet MS" w:eastAsia="Trebuchet MS" w:hAnsi="Trebuchet MS" w:cs="Trebuchet MS"/>
          <w:bCs/>
        </w:rPr>
      </w:pPr>
      <w:r w:rsidRPr="004C2E2A">
        <w:rPr>
          <w:rFonts w:ascii="Trebuchet MS" w:eastAsia="Trebuchet MS" w:hAnsi="Trebuchet MS" w:cs="Trebuchet MS"/>
          <w:bCs/>
          <w:sz w:val="22"/>
          <w:szCs w:val="22"/>
        </w:rPr>
        <w:t xml:space="preserve"> </w:t>
      </w:r>
      <w:r w:rsidR="009975EC" w:rsidRPr="004C2E2A">
        <w:rPr>
          <w:rFonts w:ascii="Trebuchet MS" w:eastAsia="Trebuchet MS" w:hAnsi="Trebuchet MS" w:cs="Trebuchet MS"/>
          <w:bCs/>
          <w:sz w:val="22"/>
          <w:szCs w:val="22"/>
        </w:rPr>
        <w:t xml:space="preserve">(6) </w:t>
      </w:r>
      <w:r w:rsidR="009975EC" w:rsidRPr="004C2E2A">
        <w:rPr>
          <w:rFonts w:ascii="Trebuchet MS" w:eastAsia="Trebuchet MS" w:hAnsi="Trebuchet MS" w:cs="Trebuchet MS"/>
          <w:bCs/>
        </w:rPr>
        <w:t>REGULAMENT (UE) nr. 679 din 27 aprilie 2016 privind protecţia persoanelor fizice în ceea ce priveşte prelucrarea datelor cu caracter personal şi privind libera circulaţie a acestor date şi de abrogare a Directivei 95/46/CE.</w:t>
      </w:r>
    </w:p>
    <w:p w:rsidR="00365BFA" w:rsidRPr="004C2E2A" w:rsidRDefault="00365BFA" w:rsidP="009975EC">
      <w:pPr>
        <w:pStyle w:val="Bodytext20"/>
        <w:shd w:val="clear" w:color="auto" w:fill="auto"/>
        <w:tabs>
          <w:tab w:val="left" w:pos="385"/>
        </w:tabs>
        <w:ind w:firstLine="0"/>
        <w:rPr>
          <w:b w:val="0"/>
          <w:sz w:val="24"/>
          <w:szCs w:val="24"/>
        </w:rPr>
      </w:pPr>
      <w:r w:rsidRPr="004C2E2A">
        <w:rPr>
          <w:b w:val="0"/>
          <w:sz w:val="24"/>
          <w:szCs w:val="24"/>
          <w:lang w:val="pt-BR"/>
        </w:rPr>
        <w:t>(</w:t>
      </w:r>
      <w:r w:rsidR="009975EC" w:rsidRPr="004C2E2A">
        <w:rPr>
          <w:b w:val="0"/>
          <w:sz w:val="24"/>
          <w:szCs w:val="24"/>
          <w:lang w:val="pt-BR"/>
        </w:rPr>
        <w:t>7</w:t>
      </w:r>
      <w:r w:rsidRPr="004C2E2A">
        <w:rPr>
          <w:b w:val="0"/>
          <w:sz w:val="24"/>
          <w:szCs w:val="24"/>
          <w:lang w:val="pt-BR"/>
        </w:rPr>
        <w:t xml:space="preserve">) Serviciul social "Centrul de Ingrijire si Asistenta </w:t>
      </w:r>
      <w:r w:rsidR="0077147F" w:rsidRPr="004C2E2A">
        <w:rPr>
          <w:b w:val="0"/>
          <w:sz w:val="24"/>
          <w:szCs w:val="24"/>
        </w:rPr>
        <w:t xml:space="preserve">Sfântu Andrei Căpușu de Câmpie </w:t>
      </w:r>
      <w:r w:rsidRPr="004C2E2A">
        <w:rPr>
          <w:b w:val="0"/>
          <w:sz w:val="24"/>
          <w:szCs w:val="24"/>
          <w:lang w:val="pt-BR"/>
        </w:rPr>
        <w:t xml:space="preserve">" </w:t>
      </w:r>
      <w:r w:rsidR="000E12D2" w:rsidRPr="004C2E2A">
        <w:rPr>
          <w:b w:val="0"/>
          <w:sz w:val="24"/>
          <w:szCs w:val="24"/>
          <w:lang w:val="pt-BR"/>
        </w:rPr>
        <w:t>a fost initial înfiinţat prin Hotărârea C</w:t>
      </w:r>
      <w:r w:rsidRPr="004C2E2A">
        <w:rPr>
          <w:b w:val="0"/>
          <w:sz w:val="24"/>
          <w:szCs w:val="24"/>
          <w:lang w:val="pt-BR"/>
        </w:rPr>
        <w:t>onsili</w:t>
      </w:r>
      <w:r w:rsidR="000E12D2" w:rsidRPr="004C2E2A">
        <w:rPr>
          <w:b w:val="0"/>
          <w:sz w:val="24"/>
          <w:szCs w:val="24"/>
          <w:lang w:val="pt-BR"/>
        </w:rPr>
        <w:t>ului Judeţean Mures</w:t>
      </w:r>
      <w:r w:rsidRPr="004C2E2A">
        <w:rPr>
          <w:b w:val="0"/>
          <w:sz w:val="24"/>
          <w:szCs w:val="24"/>
          <w:lang w:val="pt-BR"/>
        </w:rPr>
        <w:t xml:space="preserve"> nr.70/2010 </w:t>
      </w:r>
      <w:r w:rsidR="00A87592" w:rsidRPr="004C2E2A">
        <w:rPr>
          <w:b w:val="0"/>
          <w:sz w:val="24"/>
          <w:szCs w:val="24"/>
          <w:lang w:val="pt-BR"/>
        </w:rPr>
        <w:t xml:space="preserve">, iar </w:t>
      </w:r>
      <w:r w:rsidR="00A87592" w:rsidRPr="004C2E2A">
        <w:rPr>
          <w:b w:val="0"/>
          <w:iCs/>
          <w:spacing w:val="1"/>
          <w:sz w:val="24"/>
          <w:szCs w:val="24"/>
          <w:lang w:val="pt-BR"/>
        </w:rPr>
        <w:t xml:space="preserve">prin Hotărârea Consiliului Judeţean Mures </w:t>
      </w:r>
      <w:r w:rsidR="003D2055" w:rsidRPr="004C2E2A">
        <w:rPr>
          <w:b w:val="0"/>
          <w:iCs/>
          <w:spacing w:val="1"/>
          <w:sz w:val="24"/>
          <w:szCs w:val="24"/>
          <w:lang w:val="pt-BR"/>
        </w:rPr>
        <w:t>nr. 142/2022 este reorganizat</w:t>
      </w:r>
      <w:r w:rsidR="000E12D2" w:rsidRPr="004C2E2A">
        <w:rPr>
          <w:b w:val="0"/>
          <w:iCs/>
          <w:spacing w:val="1"/>
          <w:sz w:val="24"/>
          <w:szCs w:val="24"/>
          <w:lang w:val="pt-BR"/>
        </w:rPr>
        <w:t xml:space="preserve"> ulterior</w:t>
      </w:r>
      <w:r w:rsidR="003D2055" w:rsidRPr="004C2E2A">
        <w:rPr>
          <w:b w:val="0"/>
          <w:iCs/>
          <w:spacing w:val="1"/>
          <w:sz w:val="24"/>
          <w:szCs w:val="24"/>
          <w:lang w:val="pt-BR"/>
        </w:rPr>
        <w:t xml:space="preserve"> ca </w:t>
      </w:r>
      <w:r w:rsidR="003D2055" w:rsidRPr="004C2E2A">
        <w:rPr>
          <w:b w:val="0"/>
          <w:sz w:val="24"/>
          <w:szCs w:val="24"/>
          <w:lang w:val="pt-BR"/>
        </w:rPr>
        <w:t>Centru de Ingrijire si Asistenta</w:t>
      </w:r>
      <w:r w:rsidR="003D2055" w:rsidRPr="004C2E2A">
        <w:rPr>
          <w:b w:val="0"/>
          <w:sz w:val="24"/>
          <w:szCs w:val="24"/>
        </w:rPr>
        <w:t xml:space="preserve"> Sfântu Andrei</w:t>
      </w:r>
      <w:r w:rsidR="003D2055" w:rsidRPr="004C2E2A">
        <w:rPr>
          <w:b w:val="0"/>
          <w:sz w:val="24"/>
          <w:szCs w:val="24"/>
          <w:lang w:val="pt-BR"/>
        </w:rPr>
        <w:t xml:space="preserve"> </w:t>
      </w:r>
      <w:r w:rsidR="000E12D2" w:rsidRPr="004C2E2A">
        <w:rPr>
          <w:b w:val="0"/>
          <w:sz w:val="24"/>
          <w:szCs w:val="24"/>
        </w:rPr>
        <w:t xml:space="preserve">Căpușu de Câmpie. Actualmente </w:t>
      </w:r>
      <w:r w:rsidRPr="004C2E2A">
        <w:rPr>
          <w:b w:val="0"/>
          <w:sz w:val="24"/>
          <w:szCs w:val="24"/>
          <w:lang w:val="pt-BR"/>
        </w:rPr>
        <w:t>funcţionează în</w:t>
      </w:r>
      <w:r w:rsidR="000E12D2" w:rsidRPr="004C2E2A">
        <w:rPr>
          <w:rFonts w:eastAsia="Courier New"/>
          <w:b w:val="0"/>
          <w:sz w:val="24"/>
          <w:szCs w:val="24"/>
          <w:lang w:val="pt-BR"/>
        </w:rPr>
        <w:t xml:space="preserve"> subordinea si in</w:t>
      </w:r>
      <w:r w:rsidR="000E12D2" w:rsidRPr="004C2E2A">
        <w:rPr>
          <w:b w:val="0"/>
          <w:sz w:val="24"/>
          <w:szCs w:val="24"/>
          <w:lang w:val="pt-BR"/>
        </w:rPr>
        <w:t xml:space="preserve"> structura </w:t>
      </w:r>
      <w:r w:rsidR="00761C61" w:rsidRPr="004C2E2A">
        <w:rPr>
          <w:b w:val="0"/>
          <w:sz w:val="24"/>
          <w:szCs w:val="24"/>
          <w:lang w:val="pt-BR"/>
        </w:rPr>
        <w:t>furnizorului de servicii Direcţia Generală</w:t>
      </w:r>
      <w:r w:rsidRPr="004C2E2A">
        <w:rPr>
          <w:b w:val="0"/>
          <w:sz w:val="24"/>
          <w:szCs w:val="24"/>
          <w:lang w:val="pt-BR"/>
        </w:rPr>
        <w:t xml:space="preserve"> de Asistenţă Socială şi Protecţia Copilului Mures</w:t>
      </w:r>
      <w:r w:rsidR="00534CA8" w:rsidRPr="004C2E2A">
        <w:rPr>
          <w:rFonts w:eastAsia="Courier New"/>
          <w:b w:val="0"/>
          <w:sz w:val="24"/>
          <w:szCs w:val="24"/>
          <w:lang w:val="pt-BR"/>
        </w:rPr>
        <w:t xml:space="preserve"> </w:t>
      </w:r>
      <w:r w:rsidR="009975EC" w:rsidRPr="004C2E2A">
        <w:rPr>
          <w:b w:val="0"/>
          <w:sz w:val="24"/>
          <w:szCs w:val="24"/>
        </w:rPr>
        <w:t>ca si serviciu social fără personalitate juridică.</w:t>
      </w:r>
    </w:p>
    <w:p w:rsidR="005F4B68" w:rsidRPr="004C2E2A" w:rsidRDefault="005F4B68" w:rsidP="009F4ABE">
      <w:pPr>
        <w:jc w:val="both"/>
        <w:rPr>
          <w:rFonts w:ascii="Trebuchet MS" w:hAnsi="Trebuchet MS"/>
          <w:b/>
          <w:lang w:val="pt-BR"/>
        </w:rPr>
      </w:pPr>
    </w:p>
    <w:p w:rsidR="00365BFA" w:rsidRPr="004C2E2A" w:rsidRDefault="00365BFA" w:rsidP="009F4ABE">
      <w:pPr>
        <w:jc w:val="both"/>
        <w:rPr>
          <w:rFonts w:ascii="Trebuchet MS" w:hAnsi="Trebuchet MS"/>
          <w:b/>
          <w:lang w:val="pt-BR"/>
        </w:rPr>
      </w:pPr>
      <w:r w:rsidRPr="004C2E2A">
        <w:rPr>
          <w:rFonts w:ascii="Trebuchet MS" w:hAnsi="Trebuchet MS"/>
          <w:b/>
          <w:lang w:val="pt-BR"/>
        </w:rPr>
        <w:t>ART. 5 Principiile care stau la baza acordării serviciului social</w:t>
      </w:r>
    </w:p>
    <w:p w:rsidR="005F4B68" w:rsidRPr="004C2E2A" w:rsidRDefault="005F4B68" w:rsidP="009F4ABE">
      <w:pPr>
        <w:jc w:val="both"/>
        <w:rPr>
          <w:rFonts w:ascii="Trebuchet MS" w:hAnsi="Trebuchet MS"/>
          <w:lang w:val="pt-BR"/>
        </w:rPr>
      </w:pPr>
    </w:p>
    <w:p w:rsidR="00365BFA" w:rsidRPr="004C2E2A" w:rsidRDefault="00365BFA" w:rsidP="009F4ABE">
      <w:pPr>
        <w:autoSpaceDE w:val="0"/>
        <w:autoSpaceDN w:val="0"/>
        <w:adjustRightInd w:val="0"/>
        <w:jc w:val="both"/>
        <w:rPr>
          <w:rFonts w:ascii="Trebuchet MS" w:hAnsi="Trebuchet MS"/>
          <w:b/>
          <w:lang w:val="pt-BR"/>
        </w:rPr>
      </w:pPr>
      <w:r w:rsidRPr="004C2E2A">
        <w:rPr>
          <w:rFonts w:ascii="Trebuchet MS" w:hAnsi="Trebuchet MS"/>
          <w:b/>
          <w:lang w:val="pt-BR"/>
        </w:rPr>
        <w:t>(1)</w:t>
      </w:r>
      <w:r w:rsidRPr="004C2E2A">
        <w:rPr>
          <w:rFonts w:ascii="Trebuchet MS" w:hAnsi="Trebuchet MS"/>
          <w:lang w:val="pt-BR"/>
        </w:rPr>
        <w:t xml:space="preserve"> Serviciul social "Centrul de Ingrijire si Asistenta </w:t>
      </w:r>
      <w:r w:rsidR="0077147F" w:rsidRPr="004C2E2A">
        <w:rPr>
          <w:rFonts w:ascii="Trebuchet MS" w:hAnsi="Trebuchet MS"/>
          <w:bCs/>
          <w:lang w:val="ro-RO"/>
        </w:rPr>
        <w:t>Sf</w:t>
      </w:r>
      <w:r w:rsidR="0077147F" w:rsidRPr="004C2E2A">
        <w:rPr>
          <w:rFonts w:ascii="Trebuchet MS" w:hAnsi="Trebuchet MS"/>
          <w:lang w:val="ro-RO"/>
        </w:rPr>
        <w:t>â</w:t>
      </w:r>
      <w:r w:rsidR="0077147F" w:rsidRPr="004C2E2A">
        <w:rPr>
          <w:rFonts w:ascii="Trebuchet MS" w:hAnsi="Trebuchet MS"/>
          <w:bCs/>
          <w:lang w:val="ro-RO"/>
        </w:rPr>
        <w:t xml:space="preserve">ntu Andrei </w:t>
      </w:r>
      <w:r w:rsidR="0077147F" w:rsidRPr="004C2E2A">
        <w:rPr>
          <w:rFonts w:ascii="Trebuchet MS" w:hAnsi="Trebuchet MS"/>
          <w:lang w:val="ro-RO"/>
        </w:rPr>
        <w:t xml:space="preserve">Căpușu de Câmpie </w:t>
      </w:r>
      <w:r w:rsidRPr="004C2E2A">
        <w:rPr>
          <w:rFonts w:ascii="Trebuchet MS" w:hAnsi="Trebuchet MS"/>
          <w:lang w:val="pt-BR"/>
        </w:rPr>
        <w:t xml:space="preserve">" se organizează şi funcţionează cu respectarea principiilor generale care guvernează </w:t>
      </w:r>
      <w:r w:rsidRPr="004C2E2A">
        <w:rPr>
          <w:rFonts w:ascii="Trebuchet MS" w:hAnsi="Trebuchet MS"/>
          <w:lang w:val="pt-BR"/>
        </w:rPr>
        <w:lastRenderedPageBreak/>
        <w:t xml:space="preserve">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w:t>
      </w:r>
      <w:r w:rsidR="0071677E" w:rsidRPr="004C2E2A">
        <w:rPr>
          <w:rFonts w:ascii="Trebuchet MS" w:hAnsi="Trebuchet MS"/>
          <w:lang w:val="pt-BR"/>
        </w:rPr>
        <w:t>standardele specifice minime de calitate obligatorii aplicabile</w:t>
      </w:r>
      <w:r w:rsidRPr="004C2E2A">
        <w:rPr>
          <w:rFonts w:ascii="Trebuchet MS" w:hAnsi="Trebuchet MS"/>
          <w:lang w:val="pt-BR"/>
        </w:rPr>
        <w:t>.</w:t>
      </w:r>
    </w:p>
    <w:p w:rsidR="00365BFA" w:rsidRPr="004C2E2A" w:rsidRDefault="00365BFA" w:rsidP="009F4ABE">
      <w:pPr>
        <w:jc w:val="both"/>
        <w:rPr>
          <w:rFonts w:ascii="Trebuchet MS" w:hAnsi="Trebuchet MS"/>
          <w:lang w:val="pt-BR"/>
        </w:rPr>
      </w:pPr>
      <w:r w:rsidRPr="004C2E2A">
        <w:rPr>
          <w:rFonts w:ascii="Trebuchet MS" w:hAnsi="Trebuchet MS"/>
          <w:b/>
          <w:lang w:val="pt-BR"/>
        </w:rPr>
        <w:t>(2)</w:t>
      </w:r>
      <w:r w:rsidRPr="004C2E2A">
        <w:rPr>
          <w:rFonts w:ascii="Trebuchet MS" w:hAnsi="Trebuchet MS"/>
          <w:lang w:val="pt-BR"/>
        </w:rPr>
        <w:t xml:space="preserve"> Principiile specifice care stau la baza prestării serviciilor sociale în cadrul "Centrului de Ingrijire si Asistenta </w:t>
      </w:r>
      <w:r w:rsidR="0077147F" w:rsidRPr="004C2E2A">
        <w:rPr>
          <w:rFonts w:ascii="Trebuchet MS" w:hAnsi="Trebuchet MS"/>
          <w:bCs/>
          <w:lang w:val="ro-RO"/>
        </w:rPr>
        <w:t>Sf</w:t>
      </w:r>
      <w:r w:rsidR="0077147F" w:rsidRPr="004C2E2A">
        <w:rPr>
          <w:rFonts w:ascii="Trebuchet MS" w:hAnsi="Trebuchet MS"/>
          <w:lang w:val="ro-RO"/>
        </w:rPr>
        <w:t>â</w:t>
      </w:r>
      <w:r w:rsidR="0077147F" w:rsidRPr="004C2E2A">
        <w:rPr>
          <w:rFonts w:ascii="Trebuchet MS" w:hAnsi="Trebuchet MS"/>
          <w:bCs/>
          <w:lang w:val="ro-RO"/>
        </w:rPr>
        <w:t xml:space="preserve">ntu Andrei </w:t>
      </w:r>
      <w:r w:rsidR="0077147F" w:rsidRPr="004C2E2A">
        <w:rPr>
          <w:rFonts w:ascii="Trebuchet MS" w:hAnsi="Trebuchet MS"/>
          <w:lang w:val="ro-RO"/>
        </w:rPr>
        <w:t xml:space="preserve">Căpușu de Câmpie </w:t>
      </w:r>
      <w:r w:rsidRPr="004C2E2A">
        <w:rPr>
          <w:rFonts w:ascii="Trebuchet MS" w:hAnsi="Trebuchet MS"/>
          <w:lang w:val="pt-BR"/>
        </w:rPr>
        <w:t>" sunt următoarele:</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a) respectarea şi promovarea cu prioritate a interesului persoanei beneficiare;</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c) asigurarea protecţiei împotriva abuzului şi exploatării persoanei beneficiare;</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d) deschiderea către comunitate;</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e) asistarea persoanelor fără capacitate de exerciţiu în realizarea şi exercitarea drepturilor lor;</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f) asigurarea în mod adecvat a unor modele de rol şi statut social, prin încadrarea în unitate a unui personal mixt;</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g) ascultarea opiniei persoanei beneficiare şi luarea în considerare a acesteia, ţinându-se cont, după caz, de vârsta şi de gradul său de maturitate, de discernământ şi capacitate de exerciţiu.</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h) facilitarea menţinerii relaţiilor personale ale beneficiarului şi a contactelor directe, după caz, cu fraţii, părinţii, alte rude, prieteni, precum şi cu alte persoane faţă de care acesta a dezvoltat legături de ataşament;</w:t>
      </w:r>
    </w:p>
    <w:p w:rsidR="00365BFA" w:rsidRPr="004C2E2A" w:rsidRDefault="0077147F" w:rsidP="009F4ABE">
      <w:pPr>
        <w:jc w:val="both"/>
        <w:rPr>
          <w:rFonts w:ascii="Trebuchet MS" w:hAnsi="Trebuchet MS"/>
          <w:lang w:val="it-IT"/>
        </w:rPr>
      </w:pPr>
      <w:r w:rsidRPr="004C2E2A">
        <w:rPr>
          <w:rFonts w:ascii="Trebuchet MS" w:hAnsi="Trebuchet MS"/>
          <w:lang w:val="it-IT"/>
        </w:rPr>
        <w:t xml:space="preserve">    </w:t>
      </w:r>
      <w:r w:rsidR="00365BFA" w:rsidRPr="004C2E2A">
        <w:rPr>
          <w:rFonts w:ascii="Trebuchet MS" w:hAnsi="Trebuchet MS"/>
          <w:lang w:val="it-IT"/>
        </w:rPr>
        <w:t>i) promovarea unui model familial de îngrijire a persoanei beneficiare;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j) asigurarea unei îngrijiri individualizate şi personalizate a persoanei beneficiare;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k) preocuparea permanentă pentru identificarea soluţiilor de integrare în familie sau, după caz, în comunitate, pentru scurtarea perioadei de prestare a serviciilor, în baza potenţialului şi abilităţilor persoanei beneficiare de a trăi independent;</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l) încurajarea iniţiativelor individuale ale persoanelor beneficiare şi a implicării active a acestora în soluţionarea situaţiilor de dificultate;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m) asigurarea unei intervenţii profesioniste, prin echipe pluridisciplinare;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n) asigurarea confidenţialităţii şi a eticii profesionale;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o) primordialitatea responsabilităţii persoanei, familiei cu privire la dezvoltarea propriilor capacităţi de integrare socială şi implicarea activă în soluţionarea situaţiilor de dificultate cu care se pot confrunta la un moment dat;</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p) colaborarea centrului/unităţii cu serviciul public de asistenţă socială.</w:t>
      </w:r>
    </w:p>
    <w:p w:rsidR="005F4B68" w:rsidRPr="004C2E2A" w:rsidRDefault="005F4B68" w:rsidP="009F4ABE">
      <w:pPr>
        <w:jc w:val="both"/>
        <w:rPr>
          <w:rFonts w:ascii="Trebuchet MS" w:hAnsi="Trebuchet MS"/>
          <w:b/>
          <w:lang w:val="it-IT"/>
        </w:rPr>
      </w:pPr>
    </w:p>
    <w:p w:rsidR="005F4B68" w:rsidRPr="004C2E2A" w:rsidRDefault="00365BFA" w:rsidP="009F4ABE">
      <w:pPr>
        <w:jc w:val="both"/>
        <w:rPr>
          <w:rFonts w:ascii="Trebuchet MS" w:hAnsi="Trebuchet MS"/>
          <w:b/>
          <w:lang w:val="it-IT"/>
        </w:rPr>
      </w:pPr>
      <w:r w:rsidRPr="004C2E2A">
        <w:rPr>
          <w:rFonts w:ascii="Trebuchet MS" w:hAnsi="Trebuchet MS"/>
          <w:b/>
          <w:lang w:val="it-IT"/>
        </w:rPr>
        <w:t>ART. 6 Beneficiarii serviciilor sociale</w:t>
      </w:r>
    </w:p>
    <w:p w:rsidR="005F4B68" w:rsidRPr="004C2E2A" w:rsidRDefault="005F4B68" w:rsidP="009F4ABE">
      <w:pPr>
        <w:jc w:val="both"/>
        <w:rPr>
          <w:rFonts w:ascii="Trebuchet MS" w:hAnsi="Trebuchet MS"/>
          <w:b/>
          <w:lang w:val="it-IT"/>
        </w:rPr>
      </w:pPr>
    </w:p>
    <w:p w:rsidR="00A647BF" w:rsidRPr="004C2E2A" w:rsidRDefault="00365BFA" w:rsidP="00A647BF">
      <w:pPr>
        <w:spacing w:line="276" w:lineRule="auto"/>
        <w:jc w:val="both"/>
        <w:rPr>
          <w:rFonts w:ascii="Arial" w:hAnsi="Arial" w:cs="Arial"/>
          <w:bCs/>
          <w:sz w:val="22"/>
          <w:szCs w:val="22"/>
          <w:lang w:val="it-IT"/>
        </w:rPr>
      </w:pPr>
      <w:r w:rsidRPr="004C2E2A">
        <w:rPr>
          <w:rFonts w:ascii="Trebuchet MS" w:hAnsi="Trebuchet MS"/>
          <w:b/>
          <w:lang w:val="it-IT"/>
        </w:rPr>
        <w:t>Beneficiarii serviciilor sociale</w:t>
      </w:r>
      <w:r w:rsidRPr="004C2E2A">
        <w:rPr>
          <w:rFonts w:ascii="Trebuchet MS" w:hAnsi="Trebuchet MS"/>
          <w:lang w:val="it-IT"/>
        </w:rPr>
        <w:t xml:space="preserve"> acordate în "Centrul de Ingrijire si Asistenta </w:t>
      </w:r>
      <w:r w:rsidR="003E3EC7" w:rsidRPr="004C2E2A">
        <w:rPr>
          <w:rFonts w:ascii="Trebuchet MS" w:hAnsi="Trebuchet MS"/>
          <w:bCs/>
          <w:lang w:val="ro-RO"/>
        </w:rPr>
        <w:t>Sf</w:t>
      </w:r>
      <w:r w:rsidR="003E3EC7" w:rsidRPr="004C2E2A">
        <w:rPr>
          <w:rFonts w:ascii="Trebuchet MS" w:hAnsi="Trebuchet MS"/>
          <w:lang w:val="ro-RO"/>
        </w:rPr>
        <w:t>â</w:t>
      </w:r>
      <w:r w:rsidR="003E3EC7" w:rsidRPr="004C2E2A">
        <w:rPr>
          <w:rFonts w:ascii="Trebuchet MS" w:hAnsi="Trebuchet MS"/>
          <w:bCs/>
          <w:lang w:val="ro-RO"/>
        </w:rPr>
        <w:t xml:space="preserve">ntu Andrei </w:t>
      </w:r>
      <w:r w:rsidR="003E3EC7" w:rsidRPr="004C2E2A">
        <w:rPr>
          <w:rFonts w:ascii="Trebuchet MS" w:hAnsi="Trebuchet MS"/>
          <w:lang w:val="ro-RO"/>
        </w:rPr>
        <w:t xml:space="preserve">Căpușu de Câmpie </w:t>
      </w:r>
      <w:r w:rsidRPr="004C2E2A">
        <w:rPr>
          <w:rFonts w:ascii="Trebuchet MS" w:hAnsi="Trebuchet MS"/>
          <w:lang w:val="it-IT"/>
        </w:rPr>
        <w:t xml:space="preserve">" sunt: </w:t>
      </w:r>
      <w:r w:rsidR="00A647BF" w:rsidRPr="004C2E2A">
        <w:rPr>
          <w:rFonts w:ascii="Arial" w:hAnsi="Arial" w:cs="Arial"/>
          <w:sz w:val="22"/>
          <w:szCs w:val="22"/>
          <w:lang w:val="it-IT"/>
        </w:rPr>
        <w:t>p</w:t>
      </w:r>
      <w:r w:rsidR="00A647BF" w:rsidRPr="004C2E2A">
        <w:rPr>
          <w:rFonts w:ascii="Arial" w:hAnsi="Arial" w:cs="Arial"/>
          <w:bCs/>
          <w:sz w:val="22"/>
          <w:szCs w:val="22"/>
          <w:lang w:val="it-IT"/>
        </w:rPr>
        <w:t xml:space="preserve">ersoane adulte cu dizabilitati (cu tipuri si grade diverse de handicap, de sex masculin si feminin), detinatoare de Certificat de incadrare in grad de handicap valabil , cu domiciuliul/resedinta in judetul MUREȘ, admise in centru printr-o dispozitie emisa de DGASPC MUREȘ. </w:t>
      </w:r>
    </w:p>
    <w:p w:rsidR="00A647BF" w:rsidRPr="004C2E2A" w:rsidRDefault="00A647BF" w:rsidP="00A647BF">
      <w:pPr>
        <w:spacing w:line="276" w:lineRule="auto"/>
        <w:jc w:val="both"/>
        <w:rPr>
          <w:rFonts w:ascii="Arial" w:eastAsia="Trebuchet MS" w:hAnsi="Arial" w:cs="Arial"/>
          <w:sz w:val="22"/>
          <w:szCs w:val="22"/>
          <w:lang w:val="ro-RO"/>
        </w:rPr>
      </w:pPr>
      <w:r w:rsidRPr="004C2E2A">
        <w:rPr>
          <w:rFonts w:ascii="Arial" w:hAnsi="Arial" w:cs="Arial"/>
          <w:bCs/>
          <w:sz w:val="22"/>
          <w:szCs w:val="22"/>
          <w:lang w:val="it-IT"/>
        </w:rPr>
        <w:lastRenderedPageBreak/>
        <w:t>In situatii exceptionale, beneficiarii pot fi persoane adulte cu dizabilitati (cu tipuri si grade diverse de handicap, de sex masculin si feminin), relocate in regim de urgenta, admise tot printr-o dispozitie a DGASPC MUREȘ.</w:t>
      </w:r>
    </w:p>
    <w:p w:rsidR="00D04989" w:rsidRPr="004C2E2A" w:rsidRDefault="00D04989" w:rsidP="00A647BF">
      <w:pPr>
        <w:jc w:val="both"/>
      </w:pPr>
      <w:r w:rsidRPr="004C2E2A">
        <w:t>Admiterea în centre nu poate fi non-voluntară, acordul beneficiarului fiind obligatoriu sau dacă benef</w:t>
      </w:r>
      <w:r w:rsidR="00CC63FE" w:rsidRPr="004C2E2A">
        <w:t>iciarul are o masura de ocrotire,</w:t>
      </w:r>
      <w:r w:rsidRPr="004C2E2A">
        <w:t xml:space="preserve"> este necesar acordul reprezentantului legal.</w:t>
      </w:r>
    </w:p>
    <w:p w:rsidR="00D04989" w:rsidRPr="004C2E2A" w:rsidRDefault="00D04989" w:rsidP="00D04989">
      <w:pPr>
        <w:ind w:left="240"/>
        <w:jc w:val="both"/>
        <w:rPr>
          <w:rFonts w:ascii="Trebuchet MS" w:hAnsi="Trebuchet MS"/>
          <w:lang w:val="it-IT"/>
        </w:rPr>
      </w:pPr>
    </w:p>
    <w:p w:rsidR="00D04989" w:rsidRPr="004C2E2A" w:rsidRDefault="00365BFA" w:rsidP="00D04989">
      <w:pPr>
        <w:pStyle w:val="ListParagraph"/>
        <w:numPr>
          <w:ilvl w:val="0"/>
          <w:numId w:val="2"/>
        </w:numPr>
        <w:jc w:val="both"/>
        <w:rPr>
          <w:rFonts w:ascii="Trebuchet MS" w:hAnsi="Trebuchet MS"/>
          <w:lang w:val="ro-RO"/>
        </w:rPr>
      </w:pPr>
      <w:r w:rsidRPr="004C2E2A">
        <w:rPr>
          <w:rFonts w:ascii="Trebuchet MS" w:hAnsi="Trebuchet MS"/>
          <w:b/>
          <w:lang w:val="ro-RO"/>
        </w:rPr>
        <w:t>Condiţiile de acces/admitere în centru sunt următoarele</w:t>
      </w:r>
      <w:r w:rsidRPr="004C2E2A">
        <w:rPr>
          <w:rFonts w:ascii="Trebuchet MS" w:hAnsi="Trebuchet MS"/>
          <w:lang w:val="ro-RO"/>
        </w:rPr>
        <w:t>:</w:t>
      </w:r>
    </w:p>
    <w:p w:rsidR="00D04989" w:rsidRPr="004C2E2A" w:rsidRDefault="00D04989" w:rsidP="00D04989">
      <w:pPr>
        <w:pStyle w:val="ListParagraph"/>
        <w:rPr>
          <w:rFonts w:ascii="Trebuchet MS" w:hAnsi="Trebuchet MS" w:cs="Arial"/>
          <w:lang w:val="ro-RO"/>
        </w:rPr>
      </w:pPr>
    </w:p>
    <w:p w:rsidR="00771C15" w:rsidRPr="004C2E2A" w:rsidRDefault="00771C15" w:rsidP="00D04989">
      <w:pPr>
        <w:jc w:val="both"/>
        <w:rPr>
          <w:rFonts w:ascii="Trebuchet MS" w:hAnsi="Trebuchet MS"/>
          <w:lang w:val="ro-RO"/>
        </w:rPr>
      </w:pPr>
      <w:r w:rsidRPr="004C2E2A">
        <w:rPr>
          <w:rFonts w:ascii="Trebuchet MS" w:hAnsi="Trebuchet MS" w:cs="Arial"/>
          <w:lang w:val="ro-RO"/>
        </w:rPr>
        <w:t>Admiterea in centru se realizeaza in baza prevederilor legale in vigoare (Legea 448/2006, Legea 7/2023, Ordinul 235/2023, H.G.430/2008) si a procedurilor interne ale furnizorului de servicii/centrului rezidential.</w:t>
      </w:r>
    </w:p>
    <w:p w:rsidR="00771C15" w:rsidRPr="004C2E2A" w:rsidRDefault="00771C15" w:rsidP="00645F6F">
      <w:pPr>
        <w:pStyle w:val="NormalWeb"/>
        <w:numPr>
          <w:ilvl w:val="0"/>
          <w:numId w:val="18"/>
        </w:numPr>
        <w:spacing w:before="0" w:beforeAutospacing="0" w:after="0" w:line="360" w:lineRule="auto"/>
        <w:rPr>
          <w:rFonts w:ascii="Trebuchet MS" w:hAnsi="Trebuchet MS" w:cs="Arial"/>
          <w:lang w:val="ro-RO"/>
        </w:rPr>
      </w:pPr>
      <w:r w:rsidRPr="004C2E2A">
        <w:rPr>
          <w:rFonts w:ascii="Trebuchet MS" w:hAnsi="Trebuchet MS" w:cs="Arial"/>
          <w:lang w:val="ro-RO"/>
        </w:rPr>
        <w:t>acte necesare pentru depunerea dosarului de admitere:</w:t>
      </w:r>
      <w:r w:rsidR="00672351" w:rsidRPr="004C2E2A">
        <w:rPr>
          <w:rFonts w:ascii="Trebuchet MS" w:hAnsi="Trebuchet MS" w:cs="Courier New"/>
        </w:rPr>
        <w:t xml:space="preserve">                                                                </w:t>
      </w:r>
    </w:p>
    <w:p w:rsidR="00D04989" w:rsidRPr="004C2E2A" w:rsidRDefault="00D04989" w:rsidP="00771C15">
      <w:pPr>
        <w:pStyle w:val="NormalWeb"/>
        <w:spacing w:before="0" w:beforeAutospacing="0" w:after="0" w:line="360" w:lineRule="auto"/>
        <w:jc w:val="both"/>
        <w:rPr>
          <w:rFonts w:ascii="Trebuchet MS" w:hAnsi="Trebuchet MS" w:cs="Courier New"/>
        </w:rPr>
      </w:pPr>
      <w:bookmarkStart w:id="1" w:name="A17"/>
      <w:r w:rsidRPr="004C2E2A">
        <w:rPr>
          <w:rFonts w:ascii="Trebuchet MS" w:hAnsi="Trebuchet MS" w:cs="Courier New"/>
        </w:rPr>
        <w:t>Potrivit Art. 17</w:t>
      </w:r>
      <w:bookmarkEnd w:id="1"/>
      <w:r w:rsidRPr="004C2E2A">
        <w:rPr>
          <w:rFonts w:ascii="Trebuchet MS" w:hAnsi="Trebuchet MS" w:cs="Courier New"/>
        </w:rPr>
        <w:t xml:space="preserve"> din H.G.1850/2008</w:t>
      </w:r>
      <w:r w:rsidRPr="004C2E2A">
        <w:rPr>
          <w:rFonts w:ascii="Trebuchet MS" w:hAnsi="Trebuchet MS"/>
        </w:rPr>
        <w:t xml:space="preserve"> </w:t>
      </w:r>
      <w:r w:rsidRPr="004C2E2A">
        <w:rPr>
          <w:rFonts w:ascii="Trebuchet MS" w:hAnsi="Trebuchet MS" w:cs="Courier New"/>
        </w:rPr>
        <w:t>in vederea admiterii în centre publice rezidenţiale sau de zi, persoana cu handicap ori reprezentantul legal al acesteia va depune şi va înregistra o cerere în acest sens (…) însoţită  de următoarele documente:</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rPr>
        <w:t>copie de pe actele de identitate;</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rPr>
        <w:t>certificatul de naştere, de căsătorie sau de deces al aparţinătorului;</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rPr>
        <w:t>copie de pe documentul care atestă încadrarea în grad de handicap, in termen de valabilitate, PIS (Plan Individualizat de Servicii);</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rPr>
        <w:t>adeverinţă de venit;</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rPr>
        <w:t>documente doveditoare a situaţiei locative;</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rPr>
        <w:t>ultimul talon de pensie, dacă este cazul;</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rPr>
        <w:t>raportul de anchetă socială;</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rPr>
        <w:t>investigaţii paraclinice;</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D04989" w:rsidRPr="004C2E2A" w:rsidRDefault="00D04989" w:rsidP="00645F6F">
      <w:pPr>
        <w:pStyle w:val="NormalWeb"/>
        <w:numPr>
          <w:ilvl w:val="0"/>
          <w:numId w:val="19"/>
        </w:numPr>
        <w:spacing w:before="0" w:beforeAutospacing="0" w:after="0" w:line="360" w:lineRule="auto"/>
        <w:jc w:val="both"/>
        <w:rPr>
          <w:rFonts w:ascii="Trebuchet MS" w:hAnsi="Trebuchet MS" w:cs="Arial"/>
          <w:lang w:val="ro-RO"/>
        </w:rPr>
      </w:pPr>
      <w:r w:rsidRPr="004C2E2A">
        <w:rPr>
          <w:rFonts w:ascii="Trebuchet MS" w:hAnsi="Trebuchet MS" w:cs="Courier New"/>
          <w:shd w:val="clear" w:color="auto" w:fill="FFFFFF"/>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771C15" w:rsidRPr="004C2E2A" w:rsidRDefault="00771C15" w:rsidP="00771C15">
      <w:pPr>
        <w:pStyle w:val="NormalWeb"/>
        <w:spacing w:before="0" w:beforeAutospacing="0" w:after="0" w:line="360" w:lineRule="auto"/>
        <w:jc w:val="both"/>
        <w:rPr>
          <w:rFonts w:ascii="Trebuchet MS" w:hAnsi="Trebuchet MS" w:cs="Arial"/>
          <w:lang w:val="ro-RO"/>
        </w:rPr>
      </w:pPr>
      <w:r w:rsidRPr="004C2E2A">
        <w:rPr>
          <w:rFonts w:ascii="Trebuchet MS" w:hAnsi="Trebuchet MS" w:cs="Courier New"/>
          <w:shd w:val="clear" w:color="auto" w:fill="FFFFFF"/>
        </w:rPr>
        <w:lastRenderedPageBreak/>
        <w:t>Dosarul de admitere se va completa cu acte considerate relevante pentru solutionarea cererii, stabilite de prevederi legale coroborate si/sau procedura interna de admitere</w:t>
      </w:r>
      <w:r w:rsidRPr="004C2E2A">
        <w:rPr>
          <w:rFonts w:ascii="Trebuchet MS" w:hAnsi="Trebuchet MS" w:cs="Arial"/>
          <w:lang w:val="ro-RO"/>
        </w:rPr>
        <w:t xml:space="preserve"> a furnizorului de servicii/centrului rezidential.</w:t>
      </w:r>
    </w:p>
    <w:p w:rsidR="003E4D19" w:rsidRPr="004C2E2A" w:rsidRDefault="003E4D19" w:rsidP="003E4D19">
      <w:pPr>
        <w:spacing w:after="120"/>
        <w:jc w:val="both"/>
        <w:rPr>
          <w:rFonts w:ascii="Arial" w:eastAsia="Calibri" w:hAnsi="Arial" w:cs="Arial"/>
        </w:rPr>
      </w:pPr>
      <w:r w:rsidRPr="004C2E2A">
        <w:rPr>
          <w:rFonts w:ascii="Arial" w:eastAsia="Calibri" w:hAnsi="Arial" w:cs="Arial"/>
        </w:rPr>
        <w:t xml:space="preserve">Decizia de admitere în centru se va </w:t>
      </w:r>
      <w:r w:rsidRPr="004C2E2A">
        <w:rPr>
          <w:rFonts w:ascii="Arial" w:eastAsia="Calibri" w:hAnsi="Arial" w:cs="Arial"/>
          <w:shd w:val="clear" w:color="auto" w:fill="FFFFFF"/>
        </w:rPr>
        <w:t>aproba sau, după caz, aviza</w:t>
      </w:r>
      <w:r w:rsidRPr="004C2E2A">
        <w:rPr>
          <w:rFonts w:ascii="Arial" w:eastAsia="Calibri" w:hAnsi="Arial" w:cs="Arial"/>
        </w:rPr>
        <w:t xml:space="preserve"> de către Directorul General al DGASPC/al centrului , pe baza hotărârii Comisiei de Evaluare a Persoanelor Adulte cu Handicap.</w:t>
      </w:r>
    </w:p>
    <w:p w:rsidR="003E4D19" w:rsidRPr="004C2E2A" w:rsidRDefault="003E4D19" w:rsidP="003E4D19">
      <w:pPr>
        <w:autoSpaceDE w:val="0"/>
        <w:autoSpaceDN w:val="0"/>
        <w:adjustRightInd w:val="0"/>
        <w:jc w:val="both"/>
        <w:rPr>
          <w:rFonts w:ascii="Arial" w:eastAsiaTheme="minorEastAsia" w:hAnsi="Arial" w:cs="Arial"/>
        </w:rPr>
      </w:pPr>
      <w:r w:rsidRPr="004C2E2A">
        <w:rPr>
          <w:rFonts w:ascii="Arial" w:hAnsi="Arial" w:cs="Arial"/>
          <w:b/>
        </w:rPr>
        <w:t>Contractul de furnizare servicii</w:t>
      </w:r>
      <w:r w:rsidRPr="004C2E2A">
        <w:rPr>
          <w:rFonts w:ascii="Arial" w:hAnsi="Arial" w:cs="Arial"/>
        </w:rPr>
        <w:t xml:space="preserve"> se incheie după sosirea beneficiarului în centru, între reprezentanţii centrului şi beneficiar/reprezentantul legal al acestuia, după care este înaintat spre semnare si aprobare conducerii DGASPC Mureş.</w:t>
      </w:r>
    </w:p>
    <w:p w:rsidR="00B275E1" w:rsidRPr="004C2E2A" w:rsidRDefault="00B275E1" w:rsidP="00B275E1">
      <w:pPr>
        <w:pStyle w:val="Bodytext50"/>
        <w:shd w:val="clear" w:color="auto" w:fill="auto"/>
        <w:spacing w:line="346" w:lineRule="exact"/>
        <w:ind w:firstLine="0"/>
        <w:rPr>
          <w:b w:val="0"/>
          <w:sz w:val="24"/>
          <w:szCs w:val="24"/>
        </w:rPr>
      </w:pPr>
      <w:r w:rsidRPr="004C2E2A">
        <w:rPr>
          <w:b w:val="0"/>
          <w:sz w:val="24"/>
          <w:szCs w:val="24"/>
        </w:rPr>
        <w:t xml:space="preserve">În urma luării deciziei de admitere în centru, personalul din cadrul compartimentului de specialitate al DGASPC Mures va anunţa conducerea </w:t>
      </w:r>
      <w:r w:rsidRPr="004C2E2A">
        <w:rPr>
          <w:sz w:val="24"/>
          <w:szCs w:val="24"/>
          <w:lang w:val="it-IT"/>
        </w:rPr>
        <w:t xml:space="preserve">Centrului de Ingrijire si Asistenta </w:t>
      </w:r>
      <w:r w:rsidRPr="004C2E2A">
        <w:rPr>
          <w:bCs w:val="0"/>
          <w:sz w:val="24"/>
          <w:szCs w:val="24"/>
        </w:rPr>
        <w:t>Sf</w:t>
      </w:r>
      <w:r w:rsidRPr="004C2E2A">
        <w:rPr>
          <w:sz w:val="24"/>
          <w:szCs w:val="24"/>
        </w:rPr>
        <w:t>â</w:t>
      </w:r>
      <w:r w:rsidRPr="004C2E2A">
        <w:rPr>
          <w:bCs w:val="0"/>
          <w:sz w:val="24"/>
          <w:szCs w:val="24"/>
        </w:rPr>
        <w:t xml:space="preserve">ntu Andrei </w:t>
      </w:r>
      <w:r w:rsidRPr="004C2E2A">
        <w:rPr>
          <w:sz w:val="24"/>
          <w:szCs w:val="24"/>
        </w:rPr>
        <w:t xml:space="preserve">Căpușu de Câmpie </w:t>
      </w:r>
      <w:r w:rsidRPr="004C2E2A">
        <w:rPr>
          <w:b w:val="0"/>
          <w:sz w:val="24"/>
          <w:szCs w:val="24"/>
        </w:rPr>
        <w:t>care sunt persoanele pentru care a fost dispusă admiterea.</w:t>
      </w:r>
    </w:p>
    <w:p w:rsidR="00B275E1" w:rsidRPr="004C2E2A" w:rsidRDefault="003656B4" w:rsidP="00B275E1">
      <w:pPr>
        <w:pStyle w:val="Bodytext50"/>
        <w:shd w:val="clear" w:color="auto" w:fill="auto"/>
        <w:spacing w:line="346" w:lineRule="exact"/>
        <w:ind w:firstLine="0"/>
        <w:rPr>
          <w:b w:val="0"/>
          <w:sz w:val="24"/>
          <w:szCs w:val="24"/>
        </w:rPr>
      </w:pPr>
      <w:r w:rsidRPr="004C2E2A">
        <w:rPr>
          <w:b w:val="0"/>
          <w:sz w:val="24"/>
          <w:szCs w:val="24"/>
        </w:rPr>
        <w:t xml:space="preserve">       </w:t>
      </w:r>
      <w:r w:rsidR="00365BFA" w:rsidRPr="004C2E2A">
        <w:rPr>
          <w:b w:val="0"/>
          <w:sz w:val="24"/>
          <w:szCs w:val="24"/>
        </w:rPr>
        <w:t>b) Admiterea</w:t>
      </w:r>
      <w:r w:rsidR="00365BFA" w:rsidRPr="004C2E2A">
        <w:rPr>
          <w:sz w:val="24"/>
          <w:szCs w:val="24"/>
        </w:rPr>
        <w:t xml:space="preserve"> va fi decisa de Comisia de Evaluare a Persoanelor Adu</w:t>
      </w:r>
      <w:r w:rsidR="00EC51C2" w:rsidRPr="004C2E2A">
        <w:rPr>
          <w:sz w:val="24"/>
          <w:szCs w:val="24"/>
        </w:rPr>
        <w:t>lte cu Handicap Mureş la propunerea</w:t>
      </w:r>
      <w:r w:rsidR="00365BFA" w:rsidRPr="004C2E2A">
        <w:rPr>
          <w:sz w:val="24"/>
          <w:szCs w:val="24"/>
        </w:rPr>
        <w:t xml:space="preserve"> DGASPC Mureş </w:t>
      </w:r>
      <w:r w:rsidR="008E165C" w:rsidRPr="004C2E2A">
        <w:rPr>
          <w:sz w:val="24"/>
          <w:szCs w:val="24"/>
        </w:rPr>
        <w:t xml:space="preserve">având în vedere atât criteriile de eligibilitate sociale şi/sau medicale, cât şi ţinând cont de locurile disponibile si va fi aprobata de către directorul general al DGASPC Mureş, prin emiterea unei dispoziţii.  </w:t>
      </w:r>
      <w:r w:rsidR="00B275E1" w:rsidRPr="004C2E2A">
        <w:rPr>
          <w:b w:val="0"/>
          <w:sz w:val="24"/>
          <w:szCs w:val="24"/>
        </w:rPr>
        <w:t>Aceste documente vor fi incluse în dosarul de admitere care va fi predat persoanei/autorităţii solicitante.</w:t>
      </w:r>
    </w:p>
    <w:p w:rsidR="00B275E1" w:rsidRPr="004C2E2A" w:rsidRDefault="00B275E1" w:rsidP="00B275E1">
      <w:pPr>
        <w:pStyle w:val="Bodytext50"/>
        <w:shd w:val="clear" w:color="auto" w:fill="auto"/>
        <w:spacing w:line="346" w:lineRule="exact"/>
        <w:ind w:firstLine="0"/>
        <w:rPr>
          <w:b w:val="0"/>
          <w:sz w:val="24"/>
          <w:szCs w:val="24"/>
        </w:rPr>
      </w:pPr>
      <w:r w:rsidRPr="004C2E2A">
        <w:rPr>
          <w:b w:val="0"/>
          <w:sz w:val="24"/>
          <w:szCs w:val="24"/>
        </w:rPr>
        <w:t xml:space="preserve">Persoana/autoritatea solicitantă care a obţinut admiterea va lua legătura cu conducerea </w:t>
      </w:r>
      <w:r w:rsidRPr="004C2E2A">
        <w:rPr>
          <w:sz w:val="24"/>
          <w:szCs w:val="24"/>
        </w:rPr>
        <w:t>Centrului de Îngrijire si Asistenta Sfântu Andrei Căpușu de Câmpie</w:t>
      </w:r>
      <w:r w:rsidRPr="004C2E2A">
        <w:rPr>
          <w:b w:val="0"/>
          <w:sz w:val="24"/>
          <w:szCs w:val="24"/>
        </w:rPr>
        <w:t xml:space="preserve"> pentru a stabili data şi condiţiile de admitere propriu zise în centru a persoanei cu handicap.</w:t>
      </w:r>
    </w:p>
    <w:p w:rsidR="008E165C" w:rsidRPr="004C2E2A" w:rsidRDefault="008E165C" w:rsidP="009F4ABE">
      <w:pPr>
        <w:jc w:val="both"/>
        <w:rPr>
          <w:rFonts w:ascii="Trebuchet MS" w:hAnsi="Trebuchet MS"/>
          <w:lang w:val="ro-RO"/>
        </w:rPr>
      </w:pPr>
      <w:r w:rsidRPr="004C2E2A">
        <w:rPr>
          <w:rFonts w:ascii="Trebuchet MS" w:hAnsi="Trebuchet MS"/>
          <w:lang w:val="ro-RO"/>
        </w:rPr>
        <w:t xml:space="preserve">                                          </w:t>
      </w:r>
    </w:p>
    <w:p w:rsidR="00365BFA" w:rsidRPr="004C2E2A" w:rsidRDefault="00365BFA" w:rsidP="009F4ABE">
      <w:pPr>
        <w:jc w:val="both"/>
        <w:rPr>
          <w:rFonts w:ascii="Trebuchet MS" w:hAnsi="Trebuchet MS"/>
          <w:lang w:val="ro-RO"/>
        </w:rPr>
      </w:pPr>
      <w:r w:rsidRPr="004C2E2A">
        <w:rPr>
          <w:rFonts w:ascii="Trebuchet MS" w:hAnsi="Trebuchet MS"/>
          <w:lang w:val="ro-RO"/>
        </w:rPr>
        <w:t>Admiterea beneficiarilor, care poseda domiciliul stabil in alt judeţ decât judeţul Mureş, se face numai la solicitarea conducătorului DGASPC din unitatea administrativ-teritoriala in care persoana cu handicap îşi are domiciliul, solicitare ce va cuprinde in mod obligatoriu acordul acestei Direcţii de a achita costul mediu lunar de cheltuieli stabilit pentru respectivul centru rezidenţial in care urmează sa fie admisa persoana cu handicap.</w:t>
      </w:r>
    </w:p>
    <w:p w:rsidR="00866485" w:rsidRPr="004C2E2A" w:rsidRDefault="00B275E1" w:rsidP="00B275E1">
      <w:pPr>
        <w:jc w:val="both"/>
        <w:rPr>
          <w:rFonts w:ascii="Trebuchet MS" w:hAnsi="Trebuchet MS"/>
          <w:lang w:val="ro-RO"/>
        </w:rPr>
      </w:pPr>
      <w:r w:rsidRPr="004C2E2A">
        <w:rPr>
          <w:rFonts w:ascii="Trebuchet MS" w:hAnsi="Trebuchet MS"/>
          <w:b/>
          <w:lang w:val="ro-RO"/>
        </w:rPr>
        <w:t xml:space="preserve">      (c) </w:t>
      </w:r>
      <w:r w:rsidR="007062F9" w:rsidRPr="004C2E2A">
        <w:rPr>
          <w:rFonts w:ascii="Trebuchet MS" w:hAnsi="Trebuchet MS"/>
          <w:b/>
          <w:lang w:val="ro-RO"/>
        </w:rPr>
        <w:t>Seful de centru impreuna cu</w:t>
      </w:r>
      <w:r w:rsidR="00365BFA" w:rsidRPr="004C2E2A">
        <w:rPr>
          <w:rFonts w:ascii="Trebuchet MS" w:hAnsi="Trebuchet MS"/>
          <w:b/>
          <w:lang w:val="ro-RO"/>
        </w:rPr>
        <w:t xml:space="preserve"> </w:t>
      </w:r>
      <w:r w:rsidR="007062F9" w:rsidRPr="004C2E2A">
        <w:rPr>
          <w:rFonts w:ascii="Trebuchet MS" w:hAnsi="Trebuchet MS"/>
          <w:b/>
          <w:lang w:val="ro-RO"/>
        </w:rPr>
        <w:t xml:space="preserve">Echipa multidisciplinara a </w:t>
      </w:r>
      <w:r w:rsidR="00365BFA" w:rsidRPr="004C2E2A">
        <w:rPr>
          <w:rFonts w:ascii="Trebuchet MS" w:hAnsi="Trebuchet MS"/>
          <w:lang w:val="ro-RO"/>
        </w:rPr>
        <w:t xml:space="preserve">Centrului de Îngrijire si Asistenta </w:t>
      </w:r>
      <w:r w:rsidR="003E3EC7" w:rsidRPr="004C2E2A">
        <w:rPr>
          <w:rFonts w:ascii="Trebuchet MS" w:hAnsi="Trebuchet MS"/>
          <w:bCs/>
          <w:lang w:val="ro-RO"/>
        </w:rPr>
        <w:t>Sf</w:t>
      </w:r>
      <w:r w:rsidR="003E3EC7" w:rsidRPr="004C2E2A">
        <w:rPr>
          <w:rFonts w:ascii="Trebuchet MS" w:hAnsi="Trebuchet MS"/>
          <w:lang w:val="ro-RO"/>
        </w:rPr>
        <w:t>â</w:t>
      </w:r>
      <w:r w:rsidR="003E3EC7" w:rsidRPr="004C2E2A">
        <w:rPr>
          <w:rFonts w:ascii="Trebuchet MS" w:hAnsi="Trebuchet MS"/>
          <w:bCs/>
          <w:lang w:val="ro-RO"/>
        </w:rPr>
        <w:t xml:space="preserve">ntu Andrei </w:t>
      </w:r>
      <w:r w:rsidR="003E3EC7" w:rsidRPr="004C2E2A">
        <w:rPr>
          <w:rFonts w:ascii="Trebuchet MS" w:hAnsi="Trebuchet MS"/>
          <w:lang w:val="ro-RO"/>
        </w:rPr>
        <w:t xml:space="preserve">Căpușu de Câmpie </w:t>
      </w:r>
      <w:r w:rsidR="00365BFA" w:rsidRPr="004C2E2A">
        <w:rPr>
          <w:rFonts w:ascii="Trebuchet MS" w:hAnsi="Trebuchet MS"/>
          <w:lang w:val="ro-RO"/>
        </w:rPr>
        <w:t xml:space="preserve">asigura încheierea  cu beneficiarii sau reprezentanţii legali ai acestora a contractului  de furnizare de servicii sociale in forma scrisa  in conformitate cu prevederile Ordinului 73/2005 privind aprobarea modelului Contractului pentru acordarea de servicii sociale, încheiat de furnizorii de servicii sociale, acreditaţi conform legii, cu beneficiarii de servicii sociale emis de MMSSF, a cărui model se regăseşte in anexa nr. 1 la prezentul regulament . </w:t>
      </w:r>
      <w:r w:rsidR="008E165C" w:rsidRPr="004C2E2A">
        <w:rPr>
          <w:rFonts w:ascii="Trebuchet MS" w:hAnsi="Trebuchet MS"/>
          <w:lang w:val="ro-RO"/>
        </w:rPr>
        <w:t xml:space="preserve">În funcţie de condiţiile contractuale, respectiv persoana/persoanele care participă la plata contribuţiei din partea beneficiarului, se încheie angajamente de plată cu acestea. </w:t>
      </w:r>
      <w:r w:rsidR="008E165C" w:rsidRPr="004C2E2A">
        <w:rPr>
          <w:rFonts w:ascii="Trebuchet MS" w:hAnsi="Trebuchet MS"/>
          <w:lang w:val="pt-BR"/>
        </w:rPr>
        <w:t xml:space="preserve">Angajamentele de plată fac parte integrantă din contract. Contractul de furnizare servicii este redactat în două sau mai multe exemplare originale, în funcţie de numărul </w:t>
      </w:r>
      <w:r w:rsidR="008E165C" w:rsidRPr="004C2E2A">
        <w:rPr>
          <w:rFonts w:ascii="Trebuchet MS" w:hAnsi="Trebuchet MS"/>
          <w:lang w:val="pt-BR"/>
        </w:rPr>
        <w:lastRenderedPageBreak/>
        <w:t>semnatarilor contractului. Acesta va fi pus la dispoziţia acestora şi în format accesibil (easy to read, Braille, CD video/audio, etc.) înainte de a fi semnat de către beneficiar/reprezentantul legal al acestuia.</w:t>
      </w:r>
    </w:p>
    <w:p w:rsidR="00046860" w:rsidRPr="004C2E2A" w:rsidRDefault="00046860" w:rsidP="00046860">
      <w:pPr>
        <w:pStyle w:val="ListParagraph"/>
        <w:jc w:val="both"/>
        <w:rPr>
          <w:rFonts w:ascii="Trebuchet MS" w:hAnsi="Trebuchet MS"/>
          <w:lang w:val="pt-BR"/>
        </w:rPr>
      </w:pPr>
    </w:p>
    <w:p w:rsidR="00365BFA" w:rsidRPr="004C2E2A" w:rsidRDefault="008E165C" w:rsidP="009F4ABE">
      <w:pPr>
        <w:jc w:val="both"/>
        <w:rPr>
          <w:rFonts w:ascii="Trebuchet MS" w:hAnsi="Trebuchet MS"/>
          <w:lang w:val="pt-BR"/>
        </w:rPr>
      </w:pPr>
      <w:r w:rsidRPr="004C2E2A">
        <w:rPr>
          <w:rFonts w:ascii="Trebuchet MS" w:hAnsi="Trebuchet MS"/>
          <w:lang w:val="pt-BR"/>
        </w:rPr>
        <w:t>Un exemplar original al contractului de furnizare de servicii se păstrează în dosarul personal al beneficiarului. Beneficiarul/reprezentantul legal al acestuia deţine un exemplar al contractului de furnizare servicii.</w:t>
      </w:r>
    </w:p>
    <w:p w:rsidR="00046860" w:rsidRPr="004C2E2A" w:rsidRDefault="00046860" w:rsidP="009F4ABE">
      <w:pPr>
        <w:jc w:val="both"/>
        <w:rPr>
          <w:rFonts w:ascii="Trebuchet MS" w:hAnsi="Trebuchet MS"/>
          <w:lang w:val="pt-BR"/>
        </w:rPr>
      </w:pPr>
    </w:p>
    <w:p w:rsidR="00C57D06" w:rsidRPr="004C2E2A" w:rsidRDefault="00AA068A" w:rsidP="00AA068A">
      <w:pPr>
        <w:pStyle w:val="Heading1"/>
        <w:shd w:val="clear" w:color="auto" w:fill="FFFFFF"/>
        <w:spacing w:before="0" w:beforeAutospacing="0" w:after="75" w:afterAutospacing="0"/>
        <w:jc w:val="both"/>
        <w:rPr>
          <w:rFonts w:ascii="Trebuchet MS" w:hAnsi="Trebuchet MS"/>
          <w:b w:val="0"/>
          <w:bCs w:val="0"/>
          <w:sz w:val="24"/>
          <w:szCs w:val="24"/>
        </w:rPr>
      </w:pPr>
      <w:r w:rsidRPr="004C2E2A">
        <w:rPr>
          <w:rFonts w:ascii="Trebuchet MS" w:hAnsi="Trebuchet MS"/>
          <w:sz w:val="24"/>
          <w:szCs w:val="24"/>
        </w:rPr>
        <w:t xml:space="preserve">(d)  </w:t>
      </w:r>
      <w:r w:rsidR="00365BFA" w:rsidRPr="004C2E2A">
        <w:rPr>
          <w:rFonts w:ascii="Trebuchet MS" w:hAnsi="Trebuchet MS"/>
          <w:sz w:val="24"/>
          <w:szCs w:val="24"/>
        </w:rPr>
        <w:t xml:space="preserve">Nivelul contribuţiei lunare de întreţinere datorate de beneficiarii asistaţi in centru sau de susţinătorii acestora  este stabilit prin </w:t>
      </w:r>
      <w:r w:rsidR="00116F99" w:rsidRPr="004C2E2A">
        <w:rPr>
          <w:rFonts w:ascii="Trebuchet MS" w:hAnsi="Trebuchet MS"/>
          <w:sz w:val="24"/>
          <w:szCs w:val="24"/>
        </w:rPr>
        <w:t xml:space="preserve">Ordinul </w:t>
      </w:r>
      <w:r w:rsidR="00C57D06" w:rsidRPr="004C2E2A">
        <w:rPr>
          <w:rFonts w:ascii="Trebuchet MS" w:hAnsi="Trebuchet MS"/>
          <w:b w:val="0"/>
          <w:bCs w:val="0"/>
          <w:sz w:val="24"/>
          <w:szCs w:val="24"/>
        </w:rPr>
        <w:t xml:space="preserve">Ordinul nr. 623/2017 </w:t>
      </w:r>
      <w:r w:rsidR="00DE392C" w:rsidRPr="004C2E2A">
        <w:rPr>
          <w:rFonts w:ascii="Trebuchet MS" w:hAnsi="Trebuchet MS"/>
          <w:b w:val="0"/>
          <w:bCs w:val="0"/>
          <w:sz w:val="24"/>
          <w:szCs w:val="24"/>
        </w:rPr>
        <w:t xml:space="preserve">si </w:t>
      </w:r>
      <w:r w:rsidR="00DE392C" w:rsidRPr="004C2E2A">
        <w:rPr>
          <w:rFonts w:ascii="Trebuchet MS" w:hAnsi="Trebuchet MS"/>
          <w:sz w:val="24"/>
          <w:szCs w:val="24"/>
        </w:rPr>
        <w:t xml:space="preserve">Ordinul 898/31.05.2022 </w:t>
      </w:r>
      <w:r w:rsidR="00C57D06" w:rsidRPr="004C2E2A">
        <w:rPr>
          <w:rFonts w:ascii="Trebuchet MS" w:hAnsi="Trebuchet MS"/>
          <w:b w:val="0"/>
          <w:bCs w:val="0"/>
          <w:sz w:val="24"/>
          <w:szCs w:val="24"/>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046860" w:rsidRPr="004C2E2A" w:rsidRDefault="00046860" w:rsidP="00AA068A">
      <w:pPr>
        <w:pStyle w:val="Bodytext20"/>
        <w:shd w:val="clear" w:color="auto" w:fill="auto"/>
        <w:tabs>
          <w:tab w:val="left" w:pos="352"/>
        </w:tabs>
        <w:ind w:firstLine="0"/>
        <w:rPr>
          <w:b w:val="0"/>
          <w:sz w:val="24"/>
          <w:szCs w:val="24"/>
        </w:rPr>
      </w:pPr>
      <w:r w:rsidRPr="004C2E2A">
        <w:rPr>
          <w:b w:val="0"/>
          <w:sz w:val="24"/>
          <w:szCs w:val="24"/>
        </w:rPr>
        <w:t>Angajamentul de plată pentru serviciile acordate întocmit de către Compartimentului Management de caz persoane adulte</w:t>
      </w:r>
      <w:r w:rsidR="00B275E1" w:rsidRPr="004C2E2A">
        <w:rPr>
          <w:b w:val="0"/>
          <w:sz w:val="24"/>
          <w:szCs w:val="24"/>
        </w:rPr>
        <w:t xml:space="preserve"> cu dizabilitati</w:t>
      </w:r>
      <w:r w:rsidRPr="004C2E2A">
        <w:rPr>
          <w:b w:val="0"/>
          <w:sz w:val="24"/>
          <w:szCs w:val="24"/>
        </w:rPr>
        <w:t>, în urma stabilirii contribuţiei lunare de întreţinere de către Direcţia Economică, este semnat de către reprezentantul legal (sau de persoana în cauză în funcţie de situaţie) pe de o parte şi directorul general si directorul economic al DGASPC.</w:t>
      </w:r>
    </w:p>
    <w:p w:rsidR="00046860" w:rsidRPr="004C2E2A" w:rsidRDefault="00046860" w:rsidP="00046860">
      <w:pPr>
        <w:pStyle w:val="Bodytext20"/>
        <w:shd w:val="clear" w:color="auto" w:fill="auto"/>
        <w:ind w:firstLine="0"/>
        <w:rPr>
          <w:b w:val="0"/>
          <w:sz w:val="24"/>
          <w:szCs w:val="24"/>
        </w:rPr>
      </w:pPr>
      <w:r w:rsidRPr="004C2E2A">
        <w:rPr>
          <w:b w:val="0"/>
          <w:sz w:val="24"/>
          <w:szCs w:val="24"/>
        </w:rPr>
        <w:t>Totodată se vor colecta date necesare de la aparţinători pentru a se putea întocmi evaluarea iniţială a asistatului şi a se stabili: (planul individual de servicii, date de contact privind eventuale evenimente, etc.)</w:t>
      </w:r>
    </w:p>
    <w:p w:rsidR="00046860" w:rsidRPr="004C2E2A" w:rsidRDefault="00046860" w:rsidP="00046860">
      <w:pPr>
        <w:pStyle w:val="Bodytext20"/>
        <w:shd w:val="clear" w:color="auto" w:fill="auto"/>
        <w:ind w:firstLine="0"/>
        <w:rPr>
          <w:b w:val="0"/>
          <w:sz w:val="24"/>
          <w:szCs w:val="24"/>
        </w:rPr>
      </w:pPr>
      <w:r w:rsidRPr="004C2E2A">
        <w:rPr>
          <w:b w:val="0"/>
          <w:sz w:val="24"/>
          <w:szCs w:val="24"/>
        </w:rPr>
        <w:t>Evaluarea iniţială se va realiza în maxim 5 zile de la data internării, semnată de toţi membrii echipei multidisciplinare (asistent social, asistent medical, psiholog, instructor ergoterapie), avizata de seful centrului şi include următoarele aspecte: autonomie personală, stare fizică, greutate şi regim alimentar (inclusiv preferinţe alimentare), văz, auz, comunicare (limbaj), sănătate bucală (dentiţie etc.), locomoţie, mobilitate generală, istoricul „recăderilor”, continenţă, medicaţie curentă, sănătate mentală şi cogniţie, preocupări, hobby-uri, nevoi de educaţie, culturale, religioase, siguranţă personală, riscuri, relaţia cu familia şi alte contacte sociale, dependenţă de droguri, alcool, tutun etc.</w:t>
      </w:r>
    </w:p>
    <w:p w:rsidR="00046860" w:rsidRPr="004C2E2A" w:rsidRDefault="00046860" w:rsidP="00046860">
      <w:pPr>
        <w:pStyle w:val="Bodytext20"/>
        <w:shd w:val="clear" w:color="auto" w:fill="auto"/>
        <w:ind w:firstLine="0"/>
        <w:rPr>
          <w:b w:val="0"/>
          <w:sz w:val="24"/>
          <w:szCs w:val="24"/>
        </w:rPr>
      </w:pPr>
      <w:r w:rsidRPr="004C2E2A">
        <w:rPr>
          <w:b w:val="0"/>
          <w:sz w:val="24"/>
          <w:szCs w:val="24"/>
        </w:rPr>
        <w:t>În baza datelor culese şi a evaluării iniţiale se vor întocmi următoarele fişe:</w:t>
      </w:r>
    </w:p>
    <w:p w:rsidR="00046860" w:rsidRPr="004C2E2A" w:rsidRDefault="00046860" w:rsidP="00645F6F">
      <w:pPr>
        <w:pStyle w:val="Bodytext20"/>
        <w:numPr>
          <w:ilvl w:val="0"/>
          <w:numId w:val="20"/>
        </w:numPr>
        <w:shd w:val="clear" w:color="auto" w:fill="auto"/>
        <w:tabs>
          <w:tab w:val="left" w:pos="368"/>
        </w:tabs>
        <w:ind w:firstLine="0"/>
        <w:rPr>
          <w:b w:val="0"/>
          <w:sz w:val="24"/>
          <w:szCs w:val="24"/>
        </w:rPr>
      </w:pPr>
      <w:r w:rsidRPr="004C2E2A">
        <w:rPr>
          <w:b w:val="0"/>
          <w:sz w:val="24"/>
          <w:szCs w:val="24"/>
        </w:rPr>
        <w:t>fişa medicală</w:t>
      </w:r>
    </w:p>
    <w:p w:rsidR="00046860" w:rsidRPr="004C2E2A" w:rsidRDefault="00046860" w:rsidP="00645F6F">
      <w:pPr>
        <w:pStyle w:val="Bodytext20"/>
        <w:numPr>
          <w:ilvl w:val="0"/>
          <w:numId w:val="20"/>
        </w:numPr>
        <w:shd w:val="clear" w:color="auto" w:fill="auto"/>
        <w:tabs>
          <w:tab w:val="left" w:pos="373"/>
        </w:tabs>
        <w:ind w:firstLine="0"/>
        <w:rPr>
          <w:b w:val="0"/>
          <w:sz w:val="24"/>
          <w:szCs w:val="24"/>
        </w:rPr>
      </w:pPr>
      <w:r w:rsidRPr="004C2E2A">
        <w:rPr>
          <w:b w:val="0"/>
          <w:sz w:val="24"/>
          <w:szCs w:val="24"/>
        </w:rPr>
        <w:t>fişa psihologică</w:t>
      </w:r>
    </w:p>
    <w:p w:rsidR="00046860" w:rsidRPr="004C2E2A" w:rsidRDefault="00046860" w:rsidP="00645F6F">
      <w:pPr>
        <w:pStyle w:val="Bodytext20"/>
        <w:numPr>
          <w:ilvl w:val="0"/>
          <w:numId w:val="20"/>
        </w:numPr>
        <w:shd w:val="clear" w:color="auto" w:fill="auto"/>
        <w:tabs>
          <w:tab w:val="left" w:pos="373"/>
        </w:tabs>
        <w:ind w:firstLine="0"/>
        <w:rPr>
          <w:b w:val="0"/>
          <w:sz w:val="24"/>
          <w:szCs w:val="24"/>
        </w:rPr>
      </w:pPr>
      <w:r w:rsidRPr="004C2E2A">
        <w:rPr>
          <w:b w:val="0"/>
          <w:sz w:val="24"/>
          <w:szCs w:val="24"/>
        </w:rPr>
        <w:t>fişa educaţională (unde este cazul), avizate de seful centrului.</w:t>
      </w:r>
    </w:p>
    <w:p w:rsidR="00046860" w:rsidRPr="004C2E2A" w:rsidRDefault="00046860" w:rsidP="00046860">
      <w:pPr>
        <w:pStyle w:val="Bodytext20"/>
        <w:shd w:val="clear" w:color="auto" w:fill="auto"/>
        <w:ind w:firstLine="0"/>
        <w:rPr>
          <w:b w:val="0"/>
          <w:sz w:val="24"/>
          <w:szCs w:val="24"/>
        </w:rPr>
      </w:pPr>
      <w:r w:rsidRPr="004C2E2A">
        <w:rPr>
          <w:b w:val="0"/>
          <w:sz w:val="24"/>
          <w:szCs w:val="24"/>
        </w:rPr>
        <w:lastRenderedPageBreak/>
        <w:t>Pentru fiecare asistat se întocmeşte un Plan Individualizat de Servicii care în baza evaluării iniţiale cuprinde serviciile asigurate asistatului pe perioada rezidenţei în Centre precum şi</w:t>
      </w:r>
      <w:r w:rsidRPr="004C2E2A">
        <w:rPr>
          <w:b w:val="0"/>
          <w:sz w:val="22"/>
          <w:szCs w:val="22"/>
        </w:rPr>
        <w:t xml:space="preserve"> </w:t>
      </w:r>
      <w:r w:rsidRPr="004C2E2A">
        <w:rPr>
          <w:b w:val="0"/>
          <w:sz w:val="24"/>
          <w:szCs w:val="24"/>
        </w:rPr>
        <w:t>personalul implicat în realizarea planului. Planul Individualizat de Servicii include programe de intervenţie specifică:</w:t>
      </w:r>
    </w:p>
    <w:p w:rsidR="00046860" w:rsidRPr="004C2E2A" w:rsidRDefault="00046860" w:rsidP="00645F6F">
      <w:pPr>
        <w:pStyle w:val="Bodytext20"/>
        <w:numPr>
          <w:ilvl w:val="0"/>
          <w:numId w:val="21"/>
        </w:numPr>
        <w:shd w:val="clear" w:color="auto" w:fill="auto"/>
        <w:tabs>
          <w:tab w:val="left" w:pos="368"/>
        </w:tabs>
        <w:ind w:firstLine="0"/>
        <w:rPr>
          <w:b w:val="0"/>
          <w:sz w:val="24"/>
          <w:szCs w:val="24"/>
        </w:rPr>
      </w:pPr>
      <w:r w:rsidRPr="004C2E2A">
        <w:rPr>
          <w:b w:val="0"/>
          <w:sz w:val="24"/>
          <w:szCs w:val="24"/>
        </w:rPr>
        <w:t>Program Individualizat de Îngrijire - hrănire, igienă personală, supravegherea şi menţinerea sănătăţii;</w:t>
      </w:r>
    </w:p>
    <w:p w:rsidR="00046860" w:rsidRPr="004C2E2A" w:rsidRDefault="00046860" w:rsidP="00645F6F">
      <w:pPr>
        <w:pStyle w:val="Bodytext20"/>
        <w:numPr>
          <w:ilvl w:val="0"/>
          <w:numId w:val="21"/>
        </w:numPr>
        <w:shd w:val="clear" w:color="auto" w:fill="auto"/>
        <w:tabs>
          <w:tab w:val="left" w:pos="373"/>
        </w:tabs>
        <w:ind w:firstLine="0"/>
        <w:rPr>
          <w:b w:val="0"/>
          <w:sz w:val="24"/>
          <w:szCs w:val="24"/>
        </w:rPr>
      </w:pPr>
      <w:r w:rsidRPr="004C2E2A">
        <w:rPr>
          <w:b w:val="0"/>
          <w:sz w:val="24"/>
          <w:szCs w:val="24"/>
        </w:rPr>
        <w:t>Program Individualizat de Recuperare;</w:t>
      </w:r>
    </w:p>
    <w:p w:rsidR="00046860" w:rsidRPr="004C2E2A" w:rsidRDefault="00046860" w:rsidP="00645F6F">
      <w:pPr>
        <w:pStyle w:val="Bodytext20"/>
        <w:numPr>
          <w:ilvl w:val="0"/>
          <w:numId w:val="21"/>
        </w:numPr>
        <w:shd w:val="clear" w:color="auto" w:fill="auto"/>
        <w:tabs>
          <w:tab w:val="left" w:pos="373"/>
        </w:tabs>
        <w:ind w:firstLine="0"/>
        <w:rPr>
          <w:b w:val="0"/>
          <w:sz w:val="24"/>
          <w:szCs w:val="24"/>
        </w:rPr>
      </w:pPr>
      <w:r w:rsidRPr="004C2E2A">
        <w:rPr>
          <w:b w:val="0"/>
          <w:sz w:val="24"/>
          <w:szCs w:val="24"/>
        </w:rPr>
        <w:t>Program Individualizat de Integrare/Reintegrare Socială;</w:t>
      </w:r>
    </w:p>
    <w:p w:rsidR="00046860" w:rsidRPr="004C2E2A" w:rsidRDefault="00046860" w:rsidP="00645F6F">
      <w:pPr>
        <w:pStyle w:val="Bodytext20"/>
        <w:numPr>
          <w:ilvl w:val="0"/>
          <w:numId w:val="22"/>
        </w:numPr>
        <w:shd w:val="clear" w:color="auto" w:fill="auto"/>
        <w:tabs>
          <w:tab w:val="left" w:pos="382"/>
        </w:tabs>
        <w:ind w:firstLine="0"/>
        <w:rPr>
          <w:b w:val="0"/>
          <w:sz w:val="24"/>
          <w:szCs w:val="24"/>
        </w:rPr>
      </w:pPr>
      <w:r w:rsidRPr="004C2E2A">
        <w:rPr>
          <w:b w:val="0"/>
          <w:sz w:val="24"/>
          <w:szCs w:val="24"/>
        </w:rPr>
        <w:t>Condiţii de încetare a serviciilor</w:t>
      </w:r>
    </w:p>
    <w:p w:rsidR="00046860" w:rsidRPr="004C2E2A" w:rsidRDefault="00046860" w:rsidP="00046860">
      <w:pPr>
        <w:pStyle w:val="Bodytext20"/>
        <w:shd w:val="clear" w:color="auto" w:fill="auto"/>
        <w:tabs>
          <w:tab w:val="left" w:pos="382"/>
        </w:tabs>
        <w:ind w:firstLine="0"/>
        <w:rPr>
          <w:b w:val="0"/>
          <w:sz w:val="24"/>
          <w:szCs w:val="24"/>
        </w:rPr>
      </w:pPr>
      <w:r w:rsidRPr="004C2E2A">
        <w:rPr>
          <w:b w:val="0"/>
          <w:sz w:val="24"/>
          <w:szCs w:val="24"/>
        </w:rPr>
        <w:t>Aceste documente vor fi avizate de seful centrului.</w:t>
      </w:r>
    </w:p>
    <w:p w:rsidR="00046860" w:rsidRPr="004C2E2A" w:rsidRDefault="00046860" w:rsidP="00046860">
      <w:pPr>
        <w:pStyle w:val="Heading1"/>
        <w:shd w:val="clear" w:color="auto" w:fill="FFFFFF"/>
        <w:spacing w:before="0" w:beforeAutospacing="0" w:after="75" w:afterAutospacing="0"/>
        <w:jc w:val="both"/>
        <w:rPr>
          <w:rFonts w:ascii="Trebuchet MS" w:hAnsi="Trebuchet MS"/>
          <w:b w:val="0"/>
          <w:bCs w:val="0"/>
          <w:sz w:val="24"/>
          <w:szCs w:val="24"/>
        </w:rPr>
      </w:pPr>
    </w:p>
    <w:p w:rsidR="00A44F8A" w:rsidRPr="004C2E2A" w:rsidRDefault="00365BFA" w:rsidP="009F4ABE">
      <w:pPr>
        <w:jc w:val="both"/>
        <w:rPr>
          <w:rFonts w:ascii="Trebuchet MS" w:hAnsi="Trebuchet MS"/>
          <w:b/>
          <w:lang w:val="ro-RO"/>
        </w:rPr>
      </w:pPr>
      <w:r w:rsidRPr="004C2E2A">
        <w:rPr>
          <w:rFonts w:ascii="Trebuchet MS" w:hAnsi="Trebuchet MS"/>
          <w:b/>
          <w:lang w:val="ro-RO"/>
        </w:rPr>
        <w:t xml:space="preserve">(3) Condiţii de încetare a serviciilor </w:t>
      </w:r>
    </w:p>
    <w:p w:rsidR="00A44F8A" w:rsidRPr="004C2E2A" w:rsidRDefault="00A44F8A" w:rsidP="009F4ABE">
      <w:pPr>
        <w:ind w:firstLine="720"/>
        <w:jc w:val="both"/>
        <w:rPr>
          <w:rFonts w:ascii="Trebuchet MS" w:hAnsi="Trebuchet MS"/>
          <w:lang w:val="ro-RO"/>
        </w:rPr>
      </w:pPr>
      <w:r w:rsidRPr="004C2E2A">
        <w:rPr>
          <w:rFonts w:ascii="Trebuchet MS" w:hAnsi="Trebuchet MS"/>
          <w:lang w:val="ro-RO"/>
        </w:rPr>
        <w:t>(a) Încetarea serviciilor se realizează la cererea beneficiarilor, precum şi în alte condiţii cunoscute şi acceptate de aceştia.</w:t>
      </w:r>
    </w:p>
    <w:p w:rsidR="00A44F8A" w:rsidRPr="004C2E2A" w:rsidRDefault="00A44F8A" w:rsidP="009F4ABE">
      <w:pPr>
        <w:ind w:firstLine="720"/>
        <w:jc w:val="both"/>
        <w:rPr>
          <w:rFonts w:ascii="Trebuchet MS" w:hAnsi="Trebuchet MS"/>
          <w:lang w:val="it-IT"/>
        </w:rPr>
      </w:pPr>
      <w:r w:rsidRPr="004C2E2A">
        <w:rPr>
          <w:rFonts w:ascii="Trebuchet MS" w:hAnsi="Trebuchet MS"/>
          <w:lang w:val="it-IT"/>
        </w:rPr>
        <w:t>(b) Centrul stabileşte şi aduce la cunoştinţa beneficiarilor condiţiile de încetare/sistare a serviciilor pe perioadă determinată.</w:t>
      </w:r>
    </w:p>
    <w:p w:rsidR="00A44F8A" w:rsidRPr="004C2E2A" w:rsidRDefault="00A44F8A" w:rsidP="009F4ABE">
      <w:pPr>
        <w:ind w:firstLine="720"/>
        <w:jc w:val="both"/>
        <w:rPr>
          <w:rFonts w:ascii="Trebuchet MS" w:hAnsi="Trebuchet MS"/>
          <w:lang w:val="it-IT"/>
        </w:rPr>
      </w:pPr>
      <w:r w:rsidRPr="004C2E2A">
        <w:rPr>
          <w:rFonts w:ascii="Trebuchet MS" w:hAnsi="Trebuchet MS"/>
          <w:lang w:val="it-IT"/>
        </w:rPr>
        <w:t>(c) Centrul elaborează şi aplică o procedură proprie de încetare/sistare a serviciilor. Principalele situaţii în care centrul poate sista acordarea serviciilor către beneficiar pe o anumită perioadă de timp sunt următoarele:</w:t>
      </w:r>
    </w:p>
    <w:p w:rsidR="00A44F8A" w:rsidRPr="004C2E2A" w:rsidRDefault="00A44F8A" w:rsidP="009F4ABE">
      <w:pPr>
        <w:jc w:val="both"/>
        <w:rPr>
          <w:rFonts w:ascii="Trebuchet MS" w:hAnsi="Trebuchet MS"/>
          <w:lang w:val="it-IT"/>
        </w:rPr>
      </w:pPr>
      <w:r w:rsidRPr="004C2E2A">
        <w:rPr>
          <w:rFonts w:ascii="Trebuchet MS" w:hAnsi="Trebuchet MS"/>
          <w:lang w:val="it-IT"/>
        </w:rPr>
        <w:t xml:space="preserve">    1) la cererea motivată a beneficiarului în scopul ieşirii din centru pe o perioadă determinată; se solicită acordul scris al persoanei care îi va asigura găzduirea şi îngrijirea necesară, pe perioada respectivă;</w:t>
      </w:r>
    </w:p>
    <w:p w:rsidR="00A44F8A" w:rsidRPr="004C2E2A" w:rsidRDefault="00A44F8A" w:rsidP="009F4ABE">
      <w:pPr>
        <w:jc w:val="both"/>
        <w:rPr>
          <w:rFonts w:ascii="Trebuchet MS" w:hAnsi="Trebuchet MS"/>
          <w:lang w:val="it-IT"/>
        </w:rPr>
      </w:pPr>
      <w:r w:rsidRPr="004C2E2A">
        <w:rPr>
          <w:rFonts w:ascii="Trebuchet MS" w:hAnsi="Trebuchet MS"/>
          <w:lang w:val="it-IT"/>
        </w:rPr>
        <w:t xml:space="preserve">    2)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A44F8A" w:rsidRPr="004C2E2A" w:rsidRDefault="00A44F8A" w:rsidP="009F4ABE">
      <w:pPr>
        <w:jc w:val="both"/>
        <w:rPr>
          <w:rFonts w:ascii="Trebuchet MS" w:hAnsi="Trebuchet MS"/>
          <w:lang w:val="it-IT"/>
        </w:rPr>
      </w:pPr>
      <w:r w:rsidRPr="004C2E2A">
        <w:rPr>
          <w:rFonts w:ascii="Trebuchet MS" w:hAnsi="Trebuchet MS"/>
          <w:lang w:val="it-IT"/>
        </w:rPr>
        <w:t xml:space="preserve">    3)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w:t>
      </w:r>
    </w:p>
    <w:p w:rsidR="00A44F8A" w:rsidRPr="004C2E2A" w:rsidRDefault="00A44F8A" w:rsidP="009F4ABE">
      <w:pPr>
        <w:jc w:val="both"/>
        <w:rPr>
          <w:rFonts w:ascii="Trebuchet MS" w:hAnsi="Trebuchet MS"/>
          <w:lang w:val="it-IT"/>
        </w:rPr>
      </w:pPr>
      <w:r w:rsidRPr="004C2E2A">
        <w:rPr>
          <w:rFonts w:ascii="Trebuchet MS" w:hAnsi="Trebuchet MS"/>
          <w:lang w:val="it-IT"/>
        </w:rPr>
        <w:t xml:space="preserve">    4)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A44F8A" w:rsidRPr="004C2E2A" w:rsidRDefault="00A44F8A" w:rsidP="009F4ABE">
      <w:pPr>
        <w:ind w:firstLine="720"/>
        <w:jc w:val="both"/>
        <w:rPr>
          <w:rFonts w:ascii="Trebuchet MS" w:hAnsi="Trebuchet MS"/>
          <w:lang w:val="it-IT"/>
        </w:rPr>
      </w:pPr>
      <w:r w:rsidRPr="004C2E2A">
        <w:rPr>
          <w:rFonts w:ascii="Trebuchet MS" w:hAnsi="Trebuchet MS"/>
          <w:lang w:val="it-IT"/>
        </w:rPr>
        <w:t>(d) Centrul stabileşte şi aduce la cunoştinţa beneficiarilor situaţiile de încetare/sistare a serviciilor pe perioadă nedeterminată.</w:t>
      </w:r>
    </w:p>
    <w:p w:rsidR="00A44F8A" w:rsidRPr="004C2E2A" w:rsidRDefault="00A44F8A" w:rsidP="009F4ABE">
      <w:pPr>
        <w:jc w:val="both"/>
        <w:rPr>
          <w:rFonts w:ascii="Trebuchet MS" w:hAnsi="Trebuchet MS"/>
          <w:lang w:val="it-IT"/>
        </w:rPr>
      </w:pPr>
      <w:r w:rsidRPr="004C2E2A">
        <w:rPr>
          <w:rFonts w:ascii="Trebuchet MS" w:hAnsi="Trebuchet MS"/>
          <w:lang w:val="it-IT"/>
        </w:rPr>
        <w:tab/>
        <w:t>(e) Principalele situaţii în care încetează/se sistează serviciile pe perioadă nedeterminată, precum şi modalităţile de intervenţie sunt următoarele:</w:t>
      </w:r>
    </w:p>
    <w:p w:rsidR="00A44F8A" w:rsidRPr="004C2E2A" w:rsidRDefault="00A44F8A" w:rsidP="00645F6F">
      <w:pPr>
        <w:widowControl w:val="0"/>
        <w:numPr>
          <w:ilvl w:val="0"/>
          <w:numId w:val="14"/>
        </w:numPr>
        <w:jc w:val="both"/>
        <w:rPr>
          <w:rFonts w:ascii="Trebuchet MS" w:hAnsi="Trebuchet MS"/>
          <w:lang w:val="it-IT"/>
        </w:rPr>
      </w:pPr>
      <w:r w:rsidRPr="004C2E2A">
        <w:rPr>
          <w:rFonts w:ascii="Trebuchet MS" w:hAnsi="Trebuchet MS"/>
          <w:lang w:val="it-IT"/>
        </w:rPr>
        <w:t xml:space="preserve">la cererea beneficiarului care are prezervată capacitatea de discernământ, sub semnătură (se solicită beneficiarului să indice în scris locul de </w:t>
      </w:r>
      <w:r w:rsidRPr="004C2E2A">
        <w:rPr>
          <w:rFonts w:ascii="Trebuchet MS" w:hAnsi="Trebuchet MS"/>
          <w:lang w:val="it-IT"/>
        </w:rPr>
        <w:lastRenderedPageBreak/>
        <w:t>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A44F8A" w:rsidRPr="004C2E2A" w:rsidRDefault="00A44F8A" w:rsidP="00645F6F">
      <w:pPr>
        <w:widowControl w:val="0"/>
        <w:numPr>
          <w:ilvl w:val="0"/>
          <w:numId w:val="14"/>
        </w:numPr>
        <w:jc w:val="both"/>
        <w:rPr>
          <w:rFonts w:ascii="Trebuchet MS" w:hAnsi="Trebuchet MS"/>
          <w:lang w:val="it-IT"/>
        </w:rPr>
      </w:pPr>
      <w:r w:rsidRPr="004C2E2A">
        <w:rPr>
          <w:rFonts w:ascii="Trebuchet MS" w:hAnsi="Trebuchet MS"/>
          <w:lang w:val="it-IT"/>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A44F8A" w:rsidRPr="004C2E2A" w:rsidRDefault="00A44F8A" w:rsidP="00645F6F">
      <w:pPr>
        <w:widowControl w:val="0"/>
        <w:numPr>
          <w:ilvl w:val="0"/>
          <w:numId w:val="14"/>
        </w:numPr>
        <w:jc w:val="both"/>
        <w:rPr>
          <w:rFonts w:ascii="Trebuchet MS" w:hAnsi="Trebuchet MS"/>
          <w:lang w:val="it-IT"/>
        </w:rPr>
      </w:pPr>
      <w:r w:rsidRPr="004C2E2A">
        <w:rPr>
          <w:rFonts w:ascii="Trebuchet MS" w:hAnsi="Trebuchet MS"/>
          <w:lang w:val="it-IT"/>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A44F8A" w:rsidRPr="004C2E2A" w:rsidRDefault="00A44F8A" w:rsidP="00645F6F">
      <w:pPr>
        <w:widowControl w:val="0"/>
        <w:numPr>
          <w:ilvl w:val="0"/>
          <w:numId w:val="14"/>
        </w:numPr>
        <w:jc w:val="both"/>
        <w:rPr>
          <w:rFonts w:ascii="Trebuchet MS" w:hAnsi="Trebuchet MS"/>
          <w:lang w:val="it-IT"/>
        </w:rPr>
      </w:pPr>
      <w:r w:rsidRPr="004C2E2A">
        <w:rPr>
          <w:rFonts w:ascii="Trebuchet MS" w:hAnsi="Trebuchet MS"/>
          <w:lang w:val="it-IT"/>
        </w:rPr>
        <w:t>la recomandarea centrului rezidenţial dacă nu mai are capacitatea de a acorda toate serviciile corespunzătoare nevoilor beneficiarului; cu minim 30 de zile anterior datei când se estimează încetarea serviciilor, centrul stabileşte, împreună cu beneficiarul şi Direcţia Generală de Asistenţă Socială şi Protecţia Copilului Mures, modul de soluţionare a situaţiei fiecărui beneficiar (transfer în alt centru, revenire în familie pe perioadă determinată, etc.);</w:t>
      </w:r>
    </w:p>
    <w:p w:rsidR="00A44F8A" w:rsidRPr="004C2E2A" w:rsidRDefault="00A44F8A" w:rsidP="00645F6F">
      <w:pPr>
        <w:widowControl w:val="0"/>
        <w:numPr>
          <w:ilvl w:val="0"/>
          <w:numId w:val="14"/>
        </w:numPr>
        <w:jc w:val="both"/>
        <w:rPr>
          <w:rFonts w:ascii="Trebuchet MS" w:hAnsi="Trebuchet MS"/>
          <w:lang w:val="pt-BR"/>
        </w:rPr>
      </w:pPr>
      <w:r w:rsidRPr="004C2E2A">
        <w:rPr>
          <w:rFonts w:ascii="Trebuchet MS" w:hAnsi="Trebuchet MS"/>
          <w:lang w:val="pt-BR"/>
        </w:rPr>
        <w:t>caz de deces al beneficiarului;</w:t>
      </w:r>
    </w:p>
    <w:p w:rsidR="00A44F8A" w:rsidRPr="004C2E2A" w:rsidRDefault="00A44F8A" w:rsidP="00645F6F">
      <w:pPr>
        <w:widowControl w:val="0"/>
        <w:numPr>
          <w:ilvl w:val="0"/>
          <w:numId w:val="14"/>
        </w:numPr>
        <w:jc w:val="both"/>
        <w:rPr>
          <w:rFonts w:ascii="Trebuchet MS" w:hAnsi="Trebuchet MS"/>
          <w:lang w:val="it-IT"/>
        </w:rPr>
      </w:pPr>
      <w:r w:rsidRPr="004C2E2A">
        <w:rPr>
          <w:rFonts w:ascii="Trebuchet MS" w:hAnsi="Trebuchet MS"/>
          <w:lang w:val="it-IT"/>
        </w:rPr>
        <w:t>în cazul în care beneficiarul nu mai respectă clauzele contractuale, inclusiv din motive imputabile acestuia.</w:t>
      </w:r>
    </w:p>
    <w:p w:rsidR="00A44F8A" w:rsidRPr="004C2E2A" w:rsidRDefault="00A44F8A" w:rsidP="009F4ABE">
      <w:pPr>
        <w:ind w:firstLine="708"/>
        <w:jc w:val="both"/>
        <w:rPr>
          <w:rFonts w:ascii="Trebuchet MS" w:hAnsi="Trebuchet MS"/>
          <w:lang w:val="it-IT"/>
        </w:rPr>
      </w:pPr>
      <w:r w:rsidRPr="004C2E2A">
        <w:rPr>
          <w:rFonts w:ascii="Trebuchet MS" w:hAnsi="Trebuchet MS"/>
          <w:lang w:val="it-IT"/>
        </w:rPr>
        <w:t>Încetarea/sistarea serviciilor acordate beneficiarului în ultima situație menționată mai sus se realizează, pe baza propunerii directorului centrului, cu acordul prealabil al Consiliului consultativ al centrului. Cazul de deces –constituie ieșire/sistare de drept .</w:t>
      </w:r>
    </w:p>
    <w:p w:rsidR="00A44F8A" w:rsidRPr="004C2E2A" w:rsidRDefault="00A44F8A" w:rsidP="009F4ABE">
      <w:pPr>
        <w:ind w:firstLine="720"/>
        <w:jc w:val="both"/>
        <w:rPr>
          <w:rFonts w:ascii="Trebuchet MS" w:hAnsi="Trebuchet MS"/>
          <w:lang w:val="it-IT"/>
        </w:rPr>
      </w:pPr>
      <w:r w:rsidRPr="004C2E2A">
        <w:rPr>
          <w:rFonts w:ascii="Trebuchet MS" w:hAnsi="Trebuchet MS"/>
          <w:lang w:val="it-IT"/>
        </w:rPr>
        <w:t xml:space="preserve"> (f) Centrul asigură comunicarea permanentă cu serviciul public de asistenţă socială:</w:t>
      </w:r>
    </w:p>
    <w:p w:rsidR="00A44F8A" w:rsidRPr="004C2E2A" w:rsidRDefault="00A44F8A" w:rsidP="009F4ABE">
      <w:pPr>
        <w:jc w:val="both"/>
        <w:rPr>
          <w:rFonts w:ascii="Trebuchet MS" w:hAnsi="Trebuchet MS"/>
          <w:lang w:val="it-IT"/>
        </w:rPr>
      </w:pPr>
      <w:r w:rsidRPr="004C2E2A">
        <w:rPr>
          <w:rFonts w:ascii="Trebuchet MS" w:hAnsi="Trebuchet MS"/>
          <w:lang w:val="it-IT"/>
        </w:rPr>
        <w:t xml:space="preserve"> </w:t>
      </w:r>
      <w:r w:rsidR="002F5CB3" w:rsidRPr="004C2E2A">
        <w:rPr>
          <w:rFonts w:ascii="Trebuchet MS" w:hAnsi="Trebuchet MS"/>
          <w:lang w:val="it-IT"/>
        </w:rPr>
        <w:t>1</w:t>
      </w:r>
      <w:r w:rsidRPr="004C2E2A">
        <w:rPr>
          <w:rFonts w:ascii="Trebuchet MS" w:hAnsi="Trebuchet MS"/>
          <w:lang w:val="it-IT"/>
        </w:rPr>
        <w:t>. În caz de ieşire a beneficiarului din centru pe perioadă nedeterminată, centrul transmite, în termen de maxim 30 de zile de la ieşire, serviciului public de asistenţă socială pe a cărui rază teritorială îşi are domiciliul sau rezidenţa beneficiarul, o copie a dosarului personal al beneficiarului.</w:t>
      </w:r>
    </w:p>
    <w:p w:rsidR="00A44F8A" w:rsidRPr="004C2E2A" w:rsidRDefault="002F5CB3" w:rsidP="009F4ABE">
      <w:pPr>
        <w:jc w:val="both"/>
        <w:rPr>
          <w:rFonts w:ascii="Trebuchet MS" w:hAnsi="Trebuchet MS"/>
          <w:lang w:val="it-IT"/>
        </w:rPr>
      </w:pPr>
      <w:r w:rsidRPr="004C2E2A">
        <w:rPr>
          <w:rFonts w:ascii="Trebuchet MS" w:hAnsi="Trebuchet MS"/>
          <w:lang w:val="it-IT"/>
        </w:rPr>
        <w:t>2</w:t>
      </w:r>
      <w:r w:rsidR="00A44F8A" w:rsidRPr="004C2E2A">
        <w:rPr>
          <w:rFonts w:ascii="Trebuchet MS" w:hAnsi="Trebuchet MS"/>
          <w:lang w:val="it-IT"/>
        </w:rPr>
        <w:t>. Centrul deţine un registru de evidenţă a ieşirilor din centru în care se înscriu: datele de identificare ale beneficiarului, datele de transmitere a notificărilor sau a dosarului personal al beneficiarului, destinatarii acestora (denumire, adresă, telefon, e-mail).</w:t>
      </w:r>
    </w:p>
    <w:p w:rsidR="00A44F8A" w:rsidRPr="004C2E2A" w:rsidRDefault="00A44F8A" w:rsidP="009F4ABE">
      <w:pPr>
        <w:ind w:firstLine="720"/>
        <w:jc w:val="both"/>
        <w:rPr>
          <w:rFonts w:ascii="Trebuchet MS" w:hAnsi="Trebuchet MS"/>
          <w:lang w:val="it-IT"/>
        </w:rPr>
      </w:pPr>
      <w:r w:rsidRPr="004C2E2A">
        <w:rPr>
          <w:rFonts w:ascii="Trebuchet MS" w:hAnsi="Trebuchet MS"/>
          <w:lang w:val="it-IT"/>
        </w:rPr>
        <w:t>(g) Centrul se asigură că beneficiarul părăseşte centrul în condiţii de securitate.</w:t>
      </w:r>
    </w:p>
    <w:p w:rsidR="00A44F8A" w:rsidRPr="004C2E2A" w:rsidRDefault="00A44F8A" w:rsidP="009F4ABE">
      <w:pPr>
        <w:jc w:val="both"/>
        <w:rPr>
          <w:rFonts w:ascii="Trebuchet MS" w:hAnsi="Trebuchet MS"/>
          <w:lang w:val="it-IT"/>
        </w:rPr>
      </w:pPr>
      <w:r w:rsidRPr="004C2E2A">
        <w:rPr>
          <w:rFonts w:ascii="Trebuchet MS" w:hAnsi="Trebuchet MS"/>
          <w:lang w:val="it-IT"/>
        </w:rPr>
        <w:tab/>
        <w:t>Centrul cunoaşte şi, după caz, facilitează sau asigură transferul/transportul beneficiarului către noua sa rezidenţă. În registrul de evidenţă a ieşirilor se consemnează modalitatea de transport şi/sau condiţiile în care beneficiarul a părăsit centrul (ex: îmbrăcat corespunzător, a utilizat mijloacele de transport auto, etc.).</w:t>
      </w:r>
    </w:p>
    <w:p w:rsidR="00A44F8A" w:rsidRPr="004C2E2A" w:rsidRDefault="00A44F8A" w:rsidP="009F4ABE">
      <w:pPr>
        <w:ind w:firstLine="720"/>
        <w:jc w:val="both"/>
        <w:rPr>
          <w:rFonts w:ascii="Trebuchet MS" w:hAnsi="Trebuchet MS"/>
          <w:lang w:val="pt-BR"/>
        </w:rPr>
      </w:pPr>
      <w:r w:rsidRPr="004C2E2A">
        <w:rPr>
          <w:rFonts w:ascii="Trebuchet MS" w:hAnsi="Trebuchet MS"/>
          <w:lang w:val="pt-BR"/>
        </w:rPr>
        <w:t>(h) Fişa de ieşire din centru se completează după emiterea deciziei de încetare sau de transfer a beneficiarului din centru.</w:t>
      </w:r>
    </w:p>
    <w:p w:rsidR="00A44F8A" w:rsidRPr="004C2E2A" w:rsidRDefault="00A44F8A" w:rsidP="009F4ABE">
      <w:pPr>
        <w:ind w:firstLine="720"/>
        <w:jc w:val="both"/>
        <w:rPr>
          <w:rFonts w:ascii="Trebuchet MS" w:hAnsi="Trebuchet MS"/>
          <w:lang w:val="pt-BR"/>
        </w:rPr>
      </w:pPr>
      <w:r w:rsidRPr="004C2E2A">
        <w:rPr>
          <w:rFonts w:ascii="Trebuchet MS" w:hAnsi="Trebuchet MS"/>
          <w:lang w:val="pt-BR"/>
        </w:rPr>
        <w:lastRenderedPageBreak/>
        <w:t xml:space="preserve">(i) Transferul beneficiarilor dintr-un centru în altul se face în baza deciziei CEPAH, conform procedurilor stabilite de către aceasta, cu respectarea prevederilor legale, pe baza dosarului depus de centru şi a raportului SECPAH. </w:t>
      </w:r>
      <w:r w:rsidRPr="004C2E2A">
        <w:rPr>
          <w:rFonts w:ascii="Trebuchet MS" w:hAnsi="Trebuchet MS"/>
        </w:rPr>
        <w:t>Pentru transfer sunt necesareurmătoareledocumente:</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cererea beneficiarului sau a reprezentantului legal;</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cartea de identitate;</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certificat de naştere;</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certificat de persoană cu handicap,</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decizie instituţionalizare;</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ancheta socială;</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raport de evaluare;</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 xml:space="preserve">documente medicale: Bilete de ieşire din spital, adeverinţe medicale cu diagnosticul afecţiunilor cronice; adeverinţe medicale din care să rezulte că nu este bolnav sau contact cu boli infecto-contagioase; </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evaluările medicale periodice şi planurile de intervenţie, analize medicale de laborator și investigații paraclinice enumerate mai sus;</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evaluările psihologice;</w:t>
      </w:r>
    </w:p>
    <w:p w:rsidR="00A44F8A" w:rsidRPr="004C2E2A" w:rsidRDefault="00A44F8A" w:rsidP="00645F6F">
      <w:pPr>
        <w:pStyle w:val="Corptext3"/>
        <w:numPr>
          <w:ilvl w:val="0"/>
          <w:numId w:val="15"/>
        </w:numPr>
        <w:spacing w:line="240" w:lineRule="auto"/>
        <w:jc w:val="both"/>
        <w:rPr>
          <w:rFonts w:ascii="Trebuchet MS" w:hAnsi="Trebuchet MS"/>
          <w:sz w:val="24"/>
          <w:szCs w:val="24"/>
        </w:rPr>
      </w:pPr>
      <w:r w:rsidRPr="004C2E2A">
        <w:rPr>
          <w:rFonts w:ascii="Trebuchet MS" w:hAnsi="Trebuchet MS"/>
          <w:sz w:val="24"/>
          <w:szCs w:val="24"/>
        </w:rPr>
        <w:t>decizie de pensionare;</w:t>
      </w:r>
    </w:p>
    <w:p w:rsidR="00A44F8A" w:rsidRPr="004C2E2A" w:rsidRDefault="00771C15" w:rsidP="009F4ABE">
      <w:pPr>
        <w:jc w:val="both"/>
        <w:rPr>
          <w:rFonts w:ascii="Trebuchet MS" w:hAnsi="Trebuchet MS"/>
          <w:b/>
          <w:bCs/>
          <w:lang w:val="pt-BR"/>
        </w:rPr>
      </w:pPr>
      <w:r w:rsidRPr="004C2E2A">
        <w:rPr>
          <w:rFonts w:ascii="Trebuchet MS" w:hAnsi="Trebuchet MS"/>
        </w:rPr>
        <w:t xml:space="preserve">      </w:t>
      </w:r>
      <w:r w:rsidR="000733CC" w:rsidRPr="004C2E2A">
        <w:rPr>
          <w:rFonts w:ascii="Trebuchet MS" w:hAnsi="Trebuchet MS"/>
        </w:rPr>
        <w:t xml:space="preserve">  l)   </w:t>
      </w:r>
      <w:r w:rsidR="00A44F8A" w:rsidRPr="004C2E2A">
        <w:rPr>
          <w:rFonts w:ascii="Trebuchet MS" w:hAnsi="Trebuchet MS"/>
        </w:rPr>
        <w:t>adeverinţă de venit.</w:t>
      </w:r>
    </w:p>
    <w:p w:rsidR="00F902F3" w:rsidRPr="004C2E2A" w:rsidRDefault="00F902F3" w:rsidP="009F4ABE">
      <w:pPr>
        <w:jc w:val="both"/>
        <w:rPr>
          <w:rFonts w:ascii="Trebuchet MS" w:hAnsi="Trebuchet MS"/>
          <w:b/>
          <w:lang w:val="ro-RO"/>
        </w:rPr>
      </w:pPr>
    </w:p>
    <w:p w:rsidR="00365BFA" w:rsidRPr="004C2E2A" w:rsidRDefault="00365BFA" w:rsidP="009F4ABE">
      <w:pPr>
        <w:jc w:val="both"/>
        <w:rPr>
          <w:rFonts w:ascii="Trebuchet MS" w:hAnsi="Trebuchet MS"/>
          <w:b/>
          <w:lang w:val="ro-RO"/>
        </w:rPr>
      </w:pPr>
      <w:r w:rsidRPr="004C2E2A">
        <w:rPr>
          <w:rFonts w:ascii="Trebuchet MS" w:hAnsi="Trebuchet MS"/>
          <w:b/>
          <w:lang w:val="ro-RO"/>
        </w:rPr>
        <w:t xml:space="preserve">(4) Persoanele beneficiare de servicii sociale furnizate în " Centrul de Îngrijire si Asistenta </w:t>
      </w:r>
      <w:r w:rsidR="003E3EC7" w:rsidRPr="004C2E2A">
        <w:rPr>
          <w:rFonts w:ascii="Trebuchet MS" w:hAnsi="Trebuchet MS"/>
          <w:b/>
          <w:bCs/>
          <w:lang w:val="ro-RO"/>
        </w:rPr>
        <w:t>Sf</w:t>
      </w:r>
      <w:r w:rsidR="003E3EC7" w:rsidRPr="004C2E2A">
        <w:rPr>
          <w:rFonts w:ascii="Trebuchet MS" w:hAnsi="Trebuchet MS"/>
          <w:b/>
          <w:lang w:val="ro-RO"/>
        </w:rPr>
        <w:t>â</w:t>
      </w:r>
      <w:r w:rsidR="003E3EC7" w:rsidRPr="004C2E2A">
        <w:rPr>
          <w:rFonts w:ascii="Trebuchet MS" w:hAnsi="Trebuchet MS"/>
          <w:b/>
          <w:bCs/>
          <w:lang w:val="ro-RO"/>
        </w:rPr>
        <w:t xml:space="preserve">ntu Andrei </w:t>
      </w:r>
      <w:r w:rsidR="003E3EC7" w:rsidRPr="004C2E2A">
        <w:rPr>
          <w:rFonts w:ascii="Trebuchet MS" w:hAnsi="Trebuchet MS"/>
          <w:b/>
          <w:lang w:val="ro-RO"/>
        </w:rPr>
        <w:t>Căpușu de Câmpie</w:t>
      </w:r>
      <w:r w:rsidR="003E3EC7" w:rsidRPr="004C2E2A">
        <w:rPr>
          <w:rFonts w:ascii="Trebuchet MS" w:hAnsi="Trebuchet MS"/>
          <w:lang w:val="ro-RO"/>
        </w:rPr>
        <w:t xml:space="preserve"> </w:t>
      </w:r>
      <w:r w:rsidRPr="004C2E2A">
        <w:rPr>
          <w:rFonts w:ascii="Trebuchet MS" w:hAnsi="Trebuchet MS"/>
          <w:b/>
          <w:lang w:val="ro-RO"/>
        </w:rPr>
        <w:t>" au următoarele drepturi:</w:t>
      </w:r>
    </w:p>
    <w:p w:rsidR="00365BFA" w:rsidRPr="004C2E2A" w:rsidRDefault="00365BFA" w:rsidP="009F4ABE">
      <w:pPr>
        <w:jc w:val="both"/>
        <w:rPr>
          <w:rFonts w:ascii="Trebuchet MS" w:hAnsi="Trebuchet MS"/>
          <w:lang w:val="ro-RO"/>
        </w:rPr>
      </w:pPr>
      <w:r w:rsidRPr="004C2E2A">
        <w:rPr>
          <w:rFonts w:ascii="Trebuchet MS" w:hAnsi="Trebuchet MS"/>
          <w:lang w:val="ro-RO"/>
        </w:rPr>
        <w:t xml:space="preserve">    a) să li se respecte drepturile şi libertăţile fundamentale, fără discriminare pe bază de rasă, sex, religie, opinie sau orice altă circumstanţă personală ori socială;</w:t>
      </w:r>
    </w:p>
    <w:p w:rsidR="00365BFA" w:rsidRPr="004C2E2A" w:rsidRDefault="00365BFA" w:rsidP="009F4ABE">
      <w:pPr>
        <w:jc w:val="both"/>
        <w:rPr>
          <w:rFonts w:ascii="Trebuchet MS" w:hAnsi="Trebuchet MS"/>
          <w:lang w:val="ro-RO"/>
        </w:rPr>
      </w:pPr>
      <w:r w:rsidRPr="004C2E2A">
        <w:rPr>
          <w:rFonts w:ascii="Trebuchet MS" w:hAnsi="Trebuchet MS"/>
          <w:lang w:val="ro-RO"/>
        </w:rPr>
        <w:t xml:space="preserve">    b) să participe la procesul de luare a deciziilor în furnizarea serviciilor sociale, respectiv la luarea deciziilor privind intervenţia socială care li se aplică;</w:t>
      </w:r>
    </w:p>
    <w:p w:rsidR="00365BFA" w:rsidRPr="004C2E2A" w:rsidRDefault="00AC7301" w:rsidP="009F4ABE">
      <w:pPr>
        <w:jc w:val="both"/>
        <w:rPr>
          <w:rFonts w:ascii="Trebuchet MS" w:hAnsi="Trebuchet MS"/>
          <w:lang w:val="it-IT"/>
        </w:rPr>
      </w:pPr>
      <w:r w:rsidRPr="004C2E2A">
        <w:rPr>
          <w:rFonts w:ascii="Trebuchet MS" w:hAnsi="Trebuchet MS"/>
          <w:lang w:val="it-IT"/>
        </w:rPr>
        <w:t xml:space="preserve">    </w:t>
      </w:r>
      <w:r w:rsidR="00365BFA" w:rsidRPr="004C2E2A">
        <w:rPr>
          <w:rFonts w:ascii="Trebuchet MS" w:hAnsi="Trebuchet MS"/>
          <w:lang w:val="it-IT"/>
        </w:rPr>
        <w:t>c) să li se asigure păstrarea confidenţialităţii asupra informaţiilor furnizate şi primite;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d) să li se asigure continuitatea serviciilor sociale furnizate atât timp cât se menţin condiţiile care au generat situaţia de dificultate;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e) să fie protejaţi de lege atât ei, cât şi bunurile lor, atunci când nu au capacitate de exerciţiu;</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f) să li se garanteze demnitatea, intimitatea şi respectarea vieţii intime;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g) să participe la evaluarea serviciilor sociale primite;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h) să li se respecte toate drepturile speciale în situaţia în care sunt minori sau persoane cu dizabilităţi.</w:t>
      </w:r>
    </w:p>
    <w:p w:rsidR="00365BFA" w:rsidRPr="004C2E2A" w:rsidRDefault="00365BFA" w:rsidP="009F4ABE">
      <w:pPr>
        <w:jc w:val="both"/>
        <w:rPr>
          <w:rFonts w:ascii="Trebuchet MS" w:hAnsi="Trebuchet MS"/>
          <w:b/>
          <w:lang w:val="it-IT"/>
        </w:rPr>
      </w:pPr>
      <w:r w:rsidRPr="004C2E2A">
        <w:rPr>
          <w:rFonts w:ascii="Trebuchet MS" w:hAnsi="Trebuchet MS"/>
          <w:b/>
          <w:lang w:val="it-IT"/>
        </w:rPr>
        <w:t xml:space="preserve">(5) Persoanele beneficiare de servicii sociale furnizate în "Centrul de Ingrijire si Asistenta </w:t>
      </w:r>
      <w:r w:rsidR="003E3EC7" w:rsidRPr="004C2E2A">
        <w:rPr>
          <w:rFonts w:ascii="Trebuchet MS" w:hAnsi="Trebuchet MS"/>
          <w:b/>
          <w:bCs/>
          <w:lang w:val="ro-RO"/>
        </w:rPr>
        <w:t>Sf</w:t>
      </w:r>
      <w:r w:rsidR="003E3EC7" w:rsidRPr="004C2E2A">
        <w:rPr>
          <w:rFonts w:ascii="Trebuchet MS" w:hAnsi="Trebuchet MS"/>
          <w:b/>
          <w:lang w:val="ro-RO"/>
        </w:rPr>
        <w:t>â</w:t>
      </w:r>
      <w:r w:rsidR="003E3EC7" w:rsidRPr="004C2E2A">
        <w:rPr>
          <w:rFonts w:ascii="Trebuchet MS" w:hAnsi="Trebuchet MS"/>
          <w:b/>
          <w:bCs/>
          <w:lang w:val="ro-RO"/>
        </w:rPr>
        <w:t xml:space="preserve">ntu Andrei </w:t>
      </w:r>
      <w:r w:rsidR="003E3EC7" w:rsidRPr="004C2E2A">
        <w:rPr>
          <w:rFonts w:ascii="Trebuchet MS" w:hAnsi="Trebuchet MS"/>
          <w:b/>
          <w:lang w:val="ro-RO"/>
        </w:rPr>
        <w:t xml:space="preserve">Căpușu de Câmpie </w:t>
      </w:r>
      <w:r w:rsidRPr="004C2E2A">
        <w:rPr>
          <w:rFonts w:ascii="Trebuchet MS" w:hAnsi="Trebuchet MS"/>
          <w:b/>
          <w:lang w:val="it-IT"/>
        </w:rPr>
        <w:t>" au următoarele obligaţii:</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a) să furnizeze informaţii corecte cu privire la identitate, situaţie familială, socială, medicală şi economică;</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b) să participe, în raport cu vârsta, situaţia de dependenţă etc., la procesul de furnizare a serviciilor sociale;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c) să contribuie, în conformitate cu legislaţia în vigoare, la plata serviciilor sociale furnizate, în funcţie de tipul serviciului şi de situaţia lor materială;</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d) să comunice orice modificare intervenită în legătură cu situaţia lor personală;</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e) să respecte prevederile prezentului regulament.</w:t>
      </w:r>
    </w:p>
    <w:p w:rsidR="005F4B68" w:rsidRPr="004C2E2A" w:rsidRDefault="005F4B68" w:rsidP="009F4ABE">
      <w:pPr>
        <w:jc w:val="both"/>
        <w:rPr>
          <w:rFonts w:ascii="Trebuchet MS" w:hAnsi="Trebuchet MS"/>
          <w:b/>
          <w:lang w:val="it-IT"/>
        </w:rPr>
      </w:pPr>
    </w:p>
    <w:p w:rsidR="00652CD3" w:rsidRPr="004C2E2A" w:rsidRDefault="00652CD3" w:rsidP="009F4ABE">
      <w:pPr>
        <w:jc w:val="both"/>
        <w:rPr>
          <w:rFonts w:ascii="Trebuchet MS" w:hAnsi="Trebuchet MS"/>
          <w:b/>
          <w:lang w:val="it-IT"/>
        </w:rPr>
      </w:pPr>
    </w:p>
    <w:p w:rsidR="00365BFA" w:rsidRPr="004C2E2A" w:rsidRDefault="00365BFA" w:rsidP="009F4ABE">
      <w:pPr>
        <w:jc w:val="both"/>
        <w:rPr>
          <w:rFonts w:ascii="Trebuchet MS" w:hAnsi="Trebuchet MS"/>
          <w:b/>
          <w:lang w:val="it-IT"/>
        </w:rPr>
      </w:pPr>
      <w:r w:rsidRPr="004C2E2A">
        <w:rPr>
          <w:rFonts w:ascii="Trebuchet MS" w:hAnsi="Trebuchet MS"/>
          <w:b/>
          <w:lang w:val="it-IT"/>
        </w:rPr>
        <w:t xml:space="preserve">ART. 7 Activităţi şi </w:t>
      </w:r>
      <w:r w:rsidR="00644B12" w:rsidRPr="004C2E2A">
        <w:rPr>
          <w:rFonts w:ascii="Trebuchet MS" w:hAnsi="Trebuchet MS"/>
          <w:b/>
          <w:lang w:val="it-IT"/>
        </w:rPr>
        <w:t>servicii</w:t>
      </w:r>
    </w:p>
    <w:p w:rsidR="00652CD3" w:rsidRPr="004C2E2A" w:rsidRDefault="00652CD3" w:rsidP="009F4ABE">
      <w:pPr>
        <w:jc w:val="both"/>
        <w:rPr>
          <w:rFonts w:ascii="Trebuchet MS" w:hAnsi="Trebuchet MS"/>
          <w:b/>
          <w:lang w:val="it-IT"/>
        </w:rPr>
      </w:pPr>
    </w:p>
    <w:p w:rsidR="00365BFA" w:rsidRPr="004C2E2A" w:rsidRDefault="00365BFA" w:rsidP="009F4ABE">
      <w:pPr>
        <w:jc w:val="both"/>
        <w:rPr>
          <w:rFonts w:ascii="Trebuchet MS" w:hAnsi="Trebuchet MS"/>
          <w:b/>
          <w:lang w:val="it-IT"/>
        </w:rPr>
      </w:pPr>
      <w:r w:rsidRPr="004C2E2A">
        <w:rPr>
          <w:rFonts w:ascii="Trebuchet MS" w:hAnsi="Trebuchet MS"/>
          <w:lang w:val="it-IT"/>
        </w:rPr>
        <w:t xml:space="preserve">Principalele funcţii ale serviciului social "Centrul  de Ingrijire si Asistenta </w:t>
      </w:r>
      <w:r w:rsidR="003E3EC7" w:rsidRPr="004C2E2A">
        <w:rPr>
          <w:rFonts w:ascii="Trebuchet MS" w:hAnsi="Trebuchet MS"/>
          <w:bCs/>
          <w:lang w:val="ro-RO"/>
        </w:rPr>
        <w:t>Sf</w:t>
      </w:r>
      <w:r w:rsidR="003E3EC7" w:rsidRPr="004C2E2A">
        <w:rPr>
          <w:rFonts w:ascii="Trebuchet MS" w:hAnsi="Trebuchet MS"/>
          <w:lang w:val="ro-RO"/>
        </w:rPr>
        <w:t>â</w:t>
      </w:r>
      <w:r w:rsidR="003E3EC7" w:rsidRPr="004C2E2A">
        <w:rPr>
          <w:rFonts w:ascii="Trebuchet MS" w:hAnsi="Trebuchet MS"/>
          <w:bCs/>
          <w:lang w:val="ro-RO"/>
        </w:rPr>
        <w:t xml:space="preserve">ntu Andrei </w:t>
      </w:r>
      <w:r w:rsidR="003E3EC7" w:rsidRPr="004C2E2A">
        <w:rPr>
          <w:rFonts w:ascii="Trebuchet MS" w:hAnsi="Trebuchet MS"/>
          <w:lang w:val="ro-RO"/>
        </w:rPr>
        <w:t xml:space="preserve">Căpușu de Câmpie </w:t>
      </w:r>
      <w:r w:rsidRPr="004C2E2A">
        <w:rPr>
          <w:rFonts w:ascii="Trebuchet MS" w:hAnsi="Trebuchet MS"/>
          <w:lang w:val="it-IT"/>
        </w:rPr>
        <w:t>" sunt următoarele:</w:t>
      </w:r>
    </w:p>
    <w:p w:rsidR="00365BFA" w:rsidRPr="004C2E2A" w:rsidRDefault="00365BFA" w:rsidP="009F4ABE">
      <w:pPr>
        <w:jc w:val="both"/>
        <w:rPr>
          <w:rFonts w:ascii="Trebuchet MS" w:hAnsi="Trebuchet MS"/>
          <w:b/>
          <w:lang w:val="pt-BR"/>
        </w:rPr>
      </w:pPr>
      <w:r w:rsidRPr="004C2E2A">
        <w:rPr>
          <w:rFonts w:ascii="Trebuchet MS" w:hAnsi="Trebuchet MS"/>
          <w:b/>
          <w:lang w:val="pt-BR"/>
        </w:rPr>
        <w:t>a) de furnizare a serviciilor sociale de interes public general, prin asigurarea următoarele activităţi</w:t>
      </w:r>
      <w:r w:rsidR="00855510" w:rsidRPr="004C2E2A">
        <w:rPr>
          <w:rFonts w:ascii="Trebuchet MS" w:hAnsi="Trebuchet MS"/>
          <w:b/>
          <w:lang w:val="pt-BR"/>
        </w:rPr>
        <w:t xml:space="preserve"> </w:t>
      </w:r>
      <w:r w:rsidR="008E77AB" w:rsidRPr="004C2E2A">
        <w:rPr>
          <w:rFonts w:ascii="Trebuchet MS" w:hAnsi="Trebuchet MS"/>
          <w:b/>
          <w:lang w:val="pt-BR"/>
        </w:rPr>
        <w:t>ale centrului rezidential</w:t>
      </w:r>
      <w:r w:rsidRPr="004C2E2A">
        <w:rPr>
          <w:rFonts w:ascii="Trebuchet MS" w:hAnsi="Trebuchet MS"/>
          <w:b/>
          <w:lang w:val="pt-BR"/>
        </w:rPr>
        <w:t>:</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w:t>
      </w:r>
      <w:r w:rsidRPr="004C2E2A">
        <w:rPr>
          <w:rFonts w:ascii="Trebuchet MS" w:hAnsi="Trebuchet MS"/>
          <w:b/>
          <w:lang w:val="pt-BR"/>
        </w:rPr>
        <w:t>1.</w:t>
      </w:r>
      <w:r w:rsidRPr="004C2E2A">
        <w:rPr>
          <w:rFonts w:ascii="Trebuchet MS" w:hAnsi="Trebuchet MS"/>
          <w:lang w:val="pt-BR"/>
        </w:rPr>
        <w:t xml:space="preserve"> </w:t>
      </w:r>
      <w:r w:rsidR="00066D2B" w:rsidRPr="004C2E2A">
        <w:rPr>
          <w:rFonts w:ascii="Trebuchet MS" w:hAnsi="Trebuchet MS"/>
          <w:lang w:val="pt-BR"/>
        </w:rPr>
        <w:t>Informare si asistenta sociala</w:t>
      </w:r>
      <w:r w:rsidR="00644B12" w:rsidRPr="004C2E2A">
        <w:rPr>
          <w:rFonts w:ascii="Trebuchet MS" w:hAnsi="Trebuchet MS"/>
          <w:lang w:val="pt-BR"/>
        </w:rPr>
        <w:t>/servicii de asistenta sociala</w:t>
      </w:r>
      <w:r w:rsidRPr="004C2E2A">
        <w:rPr>
          <w:rFonts w:ascii="Trebuchet MS" w:hAnsi="Trebuchet MS"/>
          <w:lang w:val="pt-BR"/>
        </w:rPr>
        <w:t>;</w:t>
      </w:r>
    </w:p>
    <w:p w:rsidR="00644B12" w:rsidRPr="004C2E2A" w:rsidRDefault="00644B12" w:rsidP="009F4ABE">
      <w:pPr>
        <w:jc w:val="both"/>
        <w:rPr>
          <w:rFonts w:ascii="Trebuchet MS" w:hAnsi="Trebuchet MS" w:cs="Courier New"/>
        </w:rPr>
      </w:pPr>
      <w:r w:rsidRPr="004C2E2A">
        <w:rPr>
          <w:rFonts w:ascii="Trebuchet MS" w:hAnsi="Trebuchet MS"/>
          <w:lang w:val="pt-BR"/>
        </w:rPr>
        <w:t>-</w:t>
      </w:r>
      <w:r w:rsidRPr="004C2E2A">
        <w:rPr>
          <w:rFonts w:ascii="Trebuchet MS" w:hAnsi="Trebuchet MS" w:cs="Courier New"/>
        </w:rPr>
        <w:t>sprijină</w:t>
      </w:r>
      <w:r w:rsidR="00855510" w:rsidRPr="004C2E2A">
        <w:rPr>
          <w:rFonts w:ascii="Trebuchet MS" w:hAnsi="Trebuchet MS" w:cs="Courier New"/>
        </w:rPr>
        <w:t xml:space="preserve"> </w:t>
      </w:r>
      <w:r w:rsidRPr="004C2E2A">
        <w:rPr>
          <w:rFonts w:ascii="Trebuchet MS" w:hAnsi="Trebuchet MS" w:cs="Courier New"/>
        </w:rPr>
        <w:t>beneficiarii</w:t>
      </w:r>
      <w:r w:rsidR="00855510" w:rsidRPr="004C2E2A">
        <w:rPr>
          <w:rFonts w:ascii="Trebuchet MS" w:hAnsi="Trebuchet MS" w:cs="Courier New"/>
        </w:rPr>
        <w:t xml:space="preserve"> </w:t>
      </w:r>
      <w:r w:rsidRPr="004C2E2A">
        <w:rPr>
          <w:rFonts w:ascii="Trebuchet MS" w:hAnsi="Trebuchet MS" w:cs="Courier New"/>
        </w:rPr>
        <w:t>să</w:t>
      </w:r>
      <w:r w:rsidR="00855510" w:rsidRPr="004C2E2A">
        <w:rPr>
          <w:rFonts w:ascii="Trebuchet MS" w:hAnsi="Trebuchet MS" w:cs="Courier New"/>
        </w:rPr>
        <w:t xml:space="preserve"> </w:t>
      </w:r>
      <w:r w:rsidRPr="004C2E2A">
        <w:rPr>
          <w:rFonts w:ascii="Trebuchet MS" w:hAnsi="Trebuchet MS" w:cs="Courier New"/>
        </w:rPr>
        <w:t>dispună de cunoştinţe</w:t>
      </w:r>
      <w:r w:rsidR="00855510" w:rsidRPr="004C2E2A">
        <w:rPr>
          <w:rFonts w:ascii="Trebuchet MS" w:hAnsi="Trebuchet MS" w:cs="Courier New"/>
        </w:rPr>
        <w:t xml:space="preserve"> </w:t>
      </w:r>
      <w:r w:rsidRPr="004C2E2A">
        <w:rPr>
          <w:rFonts w:ascii="Trebuchet MS" w:hAnsi="Trebuchet MS" w:cs="Courier New"/>
        </w:rPr>
        <w:t>şi</w:t>
      </w:r>
      <w:r w:rsidR="00855510" w:rsidRPr="004C2E2A">
        <w:rPr>
          <w:rFonts w:ascii="Trebuchet MS" w:hAnsi="Trebuchet MS" w:cs="Courier New"/>
        </w:rPr>
        <w:t xml:space="preserve"> </w:t>
      </w:r>
      <w:r w:rsidRPr="004C2E2A">
        <w:rPr>
          <w:rFonts w:ascii="Trebuchet MS" w:hAnsi="Trebuchet MS" w:cs="Courier New"/>
        </w:rPr>
        <w:t>informaţii din domeniul social şi al dizabilităţii.</w:t>
      </w:r>
    </w:p>
    <w:p w:rsidR="00644B12" w:rsidRPr="004C2E2A" w:rsidRDefault="00644B12" w:rsidP="009F4ABE">
      <w:pPr>
        <w:jc w:val="both"/>
        <w:rPr>
          <w:rFonts w:ascii="Trebuchet MS" w:hAnsi="Trebuchet MS"/>
          <w:lang w:val="pt-BR"/>
        </w:rPr>
      </w:pPr>
      <w:r w:rsidRPr="004C2E2A">
        <w:rPr>
          <w:rFonts w:ascii="Trebuchet MS" w:hAnsi="Trebuchet MS" w:cs="Courier New"/>
        </w:rPr>
        <w:t>-</w:t>
      </w:r>
      <w:r w:rsidR="008E77AB" w:rsidRPr="004C2E2A">
        <w:rPr>
          <w:rFonts w:ascii="Trebuchet MS" w:hAnsi="Trebuchet MS" w:cs="Courier New"/>
        </w:rPr>
        <w:t>b</w:t>
      </w:r>
      <w:r w:rsidRPr="004C2E2A">
        <w:rPr>
          <w:rFonts w:ascii="Trebuchet MS" w:hAnsi="Trebuchet MS" w:cs="Courier New"/>
        </w:rPr>
        <w:t>eneficiarii sunt informaţi cu privire la drepturi</w:t>
      </w:r>
      <w:r w:rsidR="00855510" w:rsidRPr="004C2E2A">
        <w:rPr>
          <w:rFonts w:ascii="Trebuchet MS" w:hAnsi="Trebuchet MS" w:cs="Courier New"/>
        </w:rPr>
        <w:t xml:space="preserve"> </w:t>
      </w:r>
      <w:r w:rsidRPr="004C2E2A">
        <w:rPr>
          <w:rFonts w:ascii="Trebuchet MS" w:hAnsi="Trebuchet MS" w:cs="Courier New"/>
        </w:rPr>
        <w:t>şi</w:t>
      </w:r>
      <w:r w:rsidR="00855510" w:rsidRPr="004C2E2A">
        <w:rPr>
          <w:rFonts w:ascii="Trebuchet MS" w:hAnsi="Trebuchet MS" w:cs="Courier New"/>
        </w:rPr>
        <w:t xml:space="preserve"> </w:t>
      </w:r>
      <w:r w:rsidRPr="004C2E2A">
        <w:rPr>
          <w:rFonts w:ascii="Trebuchet MS" w:hAnsi="Trebuchet MS" w:cs="Courier New"/>
        </w:rPr>
        <w:t>facilităţi</w:t>
      </w:r>
      <w:r w:rsidR="00855510" w:rsidRPr="004C2E2A">
        <w:rPr>
          <w:rFonts w:ascii="Trebuchet MS" w:hAnsi="Trebuchet MS" w:cs="Courier New"/>
        </w:rPr>
        <w:t xml:space="preserve"> </w:t>
      </w:r>
      <w:r w:rsidRPr="004C2E2A">
        <w:rPr>
          <w:rFonts w:ascii="Trebuchet MS" w:hAnsi="Trebuchet MS" w:cs="Courier New"/>
        </w:rPr>
        <w:t>sociale.</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w:t>
      </w:r>
      <w:r w:rsidRPr="004C2E2A">
        <w:rPr>
          <w:rFonts w:ascii="Trebuchet MS" w:hAnsi="Trebuchet MS"/>
          <w:b/>
          <w:lang w:val="pt-BR"/>
        </w:rPr>
        <w:t>2.</w:t>
      </w:r>
      <w:r w:rsidRPr="004C2E2A">
        <w:rPr>
          <w:rFonts w:ascii="Trebuchet MS" w:hAnsi="Trebuchet MS"/>
          <w:lang w:val="pt-BR"/>
        </w:rPr>
        <w:t xml:space="preserve"> </w:t>
      </w:r>
      <w:r w:rsidR="00644B12" w:rsidRPr="004C2E2A">
        <w:rPr>
          <w:rFonts w:ascii="Trebuchet MS" w:hAnsi="Trebuchet MS"/>
          <w:lang w:val="pt-BR"/>
        </w:rPr>
        <w:t>consiliere psihologica</w:t>
      </w:r>
      <w:r w:rsidRPr="004C2E2A">
        <w:rPr>
          <w:rFonts w:ascii="Trebuchet MS" w:hAnsi="Trebuchet MS"/>
          <w:lang w:val="pt-BR"/>
        </w:rPr>
        <w:t>;</w:t>
      </w:r>
    </w:p>
    <w:p w:rsidR="00644B12" w:rsidRPr="004C2E2A" w:rsidRDefault="00644B12" w:rsidP="009F4ABE">
      <w:pPr>
        <w:jc w:val="both"/>
        <w:rPr>
          <w:rFonts w:ascii="Trebuchet MS" w:hAnsi="Trebuchet MS" w:cs="Courier New"/>
        </w:rPr>
      </w:pPr>
      <w:r w:rsidRPr="004C2E2A">
        <w:rPr>
          <w:rFonts w:ascii="Trebuchet MS" w:hAnsi="Trebuchet MS"/>
          <w:lang w:val="pt-BR"/>
        </w:rPr>
        <w:t>-</w:t>
      </w:r>
      <w:r w:rsidRPr="004C2E2A">
        <w:rPr>
          <w:rFonts w:ascii="Trebuchet MS" w:hAnsi="Trebuchet MS" w:cs="Courier New"/>
        </w:rPr>
        <w:t>se preocupă de menţinerea</w:t>
      </w:r>
      <w:r w:rsidR="00855510" w:rsidRPr="004C2E2A">
        <w:rPr>
          <w:rFonts w:ascii="Trebuchet MS" w:hAnsi="Trebuchet MS" w:cs="Courier New"/>
        </w:rPr>
        <w:t xml:space="preserve"> </w:t>
      </w:r>
      <w:r w:rsidRPr="004C2E2A">
        <w:rPr>
          <w:rFonts w:ascii="Trebuchet MS" w:hAnsi="Trebuchet MS" w:cs="Courier New"/>
        </w:rPr>
        <w:t>echilibrului</w:t>
      </w:r>
      <w:r w:rsidR="00855510" w:rsidRPr="004C2E2A">
        <w:rPr>
          <w:rFonts w:ascii="Trebuchet MS" w:hAnsi="Trebuchet MS" w:cs="Courier New"/>
        </w:rPr>
        <w:t xml:space="preserve"> </w:t>
      </w:r>
      <w:r w:rsidRPr="004C2E2A">
        <w:rPr>
          <w:rFonts w:ascii="Trebuchet MS" w:hAnsi="Trebuchet MS" w:cs="Courier New"/>
        </w:rPr>
        <w:t>psiho-afectiv al beneficiarilor.</w:t>
      </w:r>
    </w:p>
    <w:p w:rsidR="00644B12" w:rsidRPr="004C2E2A" w:rsidRDefault="00644B12" w:rsidP="009F4ABE">
      <w:pPr>
        <w:jc w:val="both"/>
        <w:rPr>
          <w:rFonts w:ascii="Trebuchet MS" w:hAnsi="Trebuchet MS"/>
          <w:lang w:val="pt-BR"/>
        </w:rPr>
      </w:pPr>
      <w:r w:rsidRPr="004C2E2A">
        <w:rPr>
          <w:rFonts w:ascii="Trebuchet MS" w:hAnsi="Trebuchet MS" w:cs="Courier New"/>
        </w:rPr>
        <w:t>-</w:t>
      </w:r>
      <w:r w:rsidR="008E77AB" w:rsidRPr="004C2E2A">
        <w:rPr>
          <w:rFonts w:ascii="Trebuchet MS" w:hAnsi="Trebuchet MS" w:cs="Courier New"/>
        </w:rPr>
        <w:t>b</w:t>
      </w:r>
      <w:r w:rsidRPr="004C2E2A">
        <w:rPr>
          <w:rFonts w:ascii="Trebuchet MS" w:hAnsi="Trebuchet MS" w:cs="Courier New"/>
        </w:rPr>
        <w:t>eneficiarilor le sunt asigurate</w:t>
      </w:r>
      <w:r w:rsidR="00855510" w:rsidRPr="004C2E2A">
        <w:rPr>
          <w:rFonts w:ascii="Trebuchet MS" w:hAnsi="Trebuchet MS" w:cs="Courier New"/>
        </w:rPr>
        <w:t xml:space="preserve"> </w:t>
      </w:r>
      <w:r w:rsidRPr="004C2E2A">
        <w:rPr>
          <w:rFonts w:ascii="Trebuchet MS" w:hAnsi="Trebuchet MS" w:cs="Courier New"/>
        </w:rPr>
        <w:t>condiţii</w:t>
      </w:r>
      <w:r w:rsidR="00855510" w:rsidRPr="004C2E2A">
        <w:rPr>
          <w:rFonts w:ascii="Trebuchet MS" w:hAnsi="Trebuchet MS" w:cs="Courier New"/>
        </w:rPr>
        <w:t xml:space="preserve"> </w:t>
      </w:r>
      <w:r w:rsidRPr="004C2E2A">
        <w:rPr>
          <w:rFonts w:ascii="Trebuchet MS" w:hAnsi="Trebuchet MS" w:cs="Courier New"/>
        </w:rPr>
        <w:t>pentru</w:t>
      </w:r>
      <w:r w:rsidR="00855510" w:rsidRPr="004C2E2A">
        <w:rPr>
          <w:rFonts w:ascii="Trebuchet MS" w:hAnsi="Trebuchet MS" w:cs="Courier New"/>
        </w:rPr>
        <w:t xml:space="preserve"> </w:t>
      </w:r>
      <w:r w:rsidRPr="004C2E2A">
        <w:rPr>
          <w:rFonts w:ascii="Trebuchet MS" w:hAnsi="Trebuchet MS" w:cs="Courier New"/>
        </w:rPr>
        <w:t>menţinerea</w:t>
      </w:r>
      <w:r w:rsidR="00855510" w:rsidRPr="004C2E2A">
        <w:rPr>
          <w:rFonts w:ascii="Trebuchet MS" w:hAnsi="Trebuchet MS" w:cs="Courier New"/>
        </w:rPr>
        <w:t xml:space="preserve"> </w:t>
      </w:r>
      <w:r w:rsidRPr="004C2E2A">
        <w:rPr>
          <w:rFonts w:ascii="Trebuchet MS" w:hAnsi="Trebuchet MS" w:cs="Courier New"/>
        </w:rPr>
        <w:t>echilibrului</w:t>
      </w:r>
      <w:r w:rsidR="00855510" w:rsidRPr="004C2E2A">
        <w:rPr>
          <w:rFonts w:ascii="Trebuchet MS" w:hAnsi="Trebuchet MS" w:cs="Courier New"/>
        </w:rPr>
        <w:t xml:space="preserve"> </w:t>
      </w:r>
      <w:r w:rsidRPr="004C2E2A">
        <w:rPr>
          <w:rFonts w:ascii="Trebuchet MS" w:hAnsi="Trebuchet MS" w:cs="Courier New"/>
        </w:rPr>
        <w:t>psiho-afectiv</w:t>
      </w:r>
      <w:r w:rsidR="00855510" w:rsidRPr="004C2E2A">
        <w:rPr>
          <w:rFonts w:ascii="Trebuchet MS" w:hAnsi="Trebuchet MS" w:cs="Courier New"/>
        </w:rPr>
        <w:t xml:space="preserve"> </w:t>
      </w:r>
      <w:r w:rsidRPr="004C2E2A">
        <w:rPr>
          <w:rFonts w:ascii="Trebuchet MS" w:hAnsi="Trebuchet MS" w:cs="Courier New"/>
        </w:rPr>
        <w:t>şi</w:t>
      </w:r>
      <w:r w:rsidR="00855510" w:rsidRPr="004C2E2A">
        <w:rPr>
          <w:rFonts w:ascii="Trebuchet MS" w:hAnsi="Trebuchet MS" w:cs="Courier New"/>
        </w:rPr>
        <w:t xml:space="preserve"> </w:t>
      </w:r>
      <w:r w:rsidRPr="004C2E2A">
        <w:rPr>
          <w:rFonts w:ascii="Trebuchet MS" w:hAnsi="Trebuchet MS" w:cs="Courier New"/>
        </w:rPr>
        <w:t>optimizare</w:t>
      </w:r>
      <w:r w:rsidR="00855510" w:rsidRPr="004C2E2A">
        <w:rPr>
          <w:rFonts w:ascii="Trebuchet MS" w:hAnsi="Trebuchet MS" w:cs="Courier New"/>
        </w:rPr>
        <w:t xml:space="preserve"> </w:t>
      </w:r>
      <w:r w:rsidRPr="004C2E2A">
        <w:rPr>
          <w:rFonts w:ascii="Trebuchet MS" w:hAnsi="Trebuchet MS" w:cs="Courier New"/>
        </w:rPr>
        <w:t>personală.</w:t>
      </w:r>
    </w:p>
    <w:p w:rsidR="00365BFA" w:rsidRPr="004C2E2A" w:rsidRDefault="002F5CB3" w:rsidP="009F4ABE">
      <w:pPr>
        <w:jc w:val="both"/>
        <w:rPr>
          <w:rFonts w:ascii="Trebuchet MS" w:hAnsi="Trebuchet MS"/>
          <w:lang w:val="it-IT"/>
        </w:rPr>
      </w:pPr>
      <w:r w:rsidRPr="004C2E2A">
        <w:rPr>
          <w:rFonts w:ascii="Trebuchet MS" w:hAnsi="Trebuchet MS"/>
          <w:lang w:val="it-IT"/>
        </w:rPr>
        <w:t xml:space="preserve">   </w:t>
      </w:r>
      <w:r w:rsidR="00365BFA" w:rsidRPr="004C2E2A">
        <w:rPr>
          <w:rFonts w:ascii="Trebuchet MS" w:hAnsi="Trebuchet MS"/>
          <w:b/>
          <w:lang w:val="it-IT"/>
        </w:rPr>
        <w:t>3.</w:t>
      </w:r>
      <w:r w:rsidR="00365BFA" w:rsidRPr="004C2E2A">
        <w:rPr>
          <w:rFonts w:ascii="Trebuchet MS" w:hAnsi="Trebuchet MS"/>
          <w:lang w:val="it-IT"/>
        </w:rPr>
        <w:t xml:space="preserve"> </w:t>
      </w:r>
      <w:r w:rsidR="00AF1132" w:rsidRPr="004C2E2A">
        <w:rPr>
          <w:rFonts w:ascii="Trebuchet MS" w:hAnsi="Trebuchet MS"/>
          <w:lang w:val="it-IT"/>
        </w:rPr>
        <w:t>abilitare si reabilitare</w:t>
      </w:r>
      <w:r w:rsidR="00365BFA" w:rsidRPr="004C2E2A">
        <w:rPr>
          <w:rFonts w:ascii="Trebuchet MS" w:hAnsi="Trebuchet MS"/>
          <w:lang w:val="it-IT"/>
        </w:rPr>
        <w:t>;</w:t>
      </w:r>
    </w:p>
    <w:p w:rsidR="00AF1132" w:rsidRPr="004C2E2A" w:rsidRDefault="00AF1132" w:rsidP="009F4ABE">
      <w:pPr>
        <w:jc w:val="both"/>
        <w:rPr>
          <w:rFonts w:ascii="Trebuchet MS" w:hAnsi="Trebuchet MS" w:cs="Courier New"/>
        </w:rPr>
      </w:pPr>
      <w:r w:rsidRPr="004C2E2A">
        <w:rPr>
          <w:rFonts w:ascii="Trebuchet MS" w:hAnsi="Trebuchet MS"/>
          <w:lang w:val="it-IT"/>
        </w:rPr>
        <w:t>-</w:t>
      </w:r>
      <w:r w:rsidRPr="004C2E2A">
        <w:rPr>
          <w:rFonts w:ascii="Trebuchet MS" w:hAnsi="Trebuchet MS" w:cs="Courier New"/>
        </w:rPr>
        <w:t>asigură</w:t>
      </w:r>
      <w:r w:rsidR="00855510" w:rsidRPr="004C2E2A">
        <w:rPr>
          <w:rFonts w:ascii="Trebuchet MS" w:hAnsi="Trebuchet MS" w:cs="Courier New"/>
        </w:rPr>
        <w:t xml:space="preserve"> </w:t>
      </w:r>
      <w:r w:rsidRPr="004C2E2A">
        <w:rPr>
          <w:rFonts w:ascii="Trebuchet MS" w:hAnsi="Trebuchet MS" w:cs="Courier New"/>
        </w:rPr>
        <w:t>condiţii</w:t>
      </w:r>
      <w:r w:rsidR="00855510" w:rsidRPr="004C2E2A">
        <w:rPr>
          <w:rFonts w:ascii="Trebuchet MS" w:hAnsi="Trebuchet MS" w:cs="Courier New"/>
        </w:rPr>
        <w:t xml:space="preserve"> </w:t>
      </w:r>
      <w:r w:rsidRPr="004C2E2A">
        <w:rPr>
          <w:rFonts w:ascii="Trebuchet MS" w:hAnsi="Trebuchet MS" w:cs="Courier New"/>
        </w:rPr>
        <w:t>pentru</w:t>
      </w:r>
      <w:r w:rsidR="00855510" w:rsidRPr="004C2E2A">
        <w:rPr>
          <w:rFonts w:ascii="Trebuchet MS" w:hAnsi="Trebuchet MS" w:cs="Courier New"/>
        </w:rPr>
        <w:t xml:space="preserve"> </w:t>
      </w:r>
      <w:r w:rsidRPr="004C2E2A">
        <w:rPr>
          <w:rFonts w:ascii="Trebuchet MS" w:hAnsi="Trebuchet MS" w:cs="Courier New"/>
        </w:rPr>
        <w:t>menţinerea/dezvoltare</w:t>
      </w:r>
      <w:r w:rsidR="00855510" w:rsidRPr="004C2E2A">
        <w:rPr>
          <w:rFonts w:ascii="Trebuchet MS" w:hAnsi="Trebuchet MS" w:cs="Courier New"/>
        </w:rPr>
        <w:t xml:space="preserve"> </w:t>
      </w:r>
      <w:r w:rsidRPr="004C2E2A">
        <w:rPr>
          <w:rFonts w:ascii="Trebuchet MS" w:hAnsi="Trebuchet MS" w:cs="Courier New"/>
        </w:rPr>
        <w:t>a</w:t>
      </w:r>
      <w:r w:rsidR="00855510" w:rsidRPr="004C2E2A">
        <w:rPr>
          <w:rFonts w:ascii="Trebuchet MS" w:hAnsi="Trebuchet MS" w:cs="Courier New"/>
        </w:rPr>
        <w:t xml:space="preserve"> </w:t>
      </w:r>
      <w:r w:rsidRPr="004C2E2A">
        <w:rPr>
          <w:rFonts w:ascii="Trebuchet MS" w:hAnsi="Trebuchet MS" w:cs="Courier New"/>
        </w:rPr>
        <w:t>autonomiei</w:t>
      </w:r>
      <w:r w:rsidR="00855510" w:rsidRPr="004C2E2A">
        <w:rPr>
          <w:rFonts w:ascii="Trebuchet MS" w:hAnsi="Trebuchet MS" w:cs="Courier New"/>
        </w:rPr>
        <w:t xml:space="preserve"> </w:t>
      </w:r>
      <w:r w:rsidRPr="004C2E2A">
        <w:rPr>
          <w:rFonts w:ascii="Trebuchet MS" w:hAnsi="Trebuchet MS" w:cs="Courier New"/>
        </w:rPr>
        <w:t>şi a potenţialului</w:t>
      </w:r>
      <w:r w:rsidR="00855510" w:rsidRPr="004C2E2A">
        <w:rPr>
          <w:rFonts w:ascii="Trebuchet MS" w:hAnsi="Trebuchet MS" w:cs="Courier New"/>
        </w:rPr>
        <w:t xml:space="preserve"> </w:t>
      </w:r>
      <w:r w:rsidRPr="004C2E2A">
        <w:rPr>
          <w:rFonts w:ascii="Trebuchet MS" w:hAnsi="Trebuchet MS" w:cs="Courier New"/>
        </w:rPr>
        <w:t>beneficiarilor.</w:t>
      </w:r>
    </w:p>
    <w:p w:rsidR="00AF1132" w:rsidRPr="004C2E2A" w:rsidRDefault="00AF1132" w:rsidP="009F4ABE">
      <w:pPr>
        <w:jc w:val="both"/>
        <w:rPr>
          <w:rFonts w:ascii="Trebuchet MS" w:hAnsi="Trebuchet MS"/>
          <w:lang w:val="it-IT"/>
        </w:rPr>
      </w:pPr>
      <w:r w:rsidRPr="004C2E2A">
        <w:rPr>
          <w:rFonts w:ascii="Trebuchet MS" w:hAnsi="Trebuchet MS" w:cs="Courier New"/>
        </w:rPr>
        <w:t>-</w:t>
      </w:r>
      <w:r w:rsidR="008E77AB" w:rsidRPr="004C2E2A">
        <w:rPr>
          <w:rFonts w:ascii="Trebuchet MS" w:hAnsi="Trebuchet MS" w:cs="Courier New"/>
        </w:rPr>
        <w:t>b</w:t>
      </w:r>
      <w:r w:rsidRPr="004C2E2A">
        <w:rPr>
          <w:rFonts w:ascii="Trebuchet MS" w:hAnsi="Trebuchet MS" w:cs="Courier New"/>
        </w:rPr>
        <w:t>eneficiarilor le sunt asigurate</w:t>
      </w:r>
      <w:r w:rsidR="00855510" w:rsidRPr="004C2E2A">
        <w:rPr>
          <w:rFonts w:ascii="Trebuchet MS" w:hAnsi="Trebuchet MS" w:cs="Courier New"/>
        </w:rPr>
        <w:t xml:space="preserve"> </w:t>
      </w:r>
      <w:r w:rsidRPr="004C2E2A">
        <w:rPr>
          <w:rFonts w:ascii="Trebuchet MS" w:hAnsi="Trebuchet MS" w:cs="Courier New"/>
        </w:rPr>
        <w:t>servicii</w:t>
      </w:r>
      <w:r w:rsidR="00855510" w:rsidRPr="004C2E2A">
        <w:rPr>
          <w:rFonts w:ascii="Trebuchet MS" w:hAnsi="Trebuchet MS" w:cs="Courier New"/>
        </w:rPr>
        <w:t xml:space="preserve"> </w:t>
      </w:r>
      <w:r w:rsidRPr="004C2E2A">
        <w:rPr>
          <w:rFonts w:ascii="Trebuchet MS" w:hAnsi="Trebuchet MS" w:cs="Courier New"/>
        </w:rPr>
        <w:t>personalizate de menţinere</w:t>
      </w:r>
      <w:r w:rsidR="00855510" w:rsidRPr="004C2E2A">
        <w:rPr>
          <w:rFonts w:ascii="Trebuchet MS" w:hAnsi="Trebuchet MS" w:cs="Courier New"/>
        </w:rPr>
        <w:t xml:space="preserve"> </w:t>
      </w:r>
      <w:r w:rsidRPr="004C2E2A">
        <w:rPr>
          <w:rFonts w:ascii="Trebuchet MS" w:hAnsi="Trebuchet MS" w:cs="Courier New"/>
        </w:rPr>
        <w:t>sau</w:t>
      </w:r>
      <w:r w:rsidR="00855510" w:rsidRPr="004C2E2A">
        <w:rPr>
          <w:rFonts w:ascii="Trebuchet MS" w:hAnsi="Trebuchet MS" w:cs="Courier New"/>
        </w:rPr>
        <w:t xml:space="preserve"> </w:t>
      </w:r>
      <w:r w:rsidRPr="004C2E2A">
        <w:rPr>
          <w:rFonts w:ascii="Trebuchet MS" w:hAnsi="Trebuchet MS" w:cs="Courier New"/>
        </w:rPr>
        <w:t>dezvoltare a potenţialului</w:t>
      </w:r>
      <w:r w:rsidR="00855510" w:rsidRPr="004C2E2A">
        <w:rPr>
          <w:rFonts w:ascii="Trebuchet MS" w:hAnsi="Trebuchet MS" w:cs="Courier New"/>
        </w:rPr>
        <w:t xml:space="preserve"> </w:t>
      </w:r>
      <w:r w:rsidRPr="004C2E2A">
        <w:rPr>
          <w:rFonts w:ascii="Trebuchet MS" w:hAnsi="Trebuchet MS" w:cs="Courier New"/>
        </w:rPr>
        <w:t>funcţional.</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4.</w:t>
      </w:r>
      <w:r w:rsidRPr="004C2E2A">
        <w:rPr>
          <w:rFonts w:ascii="Trebuchet MS" w:hAnsi="Trebuchet MS"/>
          <w:lang w:val="it-IT"/>
        </w:rPr>
        <w:t xml:space="preserve"> </w:t>
      </w:r>
      <w:r w:rsidR="00AF1132" w:rsidRPr="004C2E2A">
        <w:rPr>
          <w:rFonts w:ascii="Trebuchet MS" w:hAnsi="Trebuchet MS"/>
          <w:lang w:val="it-IT"/>
        </w:rPr>
        <w:t>ingrijire si asistenta</w:t>
      </w:r>
      <w:r w:rsidRPr="004C2E2A">
        <w:rPr>
          <w:rFonts w:ascii="Trebuchet MS" w:hAnsi="Trebuchet MS"/>
          <w:lang w:val="it-IT"/>
        </w:rPr>
        <w:t xml:space="preserve">;   </w:t>
      </w:r>
    </w:p>
    <w:p w:rsidR="00AF1132" w:rsidRPr="004C2E2A" w:rsidRDefault="00AF1132" w:rsidP="009F4ABE">
      <w:pPr>
        <w:jc w:val="both"/>
        <w:rPr>
          <w:rFonts w:ascii="Trebuchet MS" w:hAnsi="Trebuchet MS" w:cs="Courier New"/>
        </w:rPr>
      </w:pPr>
      <w:r w:rsidRPr="004C2E2A">
        <w:rPr>
          <w:rFonts w:ascii="Trebuchet MS" w:hAnsi="Trebuchet MS"/>
          <w:lang w:val="it-IT"/>
        </w:rPr>
        <w:t>-</w:t>
      </w:r>
      <w:r w:rsidRPr="004C2E2A">
        <w:rPr>
          <w:rFonts w:ascii="Trebuchet MS" w:hAnsi="Trebuchet MS" w:cs="Courier New"/>
        </w:rPr>
        <w:t>asigură</w:t>
      </w:r>
      <w:r w:rsidR="00855510" w:rsidRPr="004C2E2A">
        <w:rPr>
          <w:rFonts w:ascii="Trebuchet MS" w:hAnsi="Trebuchet MS" w:cs="Courier New"/>
        </w:rPr>
        <w:t xml:space="preserve"> </w:t>
      </w:r>
      <w:r w:rsidRPr="004C2E2A">
        <w:rPr>
          <w:rFonts w:ascii="Trebuchet MS" w:hAnsi="Trebuchet MS" w:cs="Courier New"/>
        </w:rPr>
        <w:t>servicii de îngrijire</w:t>
      </w:r>
      <w:r w:rsidR="00855510" w:rsidRPr="004C2E2A">
        <w:rPr>
          <w:rFonts w:ascii="Trebuchet MS" w:hAnsi="Trebuchet MS" w:cs="Courier New"/>
        </w:rPr>
        <w:t xml:space="preserve"> </w:t>
      </w:r>
      <w:r w:rsidRPr="004C2E2A">
        <w:rPr>
          <w:rFonts w:ascii="Trebuchet MS" w:hAnsi="Trebuchet MS" w:cs="Courier New"/>
        </w:rPr>
        <w:t>şi</w:t>
      </w:r>
      <w:r w:rsidR="00855510" w:rsidRPr="004C2E2A">
        <w:rPr>
          <w:rFonts w:ascii="Trebuchet MS" w:hAnsi="Trebuchet MS" w:cs="Courier New"/>
        </w:rPr>
        <w:t xml:space="preserve"> </w:t>
      </w:r>
      <w:r w:rsidRPr="004C2E2A">
        <w:rPr>
          <w:rFonts w:ascii="Trebuchet MS" w:hAnsi="Trebuchet MS" w:cs="Courier New"/>
        </w:rPr>
        <w:t>asistenţă</w:t>
      </w:r>
      <w:r w:rsidR="00855510" w:rsidRPr="004C2E2A">
        <w:rPr>
          <w:rFonts w:ascii="Trebuchet MS" w:hAnsi="Trebuchet MS" w:cs="Courier New"/>
        </w:rPr>
        <w:t xml:space="preserve"> </w:t>
      </w:r>
      <w:r w:rsidRPr="004C2E2A">
        <w:rPr>
          <w:rFonts w:ascii="Trebuchet MS" w:hAnsi="Trebuchet MS" w:cs="Courier New"/>
        </w:rPr>
        <w:t>pentru</w:t>
      </w:r>
      <w:r w:rsidR="00855510" w:rsidRPr="004C2E2A">
        <w:rPr>
          <w:rFonts w:ascii="Trebuchet MS" w:hAnsi="Trebuchet MS" w:cs="Courier New"/>
        </w:rPr>
        <w:t xml:space="preserve"> </w:t>
      </w:r>
      <w:r w:rsidRPr="004C2E2A">
        <w:rPr>
          <w:rFonts w:ascii="Trebuchet MS" w:hAnsi="Trebuchet MS" w:cs="Courier New"/>
        </w:rPr>
        <w:t>beneficiari.</w:t>
      </w:r>
    </w:p>
    <w:p w:rsidR="00AF1132" w:rsidRPr="004C2E2A" w:rsidRDefault="00AF1132" w:rsidP="009F4ABE">
      <w:pPr>
        <w:jc w:val="both"/>
        <w:rPr>
          <w:rFonts w:ascii="Trebuchet MS" w:hAnsi="Trebuchet MS"/>
          <w:lang w:val="it-IT"/>
        </w:rPr>
      </w:pPr>
      <w:r w:rsidRPr="004C2E2A">
        <w:rPr>
          <w:rFonts w:ascii="Trebuchet MS" w:hAnsi="Trebuchet MS" w:cs="Courier New"/>
        </w:rPr>
        <w:t>-</w:t>
      </w:r>
      <w:r w:rsidR="008E77AB" w:rsidRPr="004C2E2A">
        <w:rPr>
          <w:rFonts w:ascii="Trebuchet MS" w:hAnsi="Trebuchet MS" w:cs="Courier New"/>
        </w:rPr>
        <w:t>b</w:t>
      </w:r>
      <w:r w:rsidRPr="004C2E2A">
        <w:rPr>
          <w:rFonts w:ascii="Trebuchet MS" w:hAnsi="Trebuchet MS" w:cs="Courier New"/>
        </w:rPr>
        <w:t>eneficiarilor le este</w:t>
      </w:r>
      <w:r w:rsidR="00855510" w:rsidRPr="004C2E2A">
        <w:rPr>
          <w:rFonts w:ascii="Trebuchet MS" w:hAnsi="Trebuchet MS" w:cs="Courier New"/>
        </w:rPr>
        <w:t xml:space="preserve"> </w:t>
      </w:r>
      <w:r w:rsidRPr="004C2E2A">
        <w:rPr>
          <w:rFonts w:ascii="Trebuchet MS" w:hAnsi="Trebuchet MS" w:cs="Courier New"/>
        </w:rPr>
        <w:t>asigurată</w:t>
      </w:r>
      <w:r w:rsidR="00855510" w:rsidRPr="004C2E2A">
        <w:rPr>
          <w:rFonts w:ascii="Trebuchet MS" w:hAnsi="Trebuchet MS" w:cs="Courier New"/>
        </w:rPr>
        <w:t xml:space="preserve"> </w:t>
      </w:r>
      <w:r w:rsidRPr="004C2E2A">
        <w:rPr>
          <w:rFonts w:ascii="Trebuchet MS" w:hAnsi="Trebuchet MS" w:cs="Courier New"/>
        </w:rPr>
        <w:t>îngrijirea</w:t>
      </w:r>
      <w:r w:rsidR="00855510" w:rsidRPr="004C2E2A">
        <w:rPr>
          <w:rFonts w:ascii="Trebuchet MS" w:hAnsi="Trebuchet MS" w:cs="Courier New"/>
        </w:rPr>
        <w:t xml:space="preserve"> </w:t>
      </w:r>
      <w:r w:rsidRPr="004C2E2A">
        <w:rPr>
          <w:rFonts w:ascii="Trebuchet MS" w:hAnsi="Trebuchet MS" w:cs="Courier New"/>
        </w:rPr>
        <w:t>în</w:t>
      </w:r>
      <w:r w:rsidR="00855510" w:rsidRPr="004C2E2A">
        <w:rPr>
          <w:rFonts w:ascii="Trebuchet MS" w:hAnsi="Trebuchet MS" w:cs="Courier New"/>
        </w:rPr>
        <w:t xml:space="preserve"> </w:t>
      </w:r>
      <w:r w:rsidRPr="004C2E2A">
        <w:rPr>
          <w:rFonts w:ascii="Trebuchet MS" w:hAnsi="Trebuchet MS" w:cs="Courier New"/>
        </w:rPr>
        <w:t>baza</w:t>
      </w:r>
      <w:r w:rsidR="00855510" w:rsidRPr="004C2E2A">
        <w:rPr>
          <w:rFonts w:ascii="Trebuchet MS" w:hAnsi="Trebuchet MS" w:cs="Courier New"/>
        </w:rPr>
        <w:t xml:space="preserve"> </w:t>
      </w:r>
      <w:r w:rsidRPr="004C2E2A">
        <w:rPr>
          <w:rFonts w:ascii="Trebuchet MS" w:hAnsi="Trebuchet MS" w:cs="Courier New"/>
        </w:rPr>
        <w:t>evaluării</w:t>
      </w:r>
      <w:r w:rsidR="00855510" w:rsidRPr="004C2E2A">
        <w:rPr>
          <w:rFonts w:ascii="Trebuchet MS" w:hAnsi="Trebuchet MS" w:cs="Courier New"/>
        </w:rPr>
        <w:t xml:space="preserve"> </w:t>
      </w:r>
      <w:r w:rsidRPr="004C2E2A">
        <w:rPr>
          <w:rFonts w:ascii="Trebuchet MS" w:hAnsi="Trebuchet MS" w:cs="Courier New"/>
        </w:rPr>
        <w:t>nevoilor</w:t>
      </w:r>
      <w:r w:rsidR="00855510" w:rsidRPr="004C2E2A">
        <w:rPr>
          <w:rFonts w:ascii="Trebuchet MS" w:hAnsi="Trebuchet MS" w:cs="Courier New"/>
        </w:rPr>
        <w:t xml:space="preserve"> </w:t>
      </w:r>
      <w:r w:rsidRPr="004C2E2A">
        <w:rPr>
          <w:rFonts w:ascii="Trebuchet MS" w:hAnsi="Trebuchet MS" w:cs="Courier New"/>
        </w:rPr>
        <w:t>individuale.</w:t>
      </w:r>
    </w:p>
    <w:p w:rsidR="00AF1132"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5.</w:t>
      </w:r>
      <w:r w:rsidRPr="004C2E2A">
        <w:rPr>
          <w:rFonts w:ascii="Trebuchet MS" w:hAnsi="Trebuchet MS"/>
          <w:lang w:val="it-IT"/>
        </w:rPr>
        <w:t xml:space="preserve"> </w:t>
      </w:r>
      <w:r w:rsidR="00AF1132" w:rsidRPr="004C2E2A">
        <w:rPr>
          <w:rFonts w:ascii="Trebuchet MS" w:hAnsi="Trebuchet MS"/>
          <w:lang w:val="it-IT"/>
        </w:rPr>
        <w:t>deprinderi de viata independenta</w:t>
      </w:r>
      <w:r w:rsidR="00794C19" w:rsidRPr="004C2E2A">
        <w:rPr>
          <w:rFonts w:ascii="Trebuchet MS" w:hAnsi="Trebuchet MS"/>
          <w:lang w:val="it-IT"/>
        </w:rPr>
        <w:t>;</w:t>
      </w:r>
    </w:p>
    <w:p w:rsidR="00794C19" w:rsidRPr="004C2E2A" w:rsidRDefault="00794C19" w:rsidP="009F4ABE">
      <w:pPr>
        <w:jc w:val="both"/>
        <w:rPr>
          <w:rFonts w:ascii="Trebuchet MS" w:hAnsi="Trebuchet MS"/>
          <w:lang w:val="it-IT"/>
        </w:rPr>
      </w:pPr>
      <w:r w:rsidRPr="004C2E2A">
        <w:rPr>
          <w:rFonts w:ascii="Trebuchet MS" w:hAnsi="Trebuchet MS"/>
          <w:lang w:val="it-IT"/>
        </w:rPr>
        <w:t xml:space="preserve">Centrul rezidential </w:t>
      </w:r>
      <w:r w:rsidRPr="004C2E2A">
        <w:rPr>
          <w:rFonts w:ascii="Trebuchet MS" w:hAnsi="Trebuchet MS" w:cs="Courier New"/>
        </w:rPr>
        <w:t>se preocupă de:</w:t>
      </w:r>
    </w:p>
    <w:p w:rsidR="00AF1132" w:rsidRPr="004C2E2A" w:rsidRDefault="00AF1132" w:rsidP="009F4ABE">
      <w:pPr>
        <w:jc w:val="both"/>
        <w:rPr>
          <w:rFonts w:ascii="Trebuchet MS" w:hAnsi="Trebuchet MS" w:cs="Courier New"/>
        </w:rPr>
      </w:pPr>
      <w:r w:rsidRPr="004C2E2A">
        <w:rPr>
          <w:rFonts w:ascii="Trebuchet MS" w:hAnsi="Trebuchet MS"/>
          <w:lang w:val="it-IT"/>
        </w:rPr>
        <w:t>-</w:t>
      </w:r>
      <w:r w:rsidR="00046860" w:rsidRPr="004C2E2A">
        <w:rPr>
          <w:rFonts w:ascii="Trebuchet MS" w:hAnsi="Trebuchet MS"/>
          <w:lang w:val="it-IT"/>
        </w:rPr>
        <w:t xml:space="preserve"> </w:t>
      </w:r>
      <w:r w:rsidRPr="004C2E2A">
        <w:rPr>
          <w:rFonts w:ascii="Trebuchet MS" w:hAnsi="Trebuchet MS" w:cs="Courier New"/>
        </w:rPr>
        <w:t>menţinerea/dezvoltarea</w:t>
      </w:r>
      <w:r w:rsidR="00855510" w:rsidRPr="004C2E2A">
        <w:rPr>
          <w:rFonts w:ascii="Trebuchet MS" w:hAnsi="Trebuchet MS" w:cs="Courier New"/>
        </w:rPr>
        <w:t xml:space="preserve"> </w:t>
      </w:r>
      <w:r w:rsidRPr="004C2E2A">
        <w:rPr>
          <w:rFonts w:ascii="Trebuchet MS" w:hAnsi="Trebuchet MS" w:cs="Courier New"/>
        </w:rPr>
        <w:t>aptitudinilor cognitive ale beneficiarilor.</w:t>
      </w:r>
    </w:p>
    <w:p w:rsidR="00AF1132" w:rsidRPr="004C2E2A" w:rsidRDefault="00AF1132" w:rsidP="009F4ABE">
      <w:pPr>
        <w:jc w:val="both"/>
        <w:rPr>
          <w:rFonts w:ascii="Trebuchet MS" w:hAnsi="Trebuchet MS" w:cs="Courier New"/>
        </w:rPr>
      </w:pPr>
      <w:r w:rsidRPr="004C2E2A">
        <w:rPr>
          <w:rFonts w:ascii="Trebuchet MS" w:hAnsi="Trebuchet MS" w:cs="Courier New"/>
        </w:rPr>
        <w:t>- menţinerea/dezvoltarea</w:t>
      </w:r>
      <w:r w:rsidR="00855510" w:rsidRPr="004C2E2A">
        <w:rPr>
          <w:rFonts w:ascii="Trebuchet MS" w:hAnsi="Trebuchet MS" w:cs="Courier New"/>
        </w:rPr>
        <w:t xml:space="preserve"> </w:t>
      </w:r>
      <w:r w:rsidRPr="004C2E2A">
        <w:rPr>
          <w:rFonts w:ascii="Trebuchet MS" w:hAnsi="Trebuchet MS" w:cs="Courier New"/>
        </w:rPr>
        <w:t>deprinderilor</w:t>
      </w:r>
      <w:r w:rsidR="00855510" w:rsidRPr="004C2E2A">
        <w:rPr>
          <w:rFonts w:ascii="Trebuchet MS" w:hAnsi="Trebuchet MS" w:cs="Courier New"/>
        </w:rPr>
        <w:t xml:space="preserve"> </w:t>
      </w:r>
      <w:r w:rsidRPr="004C2E2A">
        <w:rPr>
          <w:rFonts w:ascii="Trebuchet MS" w:hAnsi="Trebuchet MS" w:cs="Courier New"/>
        </w:rPr>
        <w:t>zilnice ale beneficiarilor.</w:t>
      </w:r>
    </w:p>
    <w:p w:rsidR="00AF1132" w:rsidRPr="004C2E2A" w:rsidRDefault="00AF1132" w:rsidP="009F4ABE">
      <w:pPr>
        <w:jc w:val="both"/>
        <w:rPr>
          <w:rFonts w:ascii="Trebuchet MS" w:hAnsi="Trebuchet MS" w:cs="Courier New"/>
        </w:rPr>
      </w:pPr>
      <w:r w:rsidRPr="004C2E2A">
        <w:rPr>
          <w:rFonts w:ascii="Trebuchet MS" w:hAnsi="Trebuchet MS" w:cs="Courier New"/>
        </w:rPr>
        <w:t>- menţinerea/dezvoltarea</w:t>
      </w:r>
      <w:r w:rsidR="00855510" w:rsidRPr="004C2E2A">
        <w:rPr>
          <w:rFonts w:ascii="Trebuchet MS" w:hAnsi="Trebuchet MS" w:cs="Courier New"/>
        </w:rPr>
        <w:t xml:space="preserve"> </w:t>
      </w:r>
      <w:r w:rsidRPr="004C2E2A">
        <w:rPr>
          <w:rFonts w:ascii="Trebuchet MS" w:hAnsi="Trebuchet MS" w:cs="Courier New"/>
        </w:rPr>
        <w:t>deprinderilor de comunicare a beneficiarilor.</w:t>
      </w:r>
    </w:p>
    <w:p w:rsidR="00AF1132" w:rsidRPr="004C2E2A" w:rsidRDefault="00AF1132" w:rsidP="009F4ABE">
      <w:pPr>
        <w:jc w:val="both"/>
        <w:rPr>
          <w:rFonts w:ascii="Trebuchet MS" w:hAnsi="Trebuchet MS" w:cs="Courier New"/>
        </w:rPr>
      </w:pPr>
      <w:r w:rsidRPr="004C2E2A">
        <w:rPr>
          <w:rFonts w:ascii="Trebuchet MS" w:hAnsi="Trebuchet MS" w:cs="Courier New"/>
        </w:rPr>
        <w:t>- menţinerea/dezvoltarea</w:t>
      </w:r>
      <w:r w:rsidR="00855510" w:rsidRPr="004C2E2A">
        <w:rPr>
          <w:rFonts w:ascii="Trebuchet MS" w:hAnsi="Trebuchet MS" w:cs="Courier New"/>
        </w:rPr>
        <w:t xml:space="preserve"> </w:t>
      </w:r>
      <w:r w:rsidRPr="004C2E2A">
        <w:rPr>
          <w:rFonts w:ascii="Trebuchet MS" w:hAnsi="Trebuchet MS" w:cs="Courier New"/>
        </w:rPr>
        <w:t>deprinderilor de mobilitate a beneficiarilor.</w:t>
      </w:r>
    </w:p>
    <w:p w:rsidR="00AF1132" w:rsidRPr="004C2E2A" w:rsidRDefault="00AF1132" w:rsidP="009F4ABE">
      <w:pPr>
        <w:jc w:val="both"/>
        <w:rPr>
          <w:rFonts w:ascii="Trebuchet MS" w:hAnsi="Trebuchet MS" w:cs="Courier New"/>
        </w:rPr>
      </w:pPr>
      <w:r w:rsidRPr="004C2E2A">
        <w:rPr>
          <w:rFonts w:ascii="Trebuchet MS" w:hAnsi="Trebuchet MS" w:cs="Courier New"/>
        </w:rPr>
        <w:t>- menţinerea/dezvoltarea</w:t>
      </w:r>
      <w:r w:rsidR="00855510" w:rsidRPr="004C2E2A">
        <w:rPr>
          <w:rFonts w:ascii="Trebuchet MS" w:hAnsi="Trebuchet MS" w:cs="Courier New"/>
        </w:rPr>
        <w:t xml:space="preserve"> </w:t>
      </w:r>
      <w:r w:rsidRPr="004C2E2A">
        <w:rPr>
          <w:rFonts w:ascii="Trebuchet MS" w:hAnsi="Trebuchet MS" w:cs="Courier New"/>
        </w:rPr>
        <w:t>deprinderilor</w:t>
      </w:r>
      <w:r w:rsidR="00855510" w:rsidRPr="004C2E2A">
        <w:rPr>
          <w:rFonts w:ascii="Trebuchet MS" w:hAnsi="Trebuchet MS" w:cs="Courier New"/>
        </w:rPr>
        <w:t xml:space="preserve"> </w:t>
      </w:r>
      <w:r w:rsidRPr="004C2E2A">
        <w:rPr>
          <w:rFonts w:ascii="Trebuchet MS" w:hAnsi="Trebuchet MS" w:cs="Courier New"/>
        </w:rPr>
        <w:t>beneficiarilor de autoîngrijire.</w:t>
      </w:r>
    </w:p>
    <w:p w:rsidR="00AF1132" w:rsidRPr="004C2E2A" w:rsidRDefault="00AF1132" w:rsidP="009F4ABE">
      <w:pPr>
        <w:jc w:val="both"/>
        <w:rPr>
          <w:rFonts w:ascii="Trebuchet MS" w:hAnsi="Trebuchet MS" w:cs="Courier New"/>
        </w:rPr>
      </w:pPr>
      <w:r w:rsidRPr="004C2E2A">
        <w:rPr>
          <w:rFonts w:ascii="Trebuchet MS" w:hAnsi="Trebuchet MS" w:cs="Courier New"/>
        </w:rPr>
        <w:t>- menţinerea/dezvoltarea</w:t>
      </w:r>
      <w:r w:rsidR="00855510" w:rsidRPr="004C2E2A">
        <w:rPr>
          <w:rFonts w:ascii="Trebuchet MS" w:hAnsi="Trebuchet MS" w:cs="Courier New"/>
        </w:rPr>
        <w:t xml:space="preserve"> </w:t>
      </w:r>
      <w:r w:rsidRPr="004C2E2A">
        <w:rPr>
          <w:rFonts w:ascii="Trebuchet MS" w:hAnsi="Trebuchet MS" w:cs="Courier New"/>
        </w:rPr>
        <w:t>deprinderilor</w:t>
      </w:r>
      <w:r w:rsidR="00855510" w:rsidRPr="004C2E2A">
        <w:rPr>
          <w:rFonts w:ascii="Trebuchet MS" w:hAnsi="Trebuchet MS" w:cs="Courier New"/>
        </w:rPr>
        <w:t xml:space="preserve"> </w:t>
      </w:r>
      <w:r w:rsidRPr="004C2E2A">
        <w:rPr>
          <w:rFonts w:ascii="Trebuchet MS" w:hAnsi="Trebuchet MS" w:cs="Courier New"/>
        </w:rPr>
        <w:t>beneficiarilor de îngrijire a propriei</w:t>
      </w:r>
      <w:r w:rsidR="00855510" w:rsidRPr="004C2E2A">
        <w:rPr>
          <w:rFonts w:ascii="Trebuchet MS" w:hAnsi="Trebuchet MS" w:cs="Courier New"/>
        </w:rPr>
        <w:t xml:space="preserve"> </w:t>
      </w:r>
      <w:r w:rsidRPr="004C2E2A">
        <w:rPr>
          <w:rFonts w:ascii="Trebuchet MS" w:hAnsi="Trebuchet MS" w:cs="Courier New"/>
        </w:rPr>
        <w:t>sănătăţi.</w:t>
      </w:r>
    </w:p>
    <w:p w:rsidR="00AF1132" w:rsidRPr="004C2E2A" w:rsidRDefault="00AF1132" w:rsidP="009F4ABE">
      <w:pPr>
        <w:jc w:val="both"/>
        <w:rPr>
          <w:rFonts w:ascii="Trebuchet MS" w:hAnsi="Trebuchet MS" w:cs="Courier New"/>
        </w:rPr>
      </w:pPr>
      <w:r w:rsidRPr="004C2E2A">
        <w:rPr>
          <w:rFonts w:ascii="Trebuchet MS" w:hAnsi="Trebuchet MS" w:cs="Courier New"/>
        </w:rPr>
        <w:t>-asigură</w:t>
      </w:r>
      <w:r w:rsidR="00855510" w:rsidRPr="004C2E2A">
        <w:rPr>
          <w:rFonts w:ascii="Trebuchet MS" w:hAnsi="Trebuchet MS" w:cs="Courier New"/>
        </w:rPr>
        <w:t xml:space="preserve"> </w:t>
      </w:r>
      <w:r w:rsidRPr="004C2E2A">
        <w:rPr>
          <w:rFonts w:ascii="Trebuchet MS" w:hAnsi="Trebuchet MS" w:cs="Courier New"/>
        </w:rPr>
        <w:t>cadrul</w:t>
      </w:r>
      <w:r w:rsidR="00855510" w:rsidRPr="004C2E2A">
        <w:rPr>
          <w:rFonts w:ascii="Trebuchet MS" w:hAnsi="Trebuchet MS" w:cs="Courier New"/>
        </w:rPr>
        <w:t xml:space="preserve"> </w:t>
      </w:r>
      <w:r w:rsidRPr="004C2E2A">
        <w:rPr>
          <w:rFonts w:ascii="Trebuchet MS" w:hAnsi="Trebuchet MS" w:cs="Courier New"/>
        </w:rPr>
        <w:t>şi</w:t>
      </w:r>
      <w:r w:rsidR="00855510" w:rsidRPr="004C2E2A">
        <w:rPr>
          <w:rFonts w:ascii="Trebuchet MS" w:hAnsi="Trebuchet MS" w:cs="Courier New"/>
        </w:rPr>
        <w:t xml:space="preserve"> </w:t>
      </w:r>
      <w:r w:rsidRPr="004C2E2A">
        <w:rPr>
          <w:rFonts w:ascii="Trebuchet MS" w:hAnsi="Trebuchet MS" w:cs="Courier New"/>
        </w:rPr>
        <w:t>sprijin</w:t>
      </w:r>
      <w:r w:rsidR="00855510" w:rsidRPr="004C2E2A">
        <w:rPr>
          <w:rFonts w:ascii="Trebuchet MS" w:hAnsi="Trebuchet MS" w:cs="Courier New"/>
        </w:rPr>
        <w:t xml:space="preserve"> </w:t>
      </w:r>
      <w:r w:rsidRPr="004C2E2A">
        <w:rPr>
          <w:rFonts w:ascii="Trebuchet MS" w:hAnsi="Trebuchet MS" w:cs="Courier New"/>
        </w:rPr>
        <w:t>pentru</w:t>
      </w:r>
      <w:r w:rsidR="00855510" w:rsidRPr="004C2E2A">
        <w:rPr>
          <w:rFonts w:ascii="Trebuchet MS" w:hAnsi="Trebuchet MS" w:cs="Courier New"/>
        </w:rPr>
        <w:t xml:space="preserve"> </w:t>
      </w:r>
      <w:r w:rsidRPr="004C2E2A">
        <w:rPr>
          <w:rFonts w:ascii="Trebuchet MS" w:hAnsi="Trebuchet MS" w:cs="Courier New"/>
        </w:rPr>
        <w:t>menţinerea/dezvoltarea</w:t>
      </w:r>
      <w:r w:rsidR="00855510" w:rsidRPr="004C2E2A">
        <w:rPr>
          <w:rFonts w:ascii="Trebuchet MS" w:hAnsi="Trebuchet MS" w:cs="Courier New"/>
        </w:rPr>
        <w:t xml:space="preserve"> </w:t>
      </w:r>
      <w:r w:rsidRPr="004C2E2A">
        <w:rPr>
          <w:rFonts w:ascii="Trebuchet MS" w:hAnsi="Trebuchet MS" w:cs="Courier New"/>
        </w:rPr>
        <w:t>deprinderilor</w:t>
      </w:r>
      <w:r w:rsidR="00855510" w:rsidRPr="004C2E2A">
        <w:rPr>
          <w:rFonts w:ascii="Trebuchet MS" w:hAnsi="Trebuchet MS" w:cs="Courier New"/>
        </w:rPr>
        <w:t xml:space="preserve"> </w:t>
      </w:r>
      <w:r w:rsidRPr="004C2E2A">
        <w:rPr>
          <w:rFonts w:ascii="Trebuchet MS" w:hAnsi="Trebuchet MS" w:cs="Courier New"/>
        </w:rPr>
        <w:t>beneficiarilor de autogospodărire.</w:t>
      </w:r>
    </w:p>
    <w:p w:rsidR="00365BFA" w:rsidRPr="004C2E2A" w:rsidRDefault="00AF1132" w:rsidP="009F4ABE">
      <w:pPr>
        <w:jc w:val="both"/>
        <w:rPr>
          <w:rFonts w:ascii="Trebuchet MS" w:hAnsi="Trebuchet MS" w:cs="Courier New"/>
        </w:rPr>
      </w:pPr>
      <w:r w:rsidRPr="004C2E2A">
        <w:rPr>
          <w:rFonts w:ascii="Trebuchet MS" w:hAnsi="Trebuchet MS" w:cs="Courier New"/>
        </w:rPr>
        <w:t>- menţinerea/dezvoltareadeprinderilor de interacţiune a beneficiarilor.</w:t>
      </w:r>
    </w:p>
    <w:p w:rsidR="00365BFA" w:rsidRPr="004C2E2A" w:rsidRDefault="00365BFA" w:rsidP="009F4ABE">
      <w:pPr>
        <w:jc w:val="both"/>
        <w:rPr>
          <w:rFonts w:ascii="Trebuchet MS" w:hAnsi="Trebuchet MS"/>
          <w:lang w:val="it-IT"/>
        </w:rPr>
      </w:pPr>
      <w:r w:rsidRPr="004C2E2A">
        <w:rPr>
          <w:rFonts w:ascii="Trebuchet MS" w:hAnsi="Trebuchet MS"/>
          <w:b/>
          <w:lang w:val="it-IT"/>
        </w:rPr>
        <w:t xml:space="preserve">    6.</w:t>
      </w:r>
      <w:r w:rsidRPr="004C2E2A">
        <w:rPr>
          <w:rFonts w:ascii="Trebuchet MS" w:hAnsi="Trebuchet MS"/>
          <w:lang w:val="it-IT"/>
        </w:rPr>
        <w:t xml:space="preserve"> </w:t>
      </w:r>
      <w:r w:rsidR="00794C19" w:rsidRPr="004C2E2A">
        <w:rPr>
          <w:rFonts w:ascii="Trebuchet MS" w:hAnsi="Trebuchet MS"/>
          <w:lang w:val="it-IT"/>
        </w:rPr>
        <w:t>educatie/pregatire  pentru munca</w:t>
      </w:r>
      <w:r w:rsidRPr="004C2E2A">
        <w:rPr>
          <w:rFonts w:ascii="Trebuchet MS" w:hAnsi="Trebuchet MS"/>
          <w:lang w:val="it-IT"/>
        </w:rPr>
        <w:t xml:space="preserve">; </w:t>
      </w:r>
    </w:p>
    <w:p w:rsidR="00794C19" w:rsidRPr="004C2E2A" w:rsidRDefault="00794C19" w:rsidP="009F4ABE">
      <w:pPr>
        <w:jc w:val="both"/>
        <w:rPr>
          <w:rFonts w:ascii="Trebuchet MS" w:hAnsi="Trebuchet MS"/>
          <w:lang w:val="it-IT"/>
        </w:rPr>
      </w:pPr>
      <w:r w:rsidRPr="004C2E2A">
        <w:rPr>
          <w:rFonts w:ascii="Trebuchet MS" w:hAnsi="Trebuchet MS"/>
          <w:lang w:val="it-IT"/>
        </w:rPr>
        <w:t>-</w:t>
      </w:r>
      <w:r w:rsidRPr="004C2E2A">
        <w:rPr>
          <w:rFonts w:ascii="Trebuchet MS" w:hAnsi="Trebuchet MS" w:cs="Courier New"/>
        </w:rPr>
        <w:t xml:space="preserve"> se preocupă de menţinerea/</w:t>
      </w:r>
      <w:r w:rsidR="00855510" w:rsidRPr="004C2E2A">
        <w:rPr>
          <w:rFonts w:ascii="Trebuchet MS" w:hAnsi="Trebuchet MS" w:cs="Courier New"/>
        </w:rPr>
        <w:t xml:space="preserve"> </w:t>
      </w:r>
      <w:r w:rsidRPr="004C2E2A">
        <w:rPr>
          <w:rFonts w:ascii="Trebuchet MS" w:hAnsi="Trebuchet MS" w:cs="Courier New"/>
        </w:rPr>
        <w:t>îmbunătăţirea</w:t>
      </w:r>
      <w:r w:rsidR="00855510" w:rsidRPr="004C2E2A">
        <w:rPr>
          <w:rFonts w:ascii="Trebuchet MS" w:hAnsi="Trebuchet MS" w:cs="Courier New"/>
        </w:rPr>
        <w:t xml:space="preserve"> </w:t>
      </w:r>
      <w:r w:rsidRPr="004C2E2A">
        <w:rPr>
          <w:rFonts w:ascii="Trebuchet MS" w:hAnsi="Trebuchet MS" w:cs="Courier New"/>
        </w:rPr>
        <w:t>nivelului de educaţie/</w:t>
      </w:r>
      <w:r w:rsidR="00855510" w:rsidRPr="004C2E2A">
        <w:rPr>
          <w:rFonts w:ascii="Trebuchet MS" w:hAnsi="Trebuchet MS" w:cs="Courier New"/>
        </w:rPr>
        <w:t xml:space="preserve"> </w:t>
      </w:r>
      <w:r w:rsidRPr="004C2E2A">
        <w:rPr>
          <w:rFonts w:ascii="Trebuchet MS" w:hAnsi="Trebuchet MS" w:cs="Courier New"/>
        </w:rPr>
        <w:t>pregătire</w:t>
      </w:r>
      <w:r w:rsidR="00855510" w:rsidRPr="004C2E2A">
        <w:rPr>
          <w:rFonts w:ascii="Trebuchet MS" w:hAnsi="Trebuchet MS" w:cs="Courier New"/>
        </w:rPr>
        <w:t xml:space="preserve"> </w:t>
      </w:r>
      <w:r w:rsidRPr="004C2E2A">
        <w:rPr>
          <w:rFonts w:ascii="Trebuchet MS" w:hAnsi="Trebuchet MS" w:cs="Courier New"/>
        </w:rPr>
        <w:t>pentru</w:t>
      </w:r>
      <w:r w:rsidR="00855510" w:rsidRPr="004C2E2A">
        <w:rPr>
          <w:rFonts w:ascii="Trebuchet MS" w:hAnsi="Trebuchet MS" w:cs="Courier New"/>
        </w:rPr>
        <w:t xml:space="preserve"> </w:t>
      </w:r>
      <w:r w:rsidRPr="004C2E2A">
        <w:rPr>
          <w:rFonts w:ascii="Trebuchet MS" w:hAnsi="Trebuchet MS" w:cs="Courier New"/>
        </w:rPr>
        <w:t>muncă a beneficiarilor.</w:t>
      </w:r>
    </w:p>
    <w:p w:rsidR="00365BFA" w:rsidRPr="004C2E2A" w:rsidRDefault="00365BFA" w:rsidP="009F4ABE">
      <w:pPr>
        <w:jc w:val="both"/>
        <w:rPr>
          <w:rFonts w:ascii="Trebuchet MS" w:hAnsi="Trebuchet MS"/>
          <w:lang w:val="it-IT"/>
        </w:rPr>
      </w:pPr>
      <w:r w:rsidRPr="004C2E2A">
        <w:rPr>
          <w:rFonts w:ascii="Trebuchet MS" w:hAnsi="Trebuchet MS"/>
          <w:b/>
          <w:lang w:val="it-IT"/>
        </w:rPr>
        <w:t xml:space="preserve">    7.</w:t>
      </w:r>
      <w:r w:rsidRPr="004C2E2A">
        <w:rPr>
          <w:rFonts w:ascii="Trebuchet MS" w:hAnsi="Trebuchet MS"/>
          <w:lang w:val="it-IT"/>
        </w:rPr>
        <w:t xml:space="preserve"> </w:t>
      </w:r>
      <w:r w:rsidR="00794C19" w:rsidRPr="004C2E2A">
        <w:rPr>
          <w:rFonts w:ascii="Trebuchet MS" w:hAnsi="Trebuchet MS"/>
          <w:lang w:val="it-IT"/>
        </w:rPr>
        <w:t>asistenta si suport pentru luarea unei decizii</w:t>
      </w:r>
      <w:r w:rsidRPr="004C2E2A">
        <w:rPr>
          <w:rFonts w:ascii="Trebuchet MS" w:hAnsi="Trebuchet MS"/>
          <w:lang w:val="it-IT"/>
        </w:rPr>
        <w:t>;</w:t>
      </w:r>
    </w:p>
    <w:p w:rsidR="00794C19" w:rsidRPr="004C2E2A" w:rsidRDefault="00794C19" w:rsidP="009F4ABE">
      <w:pPr>
        <w:jc w:val="both"/>
        <w:rPr>
          <w:rFonts w:ascii="Trebuchet MS" w:hAnsi="Trebuchet MS"/>
          <w:lang w:val="it-IT"/>
        </w:rPr>
      </w:pPr>
      <w:r w:rsidRPr="004C2E2A">
        <w:rPr>
          <w:rFonts w:ascii="Trebuchet MS" w:hAnsi="Trebuchet MS"/>
          <w:lang w:val="it-IT"/>
        </w:rPr>
        <w:t>-</w:t>
      </w:r>
      <w:r w:rsidRPr="004C2E2A">
        <w:rPr>
          <w:rFonts w:ascii="Trebuchet MS" w:hAnsi="Trebuchet MS" w:cs="Courier New"/>
        </w:rPr>
        <w:t>asigură</w:t>
      </w:r>
      <w:r w:rsidR="00855510" w:rsidRPr="004C2E2A">
        <w:rPr>
          <w:rFonts w:ascii="Trebuchet MS" w:hAnsi="Trebuchet MS" w:cs="Courier New"/>
        </w:rPr>
        <w:t xml:space="preserve"> </w:t>
      </w:r>
      <w:r w:rsidRPr="004C2E2A">
        <w:rPr>
          <w:rFonts w:ascii="Trebuchet MS" w:hAnsi="Trebuchet MS" w:cs="Courier New"/>
        </w:rPr>
        <w:t>asistenţă</w:t>
      </w:r>
      <w:r w:rsidR="00855510" w:rsidRPr="004C2E2A">
        <w:rPr>
          <w:rFonts w:ascii="Trebuchet MS" w:hAnsi="Trebuchet MS" w:cs="Courier New"/>
        </w:rPr>
        <w:t xml:space="preserve"> </w:t>
      </w:r>
      <w:r w:rsidRPr="004C2E2A">
        <w:rPr>
          <w:rFonts w:ascii="Trebuchet MS" w:hAnsi="Trebuchet MS" w:cs="Courier New"/>
        </w:rPr>
        <w:t>ş</w:t>
      </w:r>
      <w:r w:rsidR="00855510" w:rsidRPr="004C2E2A">
        <w:rPr>
          <w:rFonts w:ascii="Trebuchet MS" w:hAnsi="Trebuchet MS" w:cs="Courier New"/>
        </w:rPr>
        <w:t xml:space="preserve"> </w:t>
      </w:r>
      <w:r w:rsidRPr="004C2E2A">
        <w:rPr>
          <w:rFonts w:ascii="Trebuchet MS" w:hAnsi="Trebuchet MS" w:cs="Courier New"/>
        </w:rPr>
        <w:t>isuport</w:t>
      </w:r>
      <w:r w:rsidR="00855510" w:rsidRPr="004C2E2A">
        <w:rPr>
          <w:rFonts w:ascii="Trebuchet MS" w:hAnsi="Trebuchet MS" w:cs="Courier New"/>
        </w:rPr>
        <w:t xml:space="preserve"> </w:t>
      </w:r>
      <w:r w:rsidRPr="004C2E2A">
        <w:rPr>
          <w:rFonts w:ascii="Trebuchet MS" w:hAnsi="Trebuchet MS" w:cs="Courier New"/>
        </w:rPr>
        <w:t>pentru</w:t>
      </w:r>
      <w:r w:rsidR="00855510" w:rsidRPr="004C2E2A">
        <w:rPr>
          <w:rFonts w:ascii="Trebuchet MS" w:hAnsi="Trebuchet MS" w:cs="Courier New"/>
        </w:rPr>
        <w:t xml:space="preserve"> </w:t>
      </w:r>
      <w:r w:rsidRPr="004C2E2A">
        <w:rPr>
          <w:rFonts w:ascii="Trebuchet MS" w:hAnsi="Trebuchet MS" w:cs="Courier New"/>
        </w:rPr>
        <w:t>luarea</w:t>
      </w:r>
      <w:r w:rsidR="00855510" w:rsidRPr="004C2E2A">
        <w:rPr>
          <w:rFonts w:ascii="Trebuchet MS" w:hAnsi="Trebuchet MS" w:cs="Courier New"/>
        </w:rPr>
        <w:t xml:space="preserve"> </w:t>
      </w:r>
      <w:r w:rsidRPr="004C2E2A">
        <w:rPr>
          <w:rFonts w:ascii="Trebuchet MS" w:hAnsi="Trebuchet MS" w:cs="Courier New"/>
        </w:rPr>
        <w:t>unei</w:t>
      </w:r>
      <w:r w:rsidR="00855510" w:rsidRPr="004C2E2A">
        <w:rPr>
          <w:rFonts w:ascii="Trebuchet MS" w:hAnsi="Trebuchet MS" w:cs="Courier New"/>
        </w:rPr>
        <w:t xml:space="preserve"> </w:t>
      </w:r>
      <w:r w:rsidRPr="004C2E2A">
        <w:rPr>
          <w:rFonts w:ascii="Trebuchet MS" w:hAnsi="Trebuchet MS" w:cs="Courier New"/>
        </w:rPr>
        <w:t>decizii</w:t>
      </w:r>
      <w:r w:rsidR="00855510" w:rsidRPr="004C2E2A">
        <w:rPr>
          <w:rFonts w:ascii="Trebuchet MS" w:hAnsi="Trebuchet MS" w:cs="Courier New"/>
        </w:rPr>
        <w:t xml:space="preserve"> </w:t>
      </w:r>
      <w:r w:rsidRPr="004C2E2A">
        <w:rPr>
          <w:rFonts w:ascii="Trebuchet MS" w:hAnsi="Trebuchet MS" w:cs="Courier New"/>
        </w:rPr>
        <w:t>adecvate, în</w:t>
      </w:r>
      <w:r w:rsidR="00855510" w:rsidRPr="004C2E2A">
        <w:rPr>
          <w:rFonts w:ascii="Trebuchet MS" w:hAnsi="Trebuchet MS" w:cs="Courier New"/>
        </w:rPr>
        <w:t xml:space="preserve"> </w:t>
      </w:r>
      <w:r w:rsidRPr="004C2E2A">
        <w:rPr>
          <w:rFonts w:ascii="Trebuchet MS" w:hAnsi="Trebuchet MS" w:cs="Courier New"/>
        </w:rPr>
        <w:t>baza</w:t>
      </w:r>
      <w:r w:rsidR="00855510" w:rsidRPr="004C2E2A">
        <w:rPr>
          <w:rFonts w:ascii="Trebuchet MS" w:hAnsi="Trebuchet MS" w:cs="Courier New"/>
        </w:rPr>
        <w:t xml:space="preserve"> </w:t>
      </w:r>
      <w:r w:rsidRPr="004C2E2A">
        <w:rPr>
          <w:rFonts w:ascii="Trebuchet MS" w:hAnsi="Trebuchet MS" w:cs="Courier New"/>
        </w:rPr>
        <w:t>evaluării</w:t>
      </w:r>
      <w:r w:rsidR="00855510" w:rsidRPr="004C2E2A">
        <w:rPr>
          <w:rFonts w:ascii="Trebuchet MS" w:hAnsi="Trebuchet MS" w:cs="Courier New"/>
        </w:rPr>
        <w:t xml:space="preserve"> </w:t>
      </w:r>
      <w:r w:rsidRPr="004C2E2A">
        <w:rPr>
          <w:rFonts w:ascii="Trebuchet MS" w:hAnsi="Trebuchet MS" w:cs="Courier New"/>
        </w:rPr>
        <w:t>şi</w:t>
      </w:r>
      <w:r w:rsidR="00855510" w:rsidRPr="004C2E2A">
        <w:rPr>
          <w:rFonts w:ascii="Trebuchet MS" w:hAnsi="Trebuchet MS" w:cs="Courier New"/>
        </w:rPr>
        <w:t xml:space="preserve"> </w:t>
      </w:r>
      <w:r w:rsidRPr="004C2E2A">
        <w:rPr>
          <w:rFonts w:ascii="Trebuchet MS" w:hAnsi="Trebuchet MS" w:cs="Courier New"/>
        </w:rPr>
        <w:t>identificării</w:t>
      </w:r>
      <w:r w:rsidR="00855510" w:rsidRPr="004C2E2A">
        <w:rPr>
          <w:rFonts w:ascii="Trebuchet MS" w:hAnsi="Trebuchet MS" w:cs="Courier New"/>
        </w:rPr>
        <w:t xml:space="preserve"> </w:t>
      </w:r>
      <w:r w:rsidRPr="004C2E2A">
        <w:rPr>
          <w:rFonts w:ascii="Trebuchet MS" w:hAnsi="Trebuchet MS" w:cs="Courier New"/>
        </w:rPr>
        <w:t>nevoilorspecifice ale beneficiarului.</w:t>
      </w:r>
    </w:p>
    <w:p w:rsidR="00794C19"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8.</w:t>
      </w:r>
      <w:r w:rsidRPr="004C2E2A">
        <w:rPr>
          <w:rFonts w:ascii="Trebuchet MS" w:hAnsi="Trebuchet MS"/>
          <w:lang w:val="it-IT"/>
        </w:rPr>
        <w:t xml:space="preserve"> </w:t>
      </w:r>
      <w:r w:rsidR="00794C19" w:rsidRPr="004C2E2A">
        <w:rPr>
          <w:rFonts w:ascii="Trebuchet MS" w:hAnsi="Trebuchet MS"/>
          <w:lang w:val="it-IT"/>
        </w:rPr>
        <w:t>integrare si participare sociala si civica;</w:t>
      </w:r>
    </w:p>
    <w:p w:rsidR="00365BFA" w:rsidRPr="004C2E2A" w:rsidRDefault="00794C19" w:rsidP="009F4ABE">
      <w:pPr>
        <w:jc w:val="both"/>
        <w:rPr>
          <w:rFonts w:ascii="Trebuchet MS" w:hAnsi="Trebuchet MS"/>
          <w:lang w:val="it-IT"/>
        </w:rPr>
      </w:pPr>
      <w:r w:rsidRPr="004C2E2A">
        <w:rPr>
          <w:rFonts w:ascii="Trebuchet MS" w:hAnsi="Trebuchet MS"/>
          <w:lang w:val="it-IT"/>
        </w:rPr>
        <w:t>-</w:t>
      </w:r>
      <w:r w:rsidRPr="004C2E2A">
        <w:rPr>
          <w:rFonts w:ascii="Trebuchet MS" w:hAnsi="Trebuchet MS" w:cs="Courier New"/>
        </w:rPr>
        <w:t xml:space="preserve"> se preocupă de creşterea</w:t>
      </w:r>
      <w:r w:rsidR="00855510" w:rsidRPr="004C2E2A">
        <w:rPr>
          <w:rFonts w:ascii="Trebuchet MS" w:hAnsi="Trebuchet MS" w:cs="Courier New"/>
        </w:rPr>
        <w:t xml:space="preserve"> </w:t>
      </w:r>
      <w:r w:rsidRPr="004C2E2A">
        <w:rPr>
          <w:rFonts w:ascii="Trebuchet MS" w:hAnsi="Trebuchet MS" w:cs="Courier New"/>
        </w:rPr>
        <w:t>nivelului de implicare a beneficiarilor</w:t>
      </w:r>
      <w:r w:rsidR="00855510" w:rsidRPr="004C2E2A">
        <w:rPr>
          <w:rFonts w:ascii="Trebuchet MS" w:hAnsi="Trebuchet MS" w:cs="Courier New"/>
        </w:rPr>
        <w:t xml:space="preserve"> </w:t>
      </w:r>
      <w:r w:rsidRPr="004C2E2A">
        <w:rPr>
          <w:rFonts w:ascii="Trebuchet MS" w:hAnsi="Trebuchet MS" w:cs="Courier New"/>
        </w:rPr>
        <w:t>în</w:t>
      </w:r>
      <w:r w:rsidR="00855510" w:rsidRPr="004C2E2A">
        <w:rPr>
          <w:rFonts w:ascii="Trebuchet MS" w:hAnsi="Trebuchet MS" w:cs="Courier New"/>
        </w:rPr>
        <w:t xml:space="preserve"> </w:t>
      </w:r>
      <w:r w:rsidRPr="004C2E2A">
        <w:rPr>
          <w:rFonts w:ascii="Trebuchet MS" w:hAnsi="Trebuchet MS" w:cs="Courier New"/>
        </w:rPr>
        <w:t>viaţasocială</w:t>
      </w:r>
      <w:r w:rsidR="00855510" w:rsidRPr="004C2E2A">
        <w:rPr>
          <w:rFonts w:ascii="Trebuchet MS" w:hAnsi="Trebuchet MS" w:cs="Courier New"/>
        </w:rPr>
        <w:t xml:space="preserve"> </w:t>
      </w:r>
      <w:r w:rsidRPr="004C2E2A">
        <w:rPr>
          <w:rFonts w:ascii="Trebuchet MS" w:hAnsi="Trebuchet MS" w:cs="Courier New"/>
        </w:rPr>
        <w:t>şi</w:t>
      </w:r>
      <w:r w:rsidR="00855510" w:rsidRPr="004C2E2A">
        <w:rPr>
          <w:rFonts w:ascii="Trebuchet MS" w:hAnsi="Trebuchet MS" w:cs="Courier New"/>
        </w:rPr>
        <w:t xml:space="preserve"> </w:t>
      </w:r>
      <w:r w:rsidRPr="004C2E2A">
        <w:rPr>
          <w:rFonts w:ascii="Trebuchet MS" w:hAnsi="Trebuchet MS" w:cs="Courier New"/>
        </w:rPr>
        <w:t>civică a comunităţii.</w:t>
      </w:r>
    </w:p>
    <w:p w:rsidR="00365BFA" w:rsidRPr="004C2E2A" w:rsidRDefault="00365BFA" w:rsidP="009F4ABE">
      <w:pPr>
        <w:jc w:val="both"/>
        <w:rPr>
          <w:rFonts w:ascii="Trebuchet MS" w:hAnsi="Trebuchet MS"/>
          <w:b/>
          <w:lang w:val="it-IT"/>
        </w:rPr>
      </w:pPr>
      <w:r w:rsidRPr="004C2E2A">
        <w:rPr>
          <w:rFonts w:ascii="Trebuchet MS" w:hAnsi="Trebuchet MS"/>
          <w:b/>
          <w:lang w:val="it-IT"/>
        </w:rPr>
        <w:lastRenderedPageBreak/>
        <w:t xml:space="preserve">    b) de informare a beneficiarilor, potenţialilor beneficiari, autorităţilor publice şi publicului larg despre domeniul său de activitate, prin asigurarea următoarelor activităţi:</w:t>
      </w:r>
    </w:p>
    <w:p w:rsidR="00A33199" w:rsidRPr="004C2E2A" w:rsidRDefault="002F5CB3" w:rsidP="009F4ABE">
      <w:pPr>
        <w:jc w:val="both"/>
        <w:rPr>
          <w:rFonts w:ascii="Trebuchet MS" w:hAnsi="Trebuchet MS"/>
          <w:lang w:val="it-IT"/>
        </w:rPr>
      </w:pPr>
      <w:r w:rsidRPr="004C2E2A">
        <w:rPr>
          <w:rFonts w:ascii="Trebuchet MS" w:hAnsi="Trebuchet MS"/>
          <w:b/>
          <w:lang w:val="it-IT"/>
        </w:rPr>
        <w:t xml:space="preserve">   </w:t>
      </w:r>
      <w:r w:rsidR="00A33199" w:rsidRPr="004C2E2A">
        <w:rPr>
          <w:rFonts w:ascii="Trebuchet MS" w:hAnsi="Trebuchet MS"/>
          <w:b/>
          <w:lang w:val="it-IT"/>
        </w:rPr>
        <w:t>1.</w:t>
      </w:r>
      <w:r w:rsidR="00A33199" w:rsidRPr="004C2E2A">
        <w:rPr>
          <w:rFonts w:ascii="Trebuchet MS" w:hAnsi="Trebuchet MS"/>
          <w:lang w:val="it-IT"/>
        </w:rPr>
        <w:t xml:space="preserve"> punerea la dispoziţia publicului a materialelor informative privind activităţile derulate şi serviciile oferite;</w:t>
      </w:r>
    </w:p>
    <w:p w:rsidR="00A33199" w:rsidRPr="004C2E2A" w:rsidRDefault="002F5CB3" w:rsidP="009F4ABE">
      <w:pPr>
        <w:jc w:val="both"/>
        <w:rPr>
          <w:rFonts w:ascii="Trebuchet MS" w:hAnsi="Trebuchet MS"/>
          <w:lang w:val="it-IT"/>
        </w:rPr>
      </w:pPr>
      <w:r w:rsidRPr="004C2E2A">
        <w:rPr>
          <w:rFonts w:ascii="Trebuchet MS" w:hAnsi="Trebuchet MS"/>
          <w:b/>
          <w:lang w:val="it-IT"/>
        </w:rPr>
        <w:t xml:space="preserve">   </w:t>
      </w:r>
      <w:r w:rsidR="00A33199" w:rsidRPr="004C2E2A">
        <w:rPr>
          <w:rFonts w:ascii="Trebuchet MS" w:hAnsi="Trebuchet MS"/>
          <w:b/>
          <w:lang w:val="it-IT"/>
        </w:rPr>
        <w:t>2.</w:t>
      </w:r>
      <w:r w:rsidR="00A33199" w:rsidRPr="004C2E2A">
        <w:rPr>
          <w:rFonts w:ascii="Trebuchet MS" w:hAnsi="Trebuchet MS"/>
          <w:lang w:val="it-IT"/>
        </w:rPr>
        <w:t xml:space="preserve"> facilitarea accesului potenţialilor beneficiari / reprezentanţilor legali / reprezentanţilor convenţionali, membrilor lor de familie, anterior admiterii beneficiarilor, pentru a cunoaşte condiţiile de locuit şi de desfăşurare a activităţilor/serviciilor, în baza unui program de vizită;</w:t>
      </w:r>
    </w:p>
    <w:p w:rsidR="00A33199" w:rsidRPr="004C2E2A" w:rsidRDefault="002F5CB3" w:rsidP="009F4ABE">
      <w:pPr>
        <w:jc w:val="both"/>
        <w:rPr>
          <w:rFonts w:ascii="Trebuchet MS" w:hAnsi="Trebuchet MS"/>
          <w:lang w:val="it-IT"/>
        </w:rPr>
      </w:pPr>
      <w:r w:rsidRPr="004C2E2A">
        <w:rPr>
          <w:rFonts w:ascii="Trebuchet MS" w:hAnsi="Trebuchet MS"/>
          <w:b/>
          <w:lang w:val="it-IT"/>
        </w:rPr>
        <w:t xml:space="preserve">   </w:t>
      </w:r>
      <w:r w:rsidR="00A33199" w:rsidRPr="004C2E2A">
        <w:rPr>
          <w:rFonts w:ascii="Trebuchet MS" w:hAnsi="Trebuchet MS"/>
          <w:b/>
          <w:lang w:val="it-IT"/>
        </w:rPr>
        <w:t>3.</w:t>
      </w:r>
      <w:r w:rsidR="00A33199" w:rsidRPr="004C2E2A">
        <w:rPr>
          <w:rFonts w:ascii="Trebuchet MS" w:hAnsi="Trebuchet MS"/>
          <w:lang w:val="it-IT"/>
        </w:rPr>
        <w:t xml:space="preserve"> asigurarea că beneficiarii şi orice persoană interesată, precum şi  instituţiile publice cu responsabilităţi în domeniul protecţiei sociale, cunosc activitatea şi performanţele sale</w:t>
      </w:r>
    </w:p>
    <w:p w:rsidR="00A33199" w:rsidRPr="004C2E2A" w:rsidRDefault="002F5CB3" w:rsidP="009F4ABE">
      <w:pPr>
        <w:jc w:val="both"/>
        <w:rPr>
          <w:rFonts w:ascii="Trebuchet MS" w:hAnsi="Trebuchet MS"/>
          <w:lang w:val="pt-BR"/>
        </w:rPr>
      </w:pPr>
      <w:r w:rsidRPr="004C2E2A">
        <w:rPr>
          <w:rFonts w:ascii="Trebuchet MS" w:hAnsi="Trebuchet MS"/>
          <w:b/>
          <w:lang w:val="pt-BR"/>
        </w:rPr>
        <w:t xml:space="preserve">   </w:t>
      </w:r>
      <w:r w:rsidR="00A33199" w:rsidRPr="004C2E2A">
        <w:rPr>
          <w:rFonts w:ascii="Trebuchet MS" w:hAnsi="Trebuchet MS"/>
          <w:b/>
          <w:lang w:val="pt-BR"/>
        </w:rPr>
        <w:t>4.</w:t>
      </w:r>
      <w:r w:rsidR="00A33199" w:rsidRPr="004C2E2A">
        <w:rPr>
          <w:rFonts w:ascii="Trebuchet MS" w:hAnsi="Trebuchet MS"/>
          <w:lang w:val="pt-BR"/>
        </w:rPr>
        <w:t xml:space="preserve"> elaborarea de plan invidual de intervenţie socială pentru fiecare beneficiar care cuprinde activităţi şi servicii specifice nevoilor </w:t>
      </w:r>
      <w:r w:rsidR="00161460" w:rsidRPr="004C2E2A">
        <w:rPr>
          <w:rFonts w:ascii="Trebuchet MS" w:hAnsi="Trebuchet MS"/>
          <w:lang w:val="pt-BR"/>
        </w:rPr>
        <w:t>individuale identificate</w:t>
      </w:r>
      <w:r w:rsidR="00A33199" w:rsidRPr="004C2E2A">
        <w:rPr>
          <w:rFonts w:ascii="Trebuchet MS" w:hAnsi="Trebuchet MS"/>
          <w:lang w:val="pt-BR"/>
        </w:rPr>
        <w:t>;</w:t>
      </w:r>
    </w:p>
    <w:p w:rsidR="00A33199" w:rsidRPr="004C2E2A" w:rsidRDefault="002F5CB3" w:rsidP="009F4ABE">
      <w:pPr>
        <w:jc w:val="both"/>
        <w:rPr>
          <w:rFonts w:ascii="Trebuchet MS" w:hAnsi="Trebuchet MS"/>
          <w:lang w:val="pt-BR"/>
        </w:rPr>
      </w:pPr>
      <w:r w:rsidRPr="004C2E2A">
        <w:rPr>
          <w:rFonts w:ascii="Trebuchet MS" w:hAnsi="Trebuchet MS"/>
          <w:b/>
          <w:lang w:val="pt-BR"/>
        </w:rPr>
        <w:t xml:space="preserve">   </w:t>
      </w:r>
      <w:r w:rsidR="00A33199" w:rsidRPr="004C2E2A">
        <w:rPr>
          <w:rFonts w:ascii="Trebuchet MS" w:hAnsi="Trebuchet MS"/>
          <w:b/>
          <w:lang w:val="pt-BR"/>
        </w:rPr>
        <w:t>5.</w:t>
      </w:r>
      <w:r w:rsidR="00A33199" w:rsidRPr="004C2E2A">
        <w:rPr>
          <w:rFonts w:ascii="Trebuchet MS" w:hAnsi="Trebuchet MS"/>
          <w:lang w:val="pt-BR"/>
        </w:rPr>
        <w:t xml:space="preserve"> elaborarea de rapoarte de activitate;</w:t>
      </w:r>
    </w:p>
    <w:p w:rsidR="00A33199" w:rsidRPr="004C2E2A" w:rsidRDefault="002F5CB3" w:rsidP="009F4ABE">
      <w:pPr>
        <w:jc w:val="both"/>
        <w:rPr>
          <w:rFonts w:ascii="Trebuchet MS" w:hAnsi="Trebuchet MS"/>
          <w:lang w:val="pt-BR"/>
        </w:rPr>
      </w:pPr>
      <w:r w:rsidRPr="004C2E2A">
        <w:rPr>
          <w:rFonts w:ascii="Trebuchet MS" w:hAnsi="Trebuchet MS"/>
          <w:b/>
          <w:lang w:val="pt-BR"/>
        </w:rPr>
        <w:t xml:space="preserve">   </w:t>
      </w:r>
      <w:r w:rsidR="00A33199" w:rsidRPr="004C2E2A">
        <w:rPr>
          <w:rFonts w:ascii="Trebuchet MS" w:hAnsi="Trebuchet MS"/>
          <w:b/>
          <w:lang w:val="pt-BR"/>
        </w:rPr>
        <w:t>6.</w:t>
      </w:r>
      <w:r w:rsidR="00A33199" w:rsidRPr="004C2E2A">
        <w:rPr>
          <w:rFonts w:ascii="Trebuchet MS" w:hAnsi="Trebuchet MS"/>
          <w:lang w:val="pt-BR"/>
        </w:rPr>
        <w:t xml:space="preserve"> elaborarea şi utilizarea unui Ghid al beneficiarului pentru informarea exclusivă a beneficiarilor sau, după caz, a reprezentanţilor legali/ reprezentanţilor convenţionali, familiilor acestora cu privire la serviciile şi facilităţile oferite.   </w:t>
      </w:r>
    </w:p>
    <w:p w:rsidR="00A33199" w:rsidRPr="004C2E2A" w:rsidRDefault="002F5CB3" w:rsidP="009F4ABE">
      <w:pPr>
        <w:jc w:val="both"/>
        <w:rPr>
          <w:rFonts w:ascii="Trebuchet MS" w:hAnsi="Trebuchet MS"/>
          <w:lang w:val="pt-BR"/>
        </w:rPr>
      </w:pPr>
      <w:r w:rsidRPr="004C2E2A">
        <w:rPr>
          <w:rFonts w:ascii="Trebuchet MS" w:hAnsi="Trebuchet MS"/>
          <w:b/>
          <w:lang w:val="pt-BR"/>
        </w:rPr>
        <w:t xml:space="preserve">   </w:t>
      </w:r>
      <w:r w:rsidR="00A33199" w:rsidRPr="004C2E2A">
        <w:rPr>
          <w:rFonts w:ascii="Trebuchet MS" w:hAnsi="Trebuchet MS"/>
          <w:b/>
          <w:lang w:val="pt-BR"/>
        </w:rPr>
        <w:t>7.</w:t>
      </w:r>
      <w:r w:rsidR="00A33199" w:rsidRPr="004C2E2A">
        <w:rPr>
          <w:rFonts w:ascii="Trebuchet MS" w:hAnsi="Trebuchet MS"/>
          <w:lang w:val="pt-BR"/>
        </w:rPr>
        <w:t xml:space="preserve"> afişarea informaţiilor necesare privind activitatea desfăşurată zilnic (a numelui şi programului zilnic de lucru al personalului de conducere şi al personalului de specialitate care funcţionează în cabinetele de specialitate)</w:t>
      </w:r>
      <w:r w:rsidR="00A33199" w:rsidRPr="004C2E2A">
        <w:rPr>
          <w:rFonts w:ascii="Trebuchet MS" w:hAnsi="Trebuchet MS"/>
          <w:b/>
          <w:lang w:val="pt-BR"/>
        </w:rPr>
        <w:t>.</w:t>
      </w:r>
    </w:p>
    <w:p w:rsidR="00365BFA" w:rsidRPr="004C2E2A" w:rsidRDefault="00365BFA" w:rsidP="009F4ABE">
      <w:pPr>
        <w:jc w:val="both"/>
        <w:rPr>
          <w:rFonts w:ascii="Trebuchet MS" w:hAnsi="Trebuchet MS"/>
          <w:b/>
          <w:lang w:val="pt-BR"/>
        </w:rPr>
      </w:pPr>
      <w:r w:rsidRPr="004C2E2A">
        <w:rPr>
          <w:rFonts w:ascii="Trebuchet MS" w:hAnsi="Trebuchet MS"/>
          <w:b/>
          <w:lang w:val="pt-BR"/>
        </w:rPr>
        <w:t xml:space="preserve"> 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365BFA" w:rsidRPr="004C2E2A" w:rsidRDefault="00AC7301" w:rsidP="009F4ABE">
      <w:pPr>
        <w:jc w:val="both"/>
        <w:rPr>
          <w:rFonts w:ascii="Trebuchet MS" w:hAnsi="Trebuchet MS"/>
          <w:lang w:val="pt-BR"/>
        </w:rPr>
      </w:pPr>
      <w:r w:rsidRPr="004C2E2A">
        <w:rPr>
          <w:rFonts w:ascii="Trebuchet MS" w:hAnsi="Trebuchet MS"/>
          <w:lang w:val="pt-BR"/>
        </w:rPr>
        <w:t xml:space="preserve"> </w:t>
      </w:r>
      <w:r w:rsidR="002F5CB3" w:rsidRPr="004C2E2A">
        <w:rPr>
          <w:rFonts w:ascii="Trebuchet MS" w:hAnsi="Trebuchet MS"/>
          <w:lang w:val="pt-BR"/>
        </w:rPr>
        <w:t xml:space="preserve">   </w:t>
      </w:r>
      <w:r w:rsidR="00365BFA" w:rsidRPr="004C2E2A">
        <w:rPr>
          <w:rFonts w:ascii="Trebuchet MS" w:hAnsi="Trebuchet MS"/>
          <w:b/>
          <w:lang w:val="pt-BR"/>
        </w:rPr>
        <w:t>1.</w:t>
      </w:r>
      <w:r w:rsidR="00365BFA" w:rsidRPr="004C2E2A">
        <w:rPr>
          <w:rFonts w:ascii="Trebuchet MS" w:hAnsi="Trebuchet MS"/>
          <w:lang w:val="pt-BR"/>
        </w:rPr>
        <w:t xml:space="preserve"> intocmire si informare privind Carta drepturilor beneficiariilor;</w:t>
      </w:r>
    </w:p>
    <w:p w:rsidR="00365BFA" w:rsidRPr="004C2E2A" w:rsidRDefault="00365BFA" w:rsidP="009F4ABE">
      <w:pPr>
        <w:jc w:val="both"/>
        <w:rPr>
          <w:rFonts w:ascii="Trebuchet MS" w:hAnsi="Trebuchet MS"/>
          <w:lang w:val="pt-BR"/>
        </w:rPr>
      </w:pPr>
      <w:r w:rsidRPr="004C2E2A">
        <w:rPr>
          <w:rFonts w:ascii="Trebuchet MS" w:hAnsi="Trebuchet MS"/>
          <w:lang w:val="pt-BR"/>
        </w:rPr>
        <w:t xml:space="preserve"> </w:t>
      </w:r>
      <w:r w:rsidR="002F5CB3" w:rsidRPr="004C2E2A">
        <w:rPr>
          <w:rFonts w:ascii="Trebuchet MS" w:hAnsi="Trebuchet MS"/>
          <w:lang w:val="pt-BR"/>
        </w:rPr>
        <w:t xml:space="preserve">   </w:t>
      </w:r>
      <w:r w:rsidRPr="004C2E2A">
        <w:rPr>
          <w:rFonts w:ascii="Trebuchet MS" w:hAnsi="Trebuchet MS"/>
          <w:b/>
          <w:lang w:val="pt-BR"/>
        </w:rPr>
        <w:t>2.</w:t>
      </w:r>
      <w:r w:rsidRPr="004C2E2A">
        <w:rPr>
          <w:rFonts w:ascii="Trebuchet MS" w:hAnsi="Trebuchet MS"/>
          <w:lang w:val="pt-BR"/>
        </w:rPr>
        <w:t xml:space="preserve"> organizare sesiuni periodice de informare</w:t>
      </w:r>
      <w:r w:rsidR="00A33199" w:rsidRPr="004C2E2A">
        <w:rPr>
          <w:rFonts w:ascii="Trebuchet MS" w:hAnsi="Trebuchet MS"/>
          <w:lang w:val="pt-BR"/>
        </w:rPr>
        <w:t xml:space="preserve"> a beneficiarilor în vederea mentinerii unui stil de viaţă sănătos precum şi asupra drepturilor fundamentale;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002F5CB3" w:rsidRPr="004C2E2A">
        <w:rPr>
          <w:rFonts w:ascii="Trebuchet MS" w:hAnsi="Trebuchet MS"/>
          <w:lang w:val="it-IT"/>
        </w:rPr>
        <w:t xml:space="preserve">   </w:t>
      </w:r>
      <w:r w:rsidRPr="004C2E2A">
        <w:rPr>
          <w:rFonts w:ascii="Trebuchet MS" w:hAnsi="Trebuchet MS"/>
          <w:b/>
          <w:lang w:val="it-IT"/>
        </w:rPr>
        <w:t>3.</w:t>
      </w:r>
      <w:r w:rsidRPr="004C2E2A">
        <w:rPr>
          <w:rFonts w:ascii="Trebuchet MS" w:hAnsi="Trebuchet MS"/>
          <w:lang w:val="it-IT"/>
        </w:rPr>
        <w:t xml:space="preserve"> </w:t>
      </w:r>
      <w:bookmarkStart w:id="2" w:name="ln2nota"/>
      <w:r w:rsidRPr="004C2E2A">
        <w:rPr>
          <w:rFonts w:ascii="Trebuchet MS" w:hAnsi="Trebuchet MS"/>
          <w:lang w:val="it-IT"/>
        </w:rPr>
        <w:t>masurare a gradului de satisfactie a beneficiarilor</w:t>
      </w:r>
      <w:bookmarkEnd w:id="2"/>
      <w:r w:rsidRPr="004C2E2A">
        <w:rPr>
          <w:rFonts w:ascii="Trebuchet MS" w:hAnsi="Trebuchet MS"/>
          <w:lang w:val="it-IT"/>
        </w:rPr>
        <w:t xml:space="preserve"> cu privire la calitatea serviciilor sociale oferite in institutie.</w:t>
      </w:r>
    </w:p>
    <w:p w:rsidR="00A33199" w:rsidRPr="004C2E2A" w:rsidRDefault="002F5CB3" w:rsidP="009F4ABE">
      <w:pPr>
        <w:jc w:val="both"/>
        <w:rPr>
          <w:rFonts w:ascii="Trebuchet MS" w:hAnsi="Trebuchet MS"/>
          <w:lang w:val="it-IT"/>
        </w:rPr>
      </w:pPr>
      <w:r w:rsidRPr="004C2E2A">
        <w:rPr>
          <w:rFonts w:ascii="Trebuchet MS" w:hAnsi="Trebuchet MS"/>
          <w:b/>
          <w:lang w:val="it-IT"/>
        </w:rPr>
        <w:t xml:space="preserve">   </w:t>
      </w:r>
      <w:r w:rsidR="00365BFA" w:rsidRPr="004C2E2A">
        <w:rPr>
          <w:rFonts w:ascii="Trebuchet MS" w:hAnsi="Trebuchet MS"/>
          <w:b/>
          <w:lang w:val="it-IT"/>
        </w:rPr>
        <w:t>4.</w:t>
      </w:r>
      <w:r w:rsidR="00365BFA" w:rsidRPr="004C2E2A">
        <w:rPr>
          <w:rFonts w:ascii="Trebuchet MS" w:hAnsi="Trebuchet MS"/>
          <w:lang w:val="it-IT"/>
        </w:rPr>
        <w:t xml:space="preserve"> informarea beneficiarilor sau reprezentantilor acestora cu privire la drepturile si  responsabilitatile  pe care le au in calitate de beneficiari ai serviciilor de a participa si de a fi consultati cu privire la toate deciziile care ii privesc;</w:t>
      </w:r>
    </w:p>
    <w:p w:rsidR="00A33199" w:rsidRPr="004C2E2A" w:rsidRDefault="00A33199" w:rsidP="009F4ABE">
      <w:pPr>
        <w:jc w:val="both"/>
        <w:rPr>
          <w:rFonts w:ascii="Trebuchet MS" w:hAnsi="Trebuchet MS"/>
          <w:lang w:val="it-IT"/>
        </w:rPr>
      </w:pPr>
      <w:r w:rsidRPr="004C2E2A">
        <w:rPr>
          <w:rFonts w:ascii="Trebuchet MS" w:hAnsi="Trebuchet MS"/>
          <w:b/>
          <w:lang w:val="it-IT"/>
        </w:rPr>
        <w:t xml:space="preserve">  </w:t>
      </w:r>
      <w:r w:rsidR="002F5CB3" w:rsidRPr="004C2E2A">
        <w:rPr>
          <w:rFonts w:ascii="Trebuchet MS" w:hAnsi="Trebuchet MS"/>
          <w:b/>
          <w:lang w:val="it-IT"/>
        </w:rPr>
        <w:t xml:space="preserve"> </w:t>
      </w:r>
      <w:r w:rsidRPr="004C2E2A">
        <w:rPr>
          <w:rFonts w:ascii="Trebuchet MS" w:hAnsi="Trebuchet MS"/>
          <w:b/>
          <w:lang w:val="it-IT"/>
        </w:rPr>
        <w:t>5.</w:t>
      </w:r>
      <w:r w:rsidRPr="004C2E2A">
        <w:rPr>
          <w:rFonts w:ascii="Trebuchet MS" w:hAnsi="Trebuchet MS"/>
          <w:lang w:val="it-IT"/>
        </w:rPr>
        <w:t xml:space="preserve"> organizarea de sesiuni de instruire a beneficiarilor/reprezentanţilor legali cu privire la tipurile de abuz, modalitatea de identificare şi sesizare a eventualelor abuzuri sau alte forme de tratament degradant</w:t>
      </w:r>
      <w:r w:rsidR="0002752B" w:rsidRPr="004C2E2A">
        <w:rPr>
          <w:rFonts w:ascii="Trebuchet MS" w:hAnsi="Trebuchet MS"/>
          <w:lang w:val="it-IT"/>
        </w:rPr>
        <w:t>,modalitati de</w:t>
      </w:r>
      <w:r w:rsidR="00111329" w:rsidRPr="004C2E2A">
        <w:rPr>
          <w:rFonts w:ascii="Trebuchet MS" w:hAnsi="Trebuchet MS"/>
          <w:lang w:val="it-IT"/>
        </w:rPr>
        <w:t xml:space="preserve"> </w:t>
      </w:r>
      <w:r w:rsidR="0002752B" w:rsidRPr="004C2E2A">
        <w:rPr>
          <w:rFonts w:ascii="Trebuchet MS" w:hAnsi="Trebuchet MS"/>
          <w:lang w:val="it-IT"/>
        </w:rPr>
        <w:t>protectia impotriva neglijarii, exploatarii, violentei si abuzului,modalitati deprotectia impotriva torturii si tratamentelor crude, inumane sau degradante;</w:t>
      </w:r>
    </w:p>
    <w:p w:rsidR="00A33199" w:rsidRPr="004C2E2A" w:rsidRDefault="00A33199" w:rsidP="009F4ABE">
      <w:pPr>
        <w:jc w:val="both"/>
        <w:rPr>
          <w:rFonts w:ascii="Trebuchet MS" w:hAnsi="Trebuchet MS"/>
          <w:lang w:val="it-IT"/>
        </w:rPr>
      </w:pPr>
      <w:r w:rsidRPr="004C2E2A">
        <w:rPr>
          <w:rFonts w:ascii="Trebuchet MS" w:hAnsi="Trebuchet MS"/>
          <w:lang w:val="it-IT"/>
        </w:rPr>
        <w:t xml:space="preserve"> </w:t>
      </w:r>
      <w:r w:rsidR="002F5CB3" w:rsidRPr="004C2E2A">
        <w:rPr>
          <w:rFonts w:ascii="Trebuchet MS" w:hAnsi="Trebuchet MS"/>
          <w:lang w:val="it-IT"/>
        </w:rPr>
        <w:t xml:space="preserve">  </w:t>
      </w:r>
      <w:r w:rsidRPr="004C2E2A">
        <w:rPr>
          <w:rFonts w:ascii="Trebuchet MS" w:hAnsi="Trebuchet MS"/>
          <w:b/>
          <w:lang w:val="it-IT"/>
        </w:rPr>
        <w:t>6.</w:t>
      </w:r>
      <w:r w:rsidRPr="004C2E2A">
        <w:rPr>
          <w:rFonts w:ascii="Trebuchet MS" w:hAnsi="Trebuchet MS"/>
          <w:lang w:val="it-IT"/>
        </w:rPr>
        <w:t xml:space="preserve"> desfăşurarea de activităţi de informare, consiliere, educaţie extracurriculară, terapii ocupaţionale, etc. care privesc nevoi diverse: cunoaşterea drepturilor sociale şi a legislaţiei, a valorilor promovate în comunitate, a drepturilor şi obligaţiilor în calitate de cetăţeni, , facilitare acces la locuinţă şi adaptarea acesteia, utilizare limbaj mimico-gestual şi diverse dispozitive asistive,etc.;</w:t>
      </w:r>
    </w:p>
    <w:p w:rsidR="00A33199" w:rsidRPr="004C2E2A" w:rsidRDefault="002F5CB3" w:rsidP="009F4ABE">
      <w:pPr>
        <w:jc w:val="both"/>
        <w:rPr>
          <w:rFonts w:ascii="Trebuchet MS" w:hAnsi="Trebuchet MS"/>
          <w:lang w:val="it-IT"/>
        </w:rPr>
      </w:pPr>
      <w:r w:rsidRPr="004C2E2A">
        <w:rPr>
          <w:rFonts w:ascii="Trebuchet MS" w:hAnsi="Trebuchet MS"/>
          <w:b/>
          <w:lang w:val="it-IT"/>
        </w:rPr>
        <w:t xml:space="preserve">   </w:t>
      </w:r>
      <w:r w:rsidR="00A33199" w:rsidRPr="004C2E2A">
        <w:rPr>
          <w:rFonts w:ascii="Trebuchet MS" w:hAnsi="Trebuchet MS"/>
          <w:b/>
          <w:lang w:val="it-IT"/>
        </w:rPr>
        <w:t>7.</w:t>
      </w:r>
      <w:r w:rsidR="00A33199" w:rsidRPr="004C2E2A">
        <w:rPr>
          <w:rFonts w:ascii="Trebuchet MS" w:hAnsi="Trebuchet MS"/>
          <w:lang w:val="it-IT"/>
        </w:rPr>
        <w:t xml:space="preserve"> organizarea de sesiuni de instruire a beneficiarilor/reprezentanţilor legali cu privire la modalităţile de formulare a eventualelor sesizări/reclamaţii;</w:t>
      </w:r>
    </w:p>
    <w:p w:rsidR="008E77AB" w:rsidRPr="004C2E2A" w:rsidRDefault="002F5CB3" w:rsidP="009F4ABE">
      <w:pPr>
        <w:jc w:val="both"/>
        <w:rPr>
          <w:rFonts w:ascii="Trebuchet MS" w:hAnsi="Trebuchet MS" w:cs="Courier New"/>
        </w:rPr>
      </w:pPr>
      <w:r w:rsidRPr="004C2E2A">
        <w:rPr>
          <w:rFonts w:ascii="Trebuchet MS" w:hAnsi="Trebuchet MS"/>
          <w:b/>
          <w:lang w:val="it-IT"/>
        </w:rPr>
        <w:lastRenderedPageBreak/>
        <w:t xml:space="preserve">   </w:t>
      </w:r>
      <w:r w:rsidR="008E77AB" w:rsidRPr="004C2E2A">
        <w:rPr>
          <w:rFonts w:ascii="Trebuchet MS" w:hAnsi="Trebuchet MS"/>
          <w:b/>
          <w:lang w:val="it-IT"/>
        </w:rPr>
        <w:t>8.</w:t>
      </w:r>
      <w:r w:rsidR="0002752B" w:rsidRPr="004C2E2A">
        <w:rPr>
          <w:rFonts w:ascii="Trebuchet MS" w:hAnsi="Trebuchet MS" w:cs="Courier New"/>
        </w:rPr>
        <w:t>asigurarea de</w:t>
      </w:r>
      <w:r w:rsidR="00E17EF9" w:rsidRPr="004C2E2A">
        <w:rPr>
          <w:rFonts w:ascii="Trebuchet MS" w:hAnsi="Trebuchet MS" w:cs="Courier New"/>
        </w:rPr>
        <w:t xml:space="preserve"> </w:t>
      </w:r>
      <w:r w:rsidR="0002752B" w:rsidRPr="004C2E2A">
        <w:rPr>
          <w:rFonts w:ascii="Trebuchet MS" w:hAnsi="Trebuchet MS" w:cs="Courier New"/>
        </w:rPr>
        <w:t>asistenţa</w:t>
      </w:r>
      <w:r w:rsidR="00E17EF9" w:rsidRPr="004C2E2A">
        <w:rPr>
          <w:rFonts w:ascii="Trebuchet MS" w:hAnsi="Trebuchet MS" w:cs="Courier New"/>
        </w:rPr>
        <w:t xml:space="preserve"> </w:t>
      </w:r>
      <w:r w:rsidR="0002752B" w:rsidRPr="004C2E2A">
        <w:rPr>
          <w:rFonts w:ascii="Trebuchet MS" w:hAnsi="Trebuchet MS" w:cs="Courier New"/>
        </w:rPr>
        <w:t>adecvata</w:t>
      </w:r>
      <w:r w:rsidR="00E17EF9" w:rsidRPr="004C2E2A">
        <w:rPr>
          <w:rFonts w:ascii="Trebuchet MS" w:hAnsi="Trebuchet MS" w:cs="Courier New"/>
        </w:rPr>
        <w:t xml:space="preserve"> </w:t>
      </w:r>
      <w:r w:rsidR="0002752B" w:rsidRPr="004C2E2A">
        <w:rPr>
          <w:rFonts w:ascii="Trebuchet MS" w:hAnsi="Trebuchet MS" w:cs="Courier New"/>
        </w:rPr>
        <w:t>beneficiarilor</w:t>
      </w:r>
      <w:r w:rsidR="00E17EF9" w:rsidRPr="004C2E2A">
        <w:rPr>
          <w:rFonts w:ascii="Trebuchet MS" w:hAnsi="Trebuchet MS" w:cs="Courier New"/>
        </w:rPr>
        <w:t xml:space="preserve"> </w:t>
      </w:r>
      <w:r w:rsidR="0002752B" w:rsidRPr="004C2E2A">
        <w:rPr>
          <w:rFonts w:ascii="Trebuchet MS" w:hAnsi="Trebuchet MS" w:cs="Courier New"/>
        </w:rPr>
        <w:t>aflaţi</w:t>
      </w:r>
      <w:r w:rsidR="00E17EF9" w:rsidRPr="004C2E2A">
        <w:rPr>
          <w:rFonts w:ascii="Trebuchet MS" w:hAnsi="Trebuchet MS" w:cs="Courier New"/>
        </w:rPr>
        <w:t xml:space="preserve"> </w:t>
      </w:r>
      <w:r w:rsidR="0002752B" w:rsidRPr="004C2E2A">
        <w:rPr>
          <w:rFonts w:ascii="Trebuchet MS" w:hAnsi="Trebuchet MS" w:cs="Courier New"/>
        </w:rPr>
        <w:t xml:space="preserve">în stare </w:t>
      </w:r>
      <w:r w:rsidR="00E17EF9" w:rsidRPr="004C2E2A">
        <w:rPr>
          <w:rFonts w:ascii="Trebuchet MS" w:hAnsi="Trebuchet MS" w:cs="Courier New"/>
        </w:rPr>
        <w:t xml:space="preserve">terminala </w:t>
      </w:r>
      <w:r w:rsidR="0002752B" w:rsidRPr="004C2E2A">
        <w:rPr>
          <w:rFonts w:ascii="Trebuchet MS" w:hAnsi="Trebuchet MS" w:cs="Courier New"/>
        </w:rPr>
        <w:t>şi</w:t>
      </w:r>
      <w:r w:rsidR="00E17EF9" w:rsidRPr="004C2E2A">
        <w:rPr>
          <w:rFonts w:ascii="Trebuchet MS" w:hAnsi="Trebuchet MS" w:cs="Courier New"/>
        </w:rPr>
        <w:t xml:space="preserve"> </w:t>
      </w:r>
      <w:r w:rsidR="0002752B" w:rsidRPr="004C2E2A">
        <w:rPr>
          <w:rFonts w:ascii="Trebuchet MS" w:hAnsi="Trebuchet MS" w:cs="Courier New"/>
        </w:rPr>
        <w:t>în</w:t>
      </w:r>
      <w:r w:rsidR="00E17EF9" w:rsidRPr="004C2E2A">
        <w:rPr>
          <w:rFonts w:ascii="Trebuchet MS" w:hAnsi="Trebuchet MS" w:cs="Courier New"/>
        </w:rPr>
        <w:t xml:space="preserve"> </w:t>
      </w:r>
      <w:r w:rsidR="0002752B" w:rsidRPr="004C2E2A">
        <w:rPr>
          <w:rFonts w:ascii="Trebuchet MS" w:hAnsi="Trebuchet MS" w:cs="Courier New"/>
        </w:rPr>
        <w:t>caz de deces.</w:t>
      </w:r>
    </w:p>
    <w:p w:rsidR="00365BFA" w:rsidRPr="004C2E2A" w:rsidRDefault="00365BFA" w:rsidP="009F4ABE">
      <w:pPr>
        <w:jc w:val="both"/>
        <w:rPr>
          <w:rFonts w:ascii="Trebuchet MS" w:hAnsi="Trebuchet MS"/>
          <w:b/>
          <w:lang w:val="it-IT"/>
        </w:rPr>
      </w:pPr>
      <w:r w:rsidRPr="004C2E2A">
        <w:rPr>
          <w:rFonts w:ascii="Trebuchet MS" w:hAnsi="Trebuchet MS"/>
          <w:b/>
          <w:lang w:val="it-IT"/>
        </w:rPr>
        <w:t xml:space="preserve">    d) de asigurare a calităţii serviciilor sociale prin realizarea următoarelor activităţi:</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1.</w:t>
      </w:r>
      <w:r w:rsidRPr="004C2E2A">
        <w:rPr>
          <w:rFonts w:ascii="Trebuchet MS" w:hAnsi="Trebuchet MS"/>
          <w:lang w:val="it-IT"/>
        </w:rPr>
        <w:t xml:space="preserve"> elaborarea instrumentelor standardizate utilizate în procesul de acordare a serviciilor;</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2.</w:t>
      </w:r>
      <w:r w:rsidRPr="004C2E2A">
        <w:rPr>
          <w:rFonts w:ascii="Trebuchet MS" w:hAnsi="Trebuchet MS"/>
          <w:lang w:val="it-IT"/>
        </w:rPr>
        <w:t xml:space="preserve"> realizarea de evaluări periodice a serviciilor prestate;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3.</w:t>
      </w:r>
      <w:r w:rsidRPr="004C2E2A">
        <w:rPr>
          <w:rFonts w:ascii="Trebuchet MS" w:hAnsi="Trebuchet MS"/>
          <w:lang w:val="it-IT"/>
        </w:rPr>
        <w:t xml:space="preserve"> planificarea activităţiilor/serviciilor      </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4.</w:t>
      </w:r>
      <w:r w:rsidRPr="004C2E2A">
        <w:rPr>
          <w:rFonts w:ascii="Trebuchet MS" w:hAnsi="Trebuchet MS"/>
          <w:lang w:val="it-IT"/>
        </w:rPr>
        <w:t xml:space="preserve"> realizarea planurile de ingrjire si asistenta;</w:t>
      </w:r>
    </w:p>
    <w:p w:rsidR="00A33199" w:rsidRPr="004C2E2A" w:rsidRDefault="00A33199" w:rsidP="009F4ABE">
      <w:pPr>
        <w:jc w:val="both"/>
        <w:rPr>
          <w:rFonts w:ascii="Trebuchet MS" w:hAnsi="Trebuchet MS"/>
          <w:lang w:val="it-IT"/>
        </w:rPr>
      </w:pPr>
      <w:r w:rsidRPr="004C2E2A">
        <w:rPr>
          <w:rFonts w:ascii="Trebuchet MS" w:hAnsi="Trebuchet MS"/>
          <w:lang w:val="it-IT"/>
        </w:rPr>
        <w:t xml:space="preserve">   </w:t>
      </w:r>
      <w:r w:rsidR="002F5CB3" w:rsidRPr="004C2E2A">
        <w:rPr>
          <w:rFonts w:ascii="Trebuchet MS" w:hAnsi="Trebuchet MS"/>
          <w:lang w:val="it-IT"/>
        </w:rPr>
        <w:t xml:space="preserve"> </w:t>
      </w:r>
      <w:r w:rsidRPr="004C2E2A">
        <w:rPr>
          <w:rFonts w:ascii="Trebuchet MS" w:hAnsi="Trebuchet MS"/>
          <w:lang w:val="it-IT"/>
        </w:rPr>
        <w:t xml:space="preserve"> </w:t>
      </w:r>
      <w:r w:rsidRPr="004C2E2A">
        <w:rPr>
          <w:rFonts w:ascii="Trebuchet MS" w:hAnsi="Trebuchet MS"/>
          <w:b/>
          <w:lang w:val="it-IT"/>
        </w:rPr>
        <w:t>5.</w:t>
      </w:r>
      <w:r w:rsidRPr="004C2E2A">
        <w:rPr>
          <w:rFonts w:ascii="Trebuchet MS" w:hAnsi="Trebuchet MS"/>
          <w:lang w:val="it-IT"/>
        </w:rPr>
        <w:t xml:space="preserve"> întocmirea documentaţiei şi realizarea demersurilor pentru obţinerea licenţei de funcţionare a centrului, pe baza standardelor de calitate, conform legislaţiei în vigoare;</w:t>
      </w:r>
    </w:p>
    <w:p w:rsidR="00A33199" w:rsidRPr="004C2E2A" w:rsidRDefault="00A33199" w:rsidP="009F4ABE">
      <w:pPr>
        <w:jc w:val="both"/>
        <w:rPr>
          <w:rFonts w:ascii="Trebuchet MS" w:hAnsi="Trebuchet MS"/>
          <w:lang w:val="it-IT"/>
        </w:rPr>
      </w:pPr>
      <w:r w:rsidRPr="004C2E2A">
        <w:rPr>
          <w:rFonts w:ascii="Trebuchet MS" w:hAnsi="Trebuchet MS"/>
          <w:lang w:val="it-IT"/>
        </w:rPr>
        <w:t xml:space="preserve">   </w:t>
      </w:r>
      <w:r w:rsidR="002F5CB3" w:rsidRPr="004C2E2A">
        <w:rPr>
          <w:rFonts w:ascii="Trebuchet MS" w:hAnsi="Trebuchet MS"/>
          <w:b/>
          <w:lang w:val="it-IT"/>
        </w:rPr>
        <w:t xml:space="preserve"> 6.</w:t>
      </w:r>
      <w:r w:rsidRPr="004C2E2A">
        <w:rPr>
          <w:rFonts w:ascii="Trebuchet MS" w:hAnsi="Trebuchet MS"/>
          <w:lang w:val="it-IT"/>
        </w:rPr>
        <w:t xml:space="preserve"> implementarea măsurilor dispuse de furnizorul de servicii sociale, Agenţia Judeţeană Pentru Plăţi şi Inspecţie Socială Mures,, Autoritatea Naţională pentru Persoanele cu Dizabilităţi, precum şi alte foruri cu atribuţii de control;</w:t>
      </w:r>
    </w:p>
    <w:p w:rsidR="00365BFA" w:rsidRPr="004C2E2A" w:rsidRDefault="00365BFA" w:rsidP="009F4ABE">
      <w:pPr>
        <w:jc w:val="both"/>
        <w:rPr>
          <w:rFonts w:ascii="Trebuchet MS" w:hAnsi="Trebuchet MS"/>
          <w:b/>
          <w:lang w:val="it-IT"/>
        </w:rPr>
      </w:pPr>
      <w:r w:rsidRPr="004C2E2A">
        <w:rPr>
          <w:rFonts w:ascii="Trebuchet MS" w:hAnsi="Trebuchet MS"/>
          <w:b/>
          <w:lang w:val="it-IT"/>
        </w:rPr>
        <w:t xml:space="preserve">    e) de administrare a resurselor financiare, materiale şi umane ale centrului prin realizarea următoarelor activităţi:</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1.</w:t>
      </w:r>
      <w:r w:rsidRPr="004C2E2A">
        <w:rPr>
          <w:rFonts w:ascii="Trebuchet MS" w:hAnsi="Trebuchet MS"/>
          <w:lang w:val="it-IT"/>
        </w:rPr>
        <w:t xml:space="preserve"> întocmirea proiectul bugetului propriu al serviciului şi al contul de încheiere a exerciţiului bugetar;</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2</w:t>
      </w:r>
      <w:r w:rsidRPr="004C2E2A">
        <w:rPr>
          <w:rFonts w:ascii="Trebuchet MS" w:hAnsi="Trebuchet MS"/>
          <w:lang w:val="it-IT"/>
        </w:rPr>
        <w:t xml:space="preserve">. executia bugetara; </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3.</w:t>
      </w:r>
      <w:r w:rsidRPr="004C2E2A">
        <w:rPr>
          <w:rFonts w:ascii="Trebuchet MS" w:hAnsi="Trebuchet MS"/>
          <w:lang w:val="it-IT"/>
        </w:rPr>
        <w:t xml:space="preserve"> operaţiuni specifice angajării, lichidării şi ordonantarii cheltuielilor ;</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4.</w:t>
      </w:r>
      <w:r w:rsidRPr="004C2E2A">
        <w:rPr>
          <w:rFonts w:ascii="Trebuchet MS" w:hAnsi="Trebuchet MS"/>
          <w:lang w:val="it-IT"/>
        </w:rPr>
        <w:t xml:space="preserve"> exercitarea controlului financiar preventiv;</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5.</w:t>
      </w:r>
      <w:r w:rsidRPr="004C2E2A">
        <w:rPr>
          <w:rFonts w:ascii="Trebuchet MS" w:hAnsi="Trebuchet MS"/>
          <w:lang w:val="it-IT"/>
        </w:rPr>
        <w:t xml:space="preserve"> asigurarea unei structuri de personal capabile sa indeplineasca activitatile si serviciile sociale acordate in concordanta cu scopul, functiile centrului si cu nevoile  beneficiarilor;</w:t>
      </w:r>
    </w:p>
    <w:p w:rsidR="00365BFA" w:rsidRPr="004C2E2A" w:rsidRDefault="00365BFA" w:rsidP="009F4ABE">
      <w:pPr>
        <w:pStyle w:val="NormalWeb"/>
        <w:spacing w:before="0" w:beforeAutospacing="0" w:after="0"/>
        <w:rPr>
          <w:rFonts w:ascii="Trebuchet MS" w:hAnsi="Trebuchet MS"/>
          <w:lang w:val="it-IT"/>
        </w:rPr>
      </w:pPr>
      <w:r w:rsidRPr="004C2E2A">
        <w:rPr>
          <w:rFonts w:ascii="Trebuchet MS" w:hAnsi="Trebuchet MS"/>
          <w:lang w:val="it-IT"/>
        </w:rPr>
        <w:t xml:space="preserve">   </w:t>
      </w:r>
      <w:r w:rsidR="002F5CB3" w:rsidRPr="004C2E2A">
        <w:rPr>
          <w:rFonts w:ascii="Trebuchet MS" w:hAnsi="Trebuchet MS"/>
          <w:lang w:val="it-IT"/>
        </w:rPr>
        <w:t xml:space="preserve"> </w:t>
      </w:r>
      <w:r w:rsidRPr="004C2E2A">
        <w:rPr>
          <w:rFonts w:ascii="Trebuchet MS" w:hAnsi="Trebuchet MS"/>
          <w:b/>
          <w:lang w:val="it-IT"/>
        </w:rPr>
        <w:t>6.</w:t>
      </w:r>
      <w:r w:rsidRPr="004C2E2A">
        <w:rPr>
          <w:rFonts w:ascii="Trebuchet MS" w:hAnsi="Trebuchet MS"/>
          <w:lang w:val="it-IT"/>
        </w:rPr>
        <w:t xml:space="preserve"> </w:t>
      </w:r>
      <w:r w:rsidRPr="004C2E2A">
        <w:rPr>
          <w:rFonts w:ascii="Trebuchet MS" w:hAnsi="Trebuchet MS"/>
          <w:lang w:val="ro-RO"/>
        </w:rPr>
        <w:t>salarizarea personalului centrului se stabileşte potrivit legislaţiei aplicabile personalului contractual din sectorul bugetar şi a actelor normative elaborate la nivel naţional privitoare la salarizarea personalului din instituţii publice;</w:t>
      </w:r>
    </w:p>
    <w:p w:rsidR="00365BFA" w:rsidRPr="004C2E2A" w:rsidRDefault="00365BFA" w:rsidP="009F4ABE">
      <w:pPr>
        <w:pStyle w:val="NormalWeb"/>
        <w:spacing w:before="0" w:beforeAutospacing="0" w:after="0"/>
        <w:rPr>
          <w:rFonts w:ascii="Trebuchet MS" w:hAnsi="Trebuchet MS"/>
          <w:lang w:val="it-IT"/>
        </w:rPr>
      </w:pPr>
      <w:r w:rsidRPr="004C2E2A">
        <w:rPr>
          <w:rFonts w:ascii="Trebuchet MS" w:hAnsi="Trebuchet MS"/>
          <w:lang w:val="it-IT"/>
        </w:rPr>
        <w:t xml:space="preserve"> </w:t>
      </w:r>
      <w:r w:rsidR="002F5CB3" w:rsidRPr="004C2E2A">
        <w:rPr>
          <w:rFonts w:ascii="Trebuchet MS" w:hAnsi="Trebuchet MS"/>
          <w:lang w:val="it-IT"/>
        </w:rPr>
        <w:t xml:space="preserve"> </w:t>
      </w:r>
      <w:r w:rsidRPr="004C2E2A">
        <w:rPr>
          <w:rFonts w:ascii="Trebuchet MS" w:hAnsi="Trebuchet MS"/>
          <w:lang w:val="it-IT"/>
        </w:rPr>
        <w:t xml:space="preserve"> </w:t>
      </w:r>
      <w:r w:rsidRPr="004C2E2A">
        <w:rPr>
          <w:rFonts w:ascii="Trebuchet MS" w:hAnsi="Trebuchet MS"/>
          <w:b/>
          <w:lang w:val="it-IT"/>
        </w:rPr>
        <w:t>7.</w:t>
      </w:r>
      <w:r w:rsidRPr="004C2E2A">
        <w:rPr>
          <w:rFonts w:ascii="Trebuchet MS" w:hAnsi="Trebuchet MS"/>
          <w:lang w:val="it-IT"/>
        </w:rPr>
        <w:t xml:space="preserve"> asigurarea intretinerii si folosirii  eficienta a bazei materiale si a bunurilor din dotare;</w:t>
      </w:r>
    </w:p>
    <w:p w:rsidR="005F4B68" w:rsidRPr="004C2E2A" w:rsidRDefault="00365BFA" w:rsidP="009F4ABE">
      <w:pPr>
        <w:pStyle w:val="NormalWeb"/>
        <w:spacing w:before="0" w:beforeAutospacing="0" w:after="0"/>
        <w:rPr>
          <w:rFonts w:ascii="Trebuchet MS" w:hAnsi="Trebuchet MS"/>
          <w:lang w:val="it-IT"/>
        </w:rPr>
      </w:pPr>
      <w:r w:rsidRPr="004C2E2A">
        <w:rPr>
          <w:rFonts w:ascii="Trebuchet MS" w:hAnsi="Trebuchet MS"/>
          <w:lang w:val="it-IT"/>
        </w:rPr>
        <w:t xml:space="preserve">  </w:t>
      </w:r>
      <w:r w:rsidR="002F5CB3" w:rsidRPr="004C2E2A">
        <w:rPr>
          <w:rFonts w:ascii="Trebuchet MS" w:hAnsi="Trebuchet MS"/>
          <w:lang w:val="it-IT"/>
        </w:rPr>
        <w:t xml:space="preserve"> </w:t>
      </w:r>
      <w:r w:rsidRPr="004C2E2A">
        <w:rPr>
          <w:rFonts w:ascii="Trebuchet MS" w:hAnsi="Trebuchet MS"/>
          <w:b/>
          <w:lang w:val="it-IT"/>
        </w:rPr>
        <w:t>8.</w:t>
      </w:r>
      <w:r w:rsidRPr="004C2E2A">
        <w:rPr>
          <w:rFonts w:ascii="Trebuchet MS" w:hAnsi="Trebuchet MS"/>
          <w:lang w:val="it-IT"/>
        </w:rPr>
        <w:t xml:space="preserve"> inventarierea anuala a patrimoniului;</w:t>
      </w:r>
    </w:p>
    <w:p w:rsidR="005F4B68" w:rsidRPr="004C2E2A" w:rsidRDefault="005F4B68" w:rsidP="009F4ABE">
      <w:pPr>
        <w:jc w:val="both"/>
        <w:rPr>
          <w:rFonts w:ascii="Trebuchet MS" w:hAnsi="Trebuchet MS"/>
          <w:b/>
          <w:lang w:val="it-IT"/>
        </w:rPr>
      </w:pPr>
    </w:p>
    <w:p w:rsidR="00365BFA" w:rsidRPr="004C2E2A" w:rsidRDefault="00365BFA" w:rsidP="009F4ABE">
      <w:pPr>
        <w:jc w:val="both"/>
        <w:rPr>
          <w:rFonts w:ascii="Trebuchet MS" w:hAnsi="Trebuchet MS"/>
          <w:b/>
          <w:lang w:val="it-IT"/>
        </w:rPr>
      </w:pPr>
      <w:r w:rsidRPr="004C2E2A">
        <w:rPr>
          <w:rFonts w:ascii="Trebuchet MS" w:hAnsi="Trebuchet MS"/>
          <w:b/>
          <w:lang w:val="it-IT"/>
        </w:rPr>
        <w:t>ART. 8 Structura organizatorică, numărul de posturi şi categoriile de personal</w:t>
      </w:r>
    </w:p>
    <w:p w:rsidR="005F4B68" w:rsidRPr="004C2E2A" w:rsidRDefault="005F4B68" w:rsidP="009F4ABE">
      <w:pPr>
        <w:jc w:val="both"/>
        <w:rPr>
          <w:rFonts w:ascii="Trebuchet MS" w:hAnsi="Trebuchet MS"/>
          <w:lang w:val="it-IT"/>
        </w:rPr>
      </w:pPr>
    </w:p>
    <w:p w:rsidR="00365BFA" w:rsidRPr="004C2E2A" w:rsidRDefault="00365BFA" w:rsidP="009F4ABE">
      <w:pPr>
        <w:jc w:val="both"/>
        <w:rPr>
          <w:rFonts w:ascii="Trebuchet MS" w:hAnsi="Trebuchet MS"/>
          <w:b/>
          <w:lang w:val="it-IT"/>
        </w:rPr>
      </w:pPr>
      <w:r w:rsidRPr="004C2E2A">
        <w:rPr>
          <w:rFonts w:ascii="Trebuchet MS" w:hAnsi="Trebuchet MS"/>
          <w:b/>
          <w:lang w:val="it-IT"/>
        </w:rPr>
        <w:t>(1)</w:t>
      </w:r>
      <w:r w:rsidRPr="004C2E2A">
        <w:rPr>
          <w:rFonts w:ascii="Trebuchet MS" w:hAnsi="Trebuchet MS"/>
          <w:lang w:val="it-IT"/>
        </w:rPr>
        <w:t xml:space="preserve"> Serviciul social " Centrul  de Ingrijire si Asistenta </w:t>
      </w:r>
      <w:r w:rsidR="003E3EC7" w:rsidRPr="004C2E2A">
        <w:rPr>
          <w:rFonts w:ascii="Trebuchet MS" w:hAnsi="Trebuchet MS"/>
          <w:bCs/>
          <w:lang w:val="ro-RO"/>
        </w:rPr>
        <w:t>Sf</w:t>
      </w:r>
      <w:r w:rsidR="003E3EC7" w:rsidRPr="004C2E2A">
        <w:rPr>
          <w:rFonts w:ascii="Trebuchet MS" w:hAnsi="Trebuchet MS"/>
          <w:lang w:val="ro-RO"/>
        </w:rPr>
        <w:t>â</w:t>
      </w:r>
      <w:r w:rsidR="003E3EC7" w:rsidRPr="004C2E2A">
        <w:rPr>
          <w:rFonts w:ascii="Trebuchet MS" w:hAnsi="Trebuchet MS"/>
          <w:bCs/>
          <w:lang w:val="ro-RO"/>
        </w:rPr>
        <w:t xml:space="preserve">ntu Andrei </w:t>
      </w:r>
      <w:r w:rsidR="003E3EC7" w:rsidRPr="004C2E2A">
        <w:rPr>
          <w:rFonts w:ascii="Trebuchet MS" w:hAnsi="Trebuchet MS"/>
          <w:lang w:val="ro-RO"/>
        </w:rPr>
        <w:t xml:space="preserve">Căpușu de Câmpie </w:t>
      </w:r>
      <w:r w:rsidRPr="004C2E2A">
        <w:rPr>
          <w:rFonts w:ascii="Trebuchet MS" w:hAnsi="Trebuchet MS"/>
          <w:lang w:val="it-IT"/>
        </w:rPr>
        <w:t xml:space="preserve">Capusu de Campie." funcţionează cu un număr </w:t>
      </w:r>
      <w:r w:rsidR="0077172B" w:rsidRPr="004C2E2A">
        <w:rPr>
          <w:rFonts w:ascii="Trebuchet MS" w:hAnsi="Trebuchet MS"/>
          <w:lang w:val="it-IT"/>
        </w:rPr>
        <w:t xml:space="preserve">total de </w:t>
      </w:r>
      <w:r w:rsidR="00D8596A" w:rsidRPr="00F1550B">
        <w:rPr>
          <w:rFonts w:ascii="Trebuchet MS" w:hAnsi="Trebuchet MS"/>
          <w:b/>
          <w:lang w:val="it-IT"/>
        </w:rPr>
        <w:t>38</w:t>
      </w:r>
      <w:r w:rsidR="00F9458B" w:rsidRPr="00F1550B">
        <w:rPr>
          <w:rFonts w:ascii="Trebuchet MS" w:hAnsi="Trebuchet MS"/>
          <w:b/>
          <w:lang w:val="it-IT"/>
        </w:rPr>
        <w:t xml:space="preserve"> de posturi</w:t>
      </w:r>
      <w:r w:rsidRPr="004C2E2A">
        <w:rPr>
          <w:rFonts w:ascii="Trebuchet MS" w:hAnsi="Trebuchet MS"/>
          <w:lang w:val="it-IT"/>
        </w:rPr>
        <w:t>, din care:</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a)</w:t>
      </w:r>
      <w:r w:rsidRPr="004C2E2A">
        <w:rPr>
          <w:rFonts w:ascii="Trebuchet MS" w:hAnsi="Trebuchet MS"/>
          <w:lang w:val="it-IT"/>
        </w:rPr>
        <w:t xml:space="preserve"> personal de conducere: </w:t>
      </w:r>
      <w:r w:rsidR="00046860" w:rsidRPr="004C2E2A">
        <w:rPr>
          <w:rFonts w:ascii="Trebuchet MS" w:hAnsi="Trebuchet MS"/>
          <w:lang w:val="it-IT"/>
        </w:rPr>
        <w:t>sef centru</w:t>
      </w:r>
      <w:r w:rsidRPr="004C2E2A">
        <w:rPr>
          <w:rFonts w:ascii="Trebuchet MS" w:hAnsi="Trebuchet MS"/>
          <w:lang w:val="it-IT"/>
        </w:rPr>
        <w:t xml:space="preserve"> </w:t>
      </w:r>
      <w:r w:rsidR="008D5C4E" w:rsidRPr="004C2E2A">
        <w:rPr>
          <w:rFonts w:ascii="Trebuchet MS" w:hAnsi="Trebuchet MS"/>
          <w:lang w:val="it-IT"/>
        </w:rPr>
        <w:t xml:space="preserve">: </w:t>
      </w:r>
      <w:r w:rsidR="00046860" w:rsidRPr="004C2E2A">
        <w:rPr>
          <w:rFonts w:ascii="Trebuchet MS" w:hAnsi="Trebuchet MS"/>
          <w:lang w:val="it-IT"/>
        </w:rPr>
        <w:t>1</w:t>
      </w:r>
      <w:r w:rsidR="00885A3B" w:rsidRPr="004C2E2A">
        <w:rPr>
          <w:rFonts w:ascii="Trebuchet MS" w:hAnsi="Trebuchet MS"/>
          <w:lang w:val="it-IT"/>
        </w:rPr>
        <w:t xml:space="preserve"> </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b</w:t>
      </w:r>
      <w:r w:rsidRPr="004C2E2A">
        <w:rPr>
          <w:rFonts w:ascii="Trebuchet MS" w:hAnsi="Trebuchet MS"/>
          <w:lang w:val="it-IT"/>
        </w:rPr>
        <w:t xml:space="preserve">) personal de specialitate de îngrijire şi asistenţă: </w:t>
      </w:r>
      <w:r w:rsidR="00111329" w:rsidRPr="004C2E2A">
        <w:rPr>
          <w:rFonts w:ascii="Trebuchet MS" w:hAnsi="Trebuchet MS"/>
          <w:lang w:val="it-IT"/>
        </w:rPr>
        <w:t>2</w:t>
      </w:r>
      <w:r w:rsidR="00D8596A" w:rsidRPr="004C2E2A">
        <w:rPr>
          <w:rFonts w:ascii="Trebuchet MS" w:hAnsi="Trebuchet MS"/>
          <w:lang w:val="it-IT"/>
        </w:rPr>
        <w:t>5</w:t>
      </w: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c)</w:t>
      </w:r>
      <w:r w:rsidRPr="004C2E2A">
        <w:rPr>
          <w:rFonts w:ascii="Trebuchet MS" w:hAnsi="Trebuchet MS"/>
          <w:lang w:val="it-IT"/>
        </w:rPr>
        <w:t xml:space="preserve"> personal cu funcţii administrative, gospodărire, întreţinere-reparaţii, deservire: </w:t>
      </w:r>
      <w:r w:rsidR="00B7343E" w:rsidRPr="004C2E2A">
        <w:rPr>
          <w:rFonts w:ascii="Trebuchet MS" w:hAnsi="Trebuchet MS"/>
          <w:lang w:val="it-IT"/>
        </w:rPr>
        <w:t>12</w:t>
      </w:r>
      <w:r w:rsidR="00885A3B" w:rsidRPr="004C2E2A">
        <w:rPr>
          <w:rFonts w:ascii="Trebuchet MS" w:hAnsi="Trebuchet MS"/>
          <w:lang w:val="it-IT"/>
        </w:rPr>
        <w:t xml:space="preserve"> </w:t>
      </w:r>
    </w:p>
    <w:p w:rsidR="00D5456F" w:rsidRPr="004C2E2A" w:rsidRDefault="00365BFA" w:rsidP="009F4ABE">
      <w:pPr>
        <w:autoSpaceDE w:val="0"/>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d)</w:t>
      </w:r>
      <w:r w:rsidRPr="004C2E2A">
        <w:rPr>
          <w:rFonts w:ascii="Trebuchet MS" w:hAnsi="Trebuchet MS"/>
          <w:lang w:val="it-IT"/>
        </w:rPr>
        <w:t xml:space="preserve"> voluntari</w:t>
      </w:r>
      <w:r w:rsidR="00D5456F" w:rsidRPr="004C2E2A">
        <w:rPr>
          <w:rFonts w:ascii="Trebuchet MS" w:hAnsi="Trebuchet MS"/>
          <w:lang w:val="it-IT"/>
        </w:rPr>
        <w:t xml:space="preserve"> , cu respectarea legislaţiei în domeniul voluntariatului. Numărul voluntarilor este variabil; l</w:t>
      </w:r>
      <w:r w:rsidR="00885A3B" w:rsidRPr="004C2E2A">
        <w:rPr>
          <w:rFonts w:ascii="Trebuchet MS" w:hAnsi="Trebuchet MS"/>
          <w:lang w:val="it-IT"/>
        </w:rPr>
        <w:t xml:space="preserve">a data întocmirii ROF centrul </w:t>
      </w:r>
      <w:r w:rsidR="00D5456F" w:rsidRPr="004C2E2A">
        <w:rPr>
          <w:rFonts w:ascii="Trebuchet MS" w:hAnsi="Trebuchet MS"/>
          <w:lang w:val="it-IT"/>
        </w:rPr>
        <w:t xml:space="preserve"> </w:t>
      </w:r>
      <w:r w:rsidR="00652CD3" w:rsidRPr="004C2E2A">
        <w:rPr>
          <w:rFonts w:ascii="Trebuchet MS" w:hAnsi="Trebuchet MS"/>
          <w:lang w:val="it-IT"/>
        </w:rPr>
        <w:t xml:space="preserve">nu </w:t>
      </w:r>
      <w:r w:rsidR="00D5456F" w:rsidRPr="004C2E2A">
        <w:rPr>
          <w:rFonts w:ascii="Trebuchet MS" w:hAnsi="Trebuchet MS"/>
          <w:lang w:val="it-IT"/>
        </w:rPr>
        <w:t>are</w:t>
      </w:r>
      <w:r w:rsidR="00652CD3" w:rsidRPr="004C2E2A">
        <w:rPr>
          <w:rFonts w:ascii="Trebuchet MS" w:hAnsi="Trebuchet MS"/>
          <w:lang w:val="it-IT"/>
        </w:rPr>
        <w:t xml:space="preserve"> </w:t>
      </w:r>
      <w:r w:rsidR="00885A3B" w:rsidRPr="004C2E2A">
        <w:rPr>
          <w:rFonts w:ascii="Trebuchet MS" w:hAnsi="Trebuchet MS"/>
          <w:lang w:val="it-IT"/>
        </w:rPr>
        <w:t xml:space="preserve"> voluntar</w:t>
      </w:r>
      <w:r w:rsidR="00652CD3" w:rsidRPr="004C2E2A">
        <w:rPr>
          <w:rFonts w:ascii="Trebuchet MS" w:hAnsi="Trebuchet MS"/>
          <w:lang w:val="it-IT"/>
        </w:rPr>
        <w:t>i</w:t>
      </w:r>
      <w:r w:rsidR="00D5456F" w:rsidRPr="004C2E2A">
        <w:rPr>
          <w:rFonts w:ascii="Trebuchet MS" w:hAnsi="Trebuchet MS"/>
          <w:lang w:val="it-IT"/>
        </w:rPr>
        <w:t>.</w:t>
      </w:r>
    </w:p>
    <w:p w:rsidR="00D5456F" w:rsidRPr="004C2E2A" w:rsidRDefault="00D5456F" w:rsidP="009F4ABE">
      <w:pPr>
        <w:jc w:val="both"/>
        <w:rPr>
          <w:rFonts w:ascii="Trebuchet MS" w:eastAsia="Courier New" w:hAnsi="Trebuchet MS"/>
          <w:bCs/>
          <w:lang w:val="it-IT"/>
        </w:rPr>
      </w:pPr>
      <w:r w:rsidRPr="004C2E2A">
        <w:rPr>
          <w:rFonts w:ascii="Trebuchet MS" w:hAnsi="Trebuchet MS"/>
          <w:lang w:val="it-IT"/>
        </w:rPr>
        <w:t xml:space="preserve"> </w:t>
      </w:r>
      <w:r w:rsidRPr="004C2E2A">
        <w:rPr>
          <w:rFonts w:ascii="Trebuchet MS" w:hAnsi="Trebuchet MS"/>
          <w:b/>
          <w:lang w:val="it-IT"/>
        </w:rPr>
        <w:t>(2</w:t>
      </w:r>
      <w:r w:rsidRPr="004C2E2A">
        <w:rPr>
          <w:rFonts w:ascii="Trebuchet MS" w:hAnsi="Trebuchet MS"/>
          <w:lang w:val="it-IT"/>
        </w:rPr>
        <w:t xml:space="preserve">) Personalul de specialitate de îngrijire şi asistenţă reprezintă peste 60% din numărul total de posturi al centrului. </w:t>
      </w:r>
    </w:p>
    <w:p w:rsidR="00D5456F" w:rsidRPr="004C2E2A" w:rsidRDefault="00D5456F" w:rsidP="009F4ABE">
      <w:pPr>
        <w:jc w:val="both"/>
        <w:rPr>
          <w:rFonts w:ascii="Trebuchet MS" w:eastAsia="Courier New" w:hAnsi="Trebuchet MS" w:cs="Courier New"/>
          <w:lang w:val="it-IT"/>
        </w:rPr>
      </w:pPr>
      <w:r w:rsidRPr="004C2E2A">
        <w:rPr>
          <w:rFonts w:ascii="Trebuchet MS" w:eastAsia="Courier New" w:hAnsi="Trebuchet MS"/>
          <w:b/>
          <w:bCs/>
          <w:lang w:val="it-IT"/>
        </w:rPr>
        <w:lastRenderedPageBreak/>
        <w:t>(3</w:t>
      </w:r>
      <w:r w:rsidRPr="004C2E2A">
        <w:rPr>
          <w:rFonts w:ascii="Trebuchet MS" w:eastAsia="Courier New" w:hAnsi="Trebuchet MS"/>
          <w:bCs/>
          <w:lang w:val="it-IT"/>
        </w:rPr>
        <w:t xml:space="preserve">) Raportul </w:t>
      </w:r>
      <w:r w:rsidR="00C377AB" w:rsidRPr="004C2E2A">
        <w:rPr>
          <w:rFonts w:ascii="Trebuchet MS" w:hAnsi="Trebuchet MS"/>
          <w:lang w:val="it-IT"/>
        </w:rPr>
        <w:t>personal de specialitate de îngrijire şi asistenţă</w:t>
      </w:r>
      <w:r w:rsidRPr="004C2E2A">
        <w:rPr>
          <w:rFonts w:ascii="Trebuchet MS" w:eastAsia="Courier New" w:hAnsi="Trebuchet MS"/>
          <w:bCs/>
          <w:lang w:val="it-IT"/>
        </w:rPr>
        <w:t>/beneficiar este de 1/1</w:t>
      </w:r>
      <w:r w:rsidR="00C377AB" w:rsidRPr="004C2E2A">
        <w:rPr>
          <w:rFonts w:ascii="Trebuchet MS" w:eastAsia="Courier New" w:hAnsi="Trebuchet MS"/>
          <w:bCs/>
          <w:lang w:val="it-IT"/>
        </w:rPr>
        <w:t>,2</w:t>
      </w:r>
      <w:r w:rsidR="00FC16F8" w:rsidRPr="004C2E2A">
        <w:rPr>
          <w:rFonts w:ascii="Trebuchet MS" w:eastAsia="Courier New" w:hAnsi="Trebuchet MS"/>
          <w:bCs/>
          <w:lang w:val="it-IT"/>
        </w:rPr>
        <w:t xml:space="preserve"> </w:t>
      </w:r>
      <w:r w:rsidR="00702D1E" w:rsidRPr="004C2E2A">
        <w:rPr>
          <w:rFonts w:ascii="Trebuchet MS" w:eastAsia="Courier New" w:hAnsi="Trebuchet MS"/>
          <w:bCs/>
          <w:lang w:val="it-IT"/>
        </w:rPr>
        <w:t>conform HG 426/2020 Hotarare privind aprobare standardelor de cost pentru servicii sociale</w:t>
      </w:r>
      <w:r w:rsidRPr="004C2E2A">
        <w:rPr>
          <w:rFonts w:ascii="Trebuchet MS" w:eastAsia="Courier New" w:hAnsi="Trebuchet MS"/>
          <w:bCs/>
          <w:lang w:val="it-IT"/>
        </w:rPr>
        <w:t>.</w:t>
      </w:r>
    </w:p>
    <w:p w:rsidR="00365BFA" w:rsidRPr="004C2E2A" w:rsidRDefault="00D5456F" w:rsidP="009F4ABE">
      <w:pPr>
        <w:jc w:val="both"/>
        <w:rPr>
          <w:rFonts w:ascii="Trebuchet MS" w:hAnsi="Trebuchet MS"/>
          <w:lang w:val="it-IT"/>
        </w:rPr>
      </w:pPr>
      <w:r w:rsidRPr="004C2E2A">
        <w:rPr>
          <w:rFonts w:ascii="Trebuchet MS" w:hAnsi="Trebuchet MS"/>
          <w:b/>
          <w:lang w:val="it-IT"/>
        </w:rPr>
        <w:t>(4</w:t>
      </w:r>
      <w:r w:rsidRPr="004C2E2A">
        <w:rPr>
          <w:rFonts w:ascii="Trebuchet MS" w:hAnsi="Trebuchet MS"/>
          <w:lang w:val="it-IT"/>
        </w:rPr>
        <w:t>)</w:t>
      </w:r>
      <w:r w:rsidR="00652CD3" w:rsidRPr="004C2E2A">
        <w:rPr>
          <w:rFonts w:ascii="Trebuchet MS" w:hAnsi="Trebuchet MS"/>
          <w:lang w:val="it-IT"/>
        </w:rPr>
        <w:t xml:space="preserve"> </w:t>
      </w:r>
      <w:r w:rsidR="00365BFA" w:rsidRPr="004C2E2A">
        <w:rPr>
          <w:rFonts w:ascii="Trebuchet MS" w:hAnsi="Trebuchet MS"/>
          <w:lang w:val="it-IT"/>
        </w:rPr>
        <w:t>Încadrarea personalului se realizează cu respectarea numărului maxim de posturi prevăzut în statul de funcţii aprobat.</w:t>
      </w:r>
    </w:p>
    <w:p w:rsidR="00F73C97" w:rsidRPr="004C2E2A" w:rsidRDefault="00F73C97" w:rsidP="00F73C97">
      <w:pPr>
        <w:pStyle w:val="Bodytext20"/>
        <w:shd w:val="clear" w:color="auto" w:fill="auto"/>
        <w:tabs>
          <w:tab w:val="left" w:pos="435"/>
        </w:tabs>
        <w:ind w:firstLine="0"/>
        <w:rPr>
          <w:b w:val="0"/>
          <w:sz w:val="24"/>
          <w:szCs w:val="24"/>
        </w:rPr>
      </w:pPr>
      <w:r w:rsidRPr="004C2E2A">
        <w:rPr>
          <w:b w:val="0"/>
          <w:sz w:val="24"/>
          <w:szCs w:val="24"/>
        </w:rPr>
        <w:t>Pentru activitatile unde centrul nu are personal angajat sau posturile sunt vacante</w:t>
      </w:r>
      <w:r w:rsidR="00963EA1" w:rsidRPr="004C2E2A">
        <w:rPr>
          <w:b w:val="0"/>
          <w:sz w:val="24"/>
          <w:szCs w:val="24"/>
        </w:rPr>
        <w:t>, la nevoie:</w:t>
      </w:r>
    </w:p>
    <w:p w:rsidR="00F73C97" w:rsidRPr="004C2E2A" w:rsidRDefault="00F73C97" w:rsidP="00F73C97">
      <w:pPr>
        <w:pStyle w:val="Bodytext20"/>
        <w:shd w:val="clear" w:color="auto" w:fill="auto"/>
        <w:tabs>
          <w:tab w:val="left" w:pos="435"/>
        </w:tabs>
        <w:ind w:firstLine="0"/>
        <w:rPr>
          <w:b w:val="0"/>
          <w:sz w:val="24"/>
          <w:szCs w:val="24"/>
        </w:rPr>
      </w:pPr>
      <w:r w:rsidRPr="004C2E2A">
        <w:rPr>
          <w:b w:val="0"/>
          <w:sz w:val="24"/>
          <w:szCs w:val="24"/>
        </w:rPr>
        <w:t xml:space="preserve">- se vor asigura servicii prin angajatii din celelalte centre; </w:t>
      </w:r>
    </w:p>
    <w:p w:rsidR="00963EA1" w:rsidRPr="004C2E2A" w:rsidRDefault="00F73C97" w:rsidP="00F73C97">
      <w:pPr>
        <w:pStyle w:val="Bodytext20"/>
        <w:shd w:val="clear" w:color="auto" w:fill="auto"/>
        <w:tabs>
          <w:tab w:val="left" w:pos="435"/>
        </w:tabs>
        <w:ind w:firstLine="0"/>
        <w:rPr>
          <w:b w:val="0"/>
          <w:sz w:val="24"/>
          <w:szCs w:val="24"/>
        </w:rPr>
      </w:pPr>
      <w:r w:rsidRPr="004C2E2A">
        <w:rPr>
          <w:b w:val="0"/>
          <w:sz w:val="24"/>
          <w:szCs w:val="24"/>
        </w:rPr>
        <w:t>- se vor contracta servicii de spec</w:t>
      </w:r>
      <w:r w:rsidR="00963EA1" w:rsidRPr="004C2E2A">
        <w:rPr>
          <w:b w:val="0"/>
          <w:sz w:val="24"/>
          <w:szCs w:val="24"/>
        </w:rPr>
        <w:t xml:space="preserve">ialitate </w:t>
      </w:r>
      <w:r w:rsidRPr="004C2E2A">
        <w:rPr>
          <w:b w:val="0"/>
          <w:sz w:val="24"/>
          <w:szCs w:val="24"/>
        </w:rPr>
        <w:t xml:space="preserve">in functie de nevoile beneficiarilor </w:t>
      </w:r>
      <w:r w:rsidR="00963EA1" w:rsidRPr="004C2E2A">
        <w:rPr>
          <w:b w:val="0"/>
          <w:sz w:val="24"/>
          <w:szCs w:val="24"/>
        </w:rPr>
        <w:t>si recomandarile specialistilor</w:t>
      </w:r>
    </w:p>
    <w:p w:rsidR="00F73C97" w:rsidRPr="004C2E2A" w:rsidRDefault="00963EA1" w:rsidP="00F73C97">
      <w:pPr>
        <w:pStyle w:val="Bodytext20"/>
        <w:shd w:val="clear" w:color="auto" w:fill="auto"/>
        <w:tabs>
          <w:tab w:val="left" w:pos="435"/>
        </w:tabs>
        <w:ind w:firstLine="0"/>
        <w:rPr>
          <w:b w:val="0"/>
          <w:sz w:val="24"/>
          <w:szCs w:val="24"/>
        </w:rPr>
      </w:pPr>
      <w:r w:rsidRPr="004C2E2A">
        <w:rPr>
          <w:b w:val="0"/>
          <w:sz w:val="24"/>
          <w:szCs w:val="24"/>
        </w:rPr>
        <w:t xml:space="preserve">- se vor atrage voluntari. </w:t>
      </w:r>
    </w:p>
    <w:p w:rsidR="00F73C97" w:rsidRPr="004C2E2A" w:rsidRDefault="00F73C97" w:rsidP="009F4ABE">
      <w:pPr>
        <w:jc w:val="both"/>
        <w:rPr>
          <w:rFonts w:ascii="Trebuchet MS" w:hAnsi="Trebuchet MS"/>
          <w:lang w:val="it-IT"/>
        </w:rPr>
      </w:pPr>
    </w:p>
    <w:p w:rsidR="004340FF" w:rsidRPr="004C2E2A" w:rsidRDefault="004340FF" w:rsidP="009F4ABE">
      <w:pPr>
        <w:jc w:val="both"/>
        <w:rPr>
          <w:rFonts w:ascii="Trebuchet MS" w:hAnsi="Trebuchet MS"/>
          <w:lang w:val="it-IT"/>
        </w:rPr>
      </w:pPr>
    </w:p>
    <w:p w:rsidR="00365BFA" w:rsidRPr="004C2E2A" w:rsidRDefault="00365BFA" w:rsidP="009F4ABE">
      <w:pPr>
        <w:jc w:val="both"/>
        <w:rPr>
          <w:rFonts w:ascii="Trebuchet MS" w:hAnsi="Trebuchet MS"/>
          <w:b/>
          <w:lang w:val="it-IT"/>
        </w:rPr>
      </w:pPr>
      <w:r w:rsidRPr="004C2E2A">
        <w:rPr>
          <w:rFonts w:ascii="Trebuchet MS" w:hAnsi="Trebuchet MS"/>
          <w:b/>
          <w:lang w:val="it-IT"/>
        </w:rPr>
        <w:t>ART. 9 Personalul de conducere</w:t>
      </w:r>
    </w:p>
    <w:p w:rsidR="00340A0D" w:rsidRPr="004C2E2A" w:rsidRDefault="00340A0D" w:rsidP="009F4ABE">
      <w:pPr>
        <w:jc w:val="both"/>
        <w:rPr>
          <w:rFonts w:ascii="Trebuchet MS" w:hAnsi="Trebuchet MS"/>
          <w:lang w:val="it-IT"/>
        </w:rPr>
      </w:pP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 </w:t>
      </w:r>
      <w:r w:rsidRPr="004C2E2A">
        <w:rPr>
          <w:rFonts w:ascii="Trebuchet MS" w:hAnsi="Trebuchet MS"/>
          <w:b/>
          <w:lang w:val="it-IT"/>
        </w:rPr>
        <w:t>(1</w:t>
      </w:r>
      <w:r w:rsidRPr="004C2E2A">
        <w:rPr>
          <w:rFonts w:ascii="Trebuchet MS" w:hAnsi="Trebuchet MS"/>
          <w:lang w:val="it-IT"/>
        </w:rPr>
        <w:t xml:space="preserve">) </w:t>
      </w:r>
      <w:r w:rsidRPr="004C2E2A">
        <w:rPr>
          <w:rFonts w:ascii="Trebuchet MS" w:hAnsi="Trebuchet MS"/>
          <w:b/>
          <w:lang w:val="it-IT"/>
        </w:rPr>
        <w:t>Personalul de conducere</w:t>
      </w:r>
      <w:r w:rsidRPr="004C2E2A">
        <w:rPr>
          <w:rFonts w:ascii="Trebuchet MS" w:hAnsi="Trebuchet MS"/>
          <w:lang w:val="it-IT"/>
        </w:rPr>
        <w:t xml:space="preserve"> este reprezentat de:</w:t>
      </w:r>
    </w:p>
    <w:p w:rsidR="00365BFA" w:rsidRPr="004C2E2A" w:rsidRDefault="00426B2C" w:rsidP="009F4ABE">
      <w:pPr>
        <w:jc w:val="both"/>
        <w:rPr>
          <w:rFonts w:ascii="Trebuchet MS" w:hAnsi="Trebuchet MS"/>
          <w:lang w:val="pt-BR"/>
        </w:rPr>
      </w:pPr>
      <w:r w:rsidRPr="004C2E2A">
        <w:rPr>
          <w:rFonts w:ascii="Trebuchet MS" w:hAnsi="Trebuchet MS"/>
          <w:lang w:val="pt-BR"/>
        </w:rPr>
        <w:t xml:space="preserve">    </w:t>
      </w:r>
      <w:r w:rsidR="00365BFA" w:rsidRPr="004C2E2A">
        <w:rPr>
          <w:rFonts w:ascii="Trebuchet MS" w:hAnsi="Trebuchet MS"/>
          <w:lang w:val="pt-BR"/>
        </w:rPr>
        <w:t xml:space="preserve">a) </w:t>
      </w:r>
      <w:r w:rsidR="006D45FC" w:rsidRPr="00F1550B">
        <w:rPr>
          <w:rFonts w:ascii="Trebuchet MS" w:hAnsi="Trebuchet MS"/>
          <w:color w:val="FF0000"/>
          <w:lang w:val="pt-BR"/>
        </w:rPr>
        <w:t>sef centru</w:t>
      </w:r>
      <w:r w:rsidR="00365BFA" w:rsidRPr="00F1550B">
        <w:rPr>
          <w:rFonts w:ascii="Trebuchet MS" w:hAnsi="Trebuchet MS"/>
          <w:color w:val="FF0000"/>
          <w:lang w:val="pt-BR"/>
        </w:rPr>
        <w:t xml:space="preserve"> (1112</w:t>
      </w:r>
      <w:r w:rsidR="00D06695" w:rsidRPr="00F1550B">
        <w:rPr>
          <w:rFonts w:ascii="Trebuchet MS" w:hAnsi="Trebuchet MS"/>
          <w:color w:val="FF0000"/>
          <w:lang w:val="pt-BR"/>
        </w:rPr>
        <w:t>25</w:t>
      </w:r>
      <w:r w:rsidR="00D377A7" w:rsidRPr="00F1550B">
        <w:rPr>
          <w:rFonts w:ascii="Trebuchet MS" w:hAnsi="Trebuchet MS"/>
          <w:color w:val="FF0000"/>
          <w:lang w:val="pt-BR"/>
        </w:rPr>
        <w:t>) 1 post</w:t>
      </w:r>
      <w:r w:rsidR="00395506" w:rsidRPr="004C2E2A">
        <w:rPr>
          <w:rFonts w:ascii="Trebuchet MS" w:hAnsi="Trebuchet MS"/>
          <w:lang w:val="pt-BR"/>
        </w:rPr>
        <w:t xml:space="preserve"> </w:t>
      </w:r>
    </w:p>
    <w:p w:rsidR="009A470F" w:rsidRPr="004C2E2A" w:rsidRDefault="009A470F" w:rsidP="009A470F">
      <w:pPr>
        <w:autoSpaceDE w:val="0"/>
        <w:autoSpaceDN w:val="0"/>
        <w:adjustRightInd w:val="0"/>
        <w:spacing w:line="276" w:lineRule="auto"/>
        <w:jc w:val="both"/>
        <w:rPr>
          <w:rFonts w:ascii="Arial" w:hAnsi="Arial" w:cs="Arial"/>
          <w:sz w:val="22"/>
          <w:szCs w:val="22"/>
          <w:lang w:val="pt-BR"/>
        </w:rPr>
      </w:pPr>
      <w:r w:rsidRPr="004C2E2A">
        <w:rPr>
          <w:rFonts w:ascii="Arial" w:hAnsi="Arial" w:cs="Arial"/>
          <w:b/>
          <w:sz w:val="22"/>
          <w:szCs w:val="22"/>
          <w:lang w:val="pt-BR"/>
        </w:rPr>
        <w:t>9.1 Atribuţiile SEFULUI DE CENTRU</w:t>
      </w:r>
      <w:r w:rsidRPr="004C2E2A">
        <w:rPr>
          <w:rFonts w:ascii="Arial" w:hAnsi="Arial" w:cs="Arial"/>
          <w:sz w:val="22"/>
          <w:szCs w:val="22"/>
          <w:lang w:val="pt-BR"/>
        </w:rPr>
        <w:t xml:space="preserve"> sunt:</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it-IT"/>
        </w:rPr>
      </w:pPr>
      <w:r w:rsidRPr="004C2E2A">
        <w:rPr>
          <w:rFonts w:ascii="Arial" w:hAnsi="Arial" w:cs="Arial"/>
          <w:sz w:val="22"/>
          <w:szCs w:val="22"/>
          <w:lang w:val="it-IT"/>
        </w:rPr>
        <w:t>propune participarea personalului de specialitate la programele de instruire,formare  şi perfecţionare profesională conform unei planificari anuale.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it-IT"/>
        </w:rPr>
      </w:pPr>
      <w:r w:rsidRPr="004C2E2A">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primeste rapoarte de la compartimentele de specialitate, le centralizeaza si întocmeşte raportul anual de activitate al serviciului social rezidential .</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asigură buna desfăşurare a raporturilor de muncă dintre angajaţii serviciului/centrului;</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propune furnizorului de servicii sociale aprobarea structurii organizatorice şi a numărului de personal, face demersuri pentru ocuparea posturilor vacante.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desfăşoară activităţi pentru promovarea imaginii centrului în comunitate, in tara sau in  strainatate ;</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lastRenderedPageBreak/>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organizează activitatea personalului şi asigură respectarea timpului de lucru şi a regulamentului de organizare şi funcţionare;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întocmeşte impreuna cu personalul financiar-contabil proiectul bugetului propriu al serviciului social rezidential şi contul de încheiere a exerciţiului bugetar;</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asigură încheierea cu beneficiarii a contractelor de furnizare a serviciilor sociale;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alte atribuţii prevăzute în standardul minim de calitate aplicabil.</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9A470F" w:rsidRPr="004C2E2A" w:rsidRDefault="009A470F" w:rsidP="00645F6F">
      <w:pPr>
        <w:numPr>
          <w:ilvl w:val="0"/>
          <w:numId w:val="23"/>
        </w:numPr>
        <w:autoSpaceDE w:val="0"/>
        <w:autoSpaceDN w:val="0"/>
        <w:adjustRightInd w:val="0"/>
        <w:spacing w:line="276" w:lineRule="auto"/>
        <w:jc w:val="both"/>
        <w:rPr>
          <w:rFonts w:ascii="Arial" w:hAnsi="Arial" w:cs="Arial"/>
          <w:sz w:val="22"/>
          <w:szCs w:val="22"/>
          <w:lang w:val="pt-BR"/>
        </w:rPr>
      </w:pPr>
      <w:r w:rsidRPr="004C2E2A">
        <w:rPr>
          <w:rFonts w:ascii="Arial" w:hAnsi="Arial" w:cs="Arial"/>
          <w:sz w:val="22"/>
          <w:szCs w:val="22"/>
          <w:lang w:val="ro-RO"/>
        </w:rPr>
        <w:t>este conducător al locului de muncă cu atribuții de securitate, sănătate în muncă și prevenire a riscurilor profesionale pentru angajații din subordine.</w:t>
      </w:r>
    </w:p>
    <w:p w:rsidR="009A470F" w:rsidRPr="004C2E2A" w:rsidRDefault="009A470F" w:rsidP="00645F6F">
      <w:pPr>
        <w:numPr>
          <w:ilvl w:val="0"/>
          <w:numId w:val="23"/>
        </w:numPr>
        <w:suppressAutoHyphens/>
        <w:spacing w:line="276" w:lineRule="auto"/>
        <w:jc w:val="both"/>
        <w:textAlignment w:val="baseline"/>
        <w:rPr>
          <w:rFonts w:ascii="Arial" w:eastAsia="Trebuchet MS" w:hAnsi="Arial" w:cs="Arial"/>
          <w:sz w:val="22"/>
          <w:szCs w:val="22"/>
          <w:lang w:val="ro-RO"/>
        </w:rPr>
      </w:pPr>
      <w:r w:rsidRPr="004C2E2A">
        <w:rPr>
          <w:rFonts w:ascii="Arial" w:hAnsi="Arial" w:cs="Arial"/>
          <w:sz w:val="22"/>
          <w:szCs w:val="22"/>
          <w:lang w:val="pt-BR"/>
        </w:rPr>
        <w:t>asigură încheierea cu beneficiarii a contractelor de furnizare a serviciilor sociale;</w:t>
      </w:r>
    </w:p>
    <w:p w:rsidR="009A470F" w:rsidRPr="004C2E2A" w:rsidRDefault="009A470F" w:rsidP="00645F6F">
      <w:pPr>
        <w:numPr>
          <w:ilvl w:val="0"/>
          <w:numId w:val="23"/>
        </w:numPr>
        <w:suppressAutoHyphens/>
        <w:spacing w:line="276" w:lineRule="auto"/>
        <w:jc w:val="both"/>
        <w:textAlignment w:val="baseline"/>
        <w:rPr>
          <w:rFonts w:ascii="Arial" w:eastAsia="Trebuchet MS" w:hAnsi="Arial" w:cs="Arial"/>
          <w:sz w:val="22"/>
          <w:szCs w:val="22"/>
          <w:lang w:val="ro-RO"/>
        </w:rPr>
      </w:pPr>
      <w:r w:rsidRPr="004C2E2A">
        <w:rPr>
          <w:rFonts w:ascii="Arial" w:eastAsia="Trebuchet MS" w:hAnsi="Arial" w:cs="Arial"/>
          <w:sz w:val="22"/>
          <w:szCs w:val="22"/>
          <w:lang w:val="ro-RO"/>
        </w:rPr>
        <w:t>asigură respectarea prevederilor legale privind admiterea beneficiarilor în centru</w:t>
      </w:r>
    </w:p>
    <w:p w:rsidR="009A470F" w:rsidRPr="004C2E2A" w:rsidRDefault="009A470F" w:rsidP="00645F6F">
      <w:pPr>
        <w:numPr>
          <w:ilvl w:val="0"/>
          <w:numId w:val="23"/>
        </w:numPr>
        <w:tabs>
          <w:tab w:val="left" w:pos="-360"/>
        </w:tabs>
        <w:suppressAutoHyphens/>
        <w:spacing w:line="276" w:lineRule="auto"/>
        <w:jc w:val="both"/>
        <w:textAlignment w:val="baseline"/>
        <w:rPr>
          <w:rFonts w:ascii="Arial" w:eastAsia="Calibri" w:hAnsi="Arial" w:cs="Arial"/>
          <w:sz w:val="22"/>
          <w:szCs w:val="22"/>
          <w:lang w:val="ro-RO"/>
        </w:rPr>
      </w:pPr>
      <w:r w:rsidRPr="004C2E2A">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9A470F" w:rsidRPr="004C2E2A" w:rsidRDefault="009A470F" w:rsidP="00645F6F">
      <w:pPr>
        <w:numPr>
          <w:ilvl w:val="0"/>
          <w:numId w:val="23"/>
        </w:numPr>
        <w:suppressAutoHyphens/>
        <w:spacing w:line="276" w:lineRule="auto"/>
        <w:jc w:val="both"/>
        <w:textAlignment w:val="baseline"/>
        <w:rPr>
          <w:rFonts w:ascii="Arial" w:eastAsia="Trebuchet MS" w:hAnsi="Arial" w:cs="Arial"/>
          <w:sz w:val="22"/>
          <w:szCs w:val="22"/>
          <w:lang w:val="ro-RO"/>
        </w:rPr>
      </w:pPr>
      <w:r w:rsidRPr="004C2E2A">
        <w:rPr>
          <w:rFonts w:ascii="Arial" w:hAnsi="Arial" w:cs="Arial"/>
          <w:sz w:val="22"/>
          <w:szCs w:val="22"/>
          <w:lang w:val="pt-BR"/>
        </w:rPr>
        <w:t>alte atribuţii prevăzute în standardul minim de calitate aplicabil.</w:t>
      </w:r>
    </w:p>
    <w:p w:rsidR="009A470F" w:rsidRPr="004C2E2A" w:rsidRDefault="009A470F" w:rsidP="00645F6F">
      <w:pPr>
        <w:numPr>
          <w:ilvl w:val="1"/>
          <w:numId w:val="24"/>
        </w:numPr>
        <w:suppressAutoHyphens/>
        <w:spacing w:line="276" w:lineRule="auto"/>
        <w:jc w:val="both"/>
        <w:textAlignment w:val="baseline"/>
        <w:rPr>
          <w:rFonts w:ascii="Arial" w:eastAsia="Trebuchet MS" w:hAnsi="Arial" w:cs="Arial"/>
          <w:sz w:val="22"/>
          <w:szCs w:val="22"/>
          <w:lang w:val="ro-RO"/>
        </w:rPr>
      </w:pPr>
      <w:r w:rsidRPr="004C2E2A">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9A470F" w:rsidRPr="004C2E2A" w:rsidRDefault="009A470F" w:rsidP="00645F6F">
      <w:pPr>
        <w:numPr>
          <w:ilvl w:val="1"/>
          <w:numId w:val="24"/>
        </w:numPr>
        <w:suppressAutoHyphens/>
        <w:spacing w:line="276" w:lineRule="auto"/>
        <w:jc w:val="both"/>
        <w:textAlignment w:val="baseline"/>
        <w:rPr>
          <w:rFonts w:ascii="Arial" w:eastAsia="Trebuchet MS" w:hAnsi="Arial" w:cs="Arial"/>
          <w:sz w:val="22"/>
          <w:szCs w:val="22"/>
          <w:lang w:val="ro-RO"/>
        </w:rPr>
      </w:pPr>
      <w:r w:rsidRPr="004C2E2A">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9A470F" w:rsidRPr="004C2E2A" w:rsidRDefault="009A470F" w:rsidP="00645F6F">
      <w:pPr>
        <w:numPr>
          <w:ilvl w:val="1"/>
          <w:numId w:val="24"/>
        </w:numPr>
        <w:suppressAutoHyphens/>
        <w:spacing w:line="276" w:lineRule="auto"/>
        <w:jc w:val="both"/>
        <w:textAlignment w:val="baseline"/>
        <w:rPr>
          <w:rFonts w:ascii="Arial" w:eastAsia="Trebuchet MS" w:hAnsi="Arial" w:cs="Arial"/>
          <w:sz w:val="22"/>
          <w:szCs w:val="22"/>
          <w:lang w:val="ro-RO"/>
        </w:rPr>
      </w:pPr>
      <w:r w:rsidRPr="004C2E2A">
        <w:rPr>
          <w:rFonts w:ascii="Arial" w:hAnsi="Arial" w:cs="Arial"/>
          <w:sz w:val="22"/>
          <w:szCs w:val="22"/>
          <w:lang w:val="ro-RO"/>
        </w:rPr>
        <w:t>Este conducător al locului de muncă cu atribuții de securitate, sănătate în muncă și prevenire a riscurilor profesionale pentru angajații din subordine.</w:t>
      </w:r>
    </w:p>
    <w:p w:rsidR="009A470F" w:rsidRPr="00C63555" w:rsidRDefault="00293834" w:rsidP="009A470F">
      <w:pPr>
        <w:spacing w:line="276" w:lineRule="auto"/>
        <w:jc w:val="both"/>
        <w:rPr>
          <w:rFonts w:ascii="Arial" w:eastAsia="Calibri" w:hAnsi="Arial" w:cs="Arial"/>
          <w:b/>
          <w:color w:val="FF0000"/>
          <w:sz w:val="22"/>
          <w:szCs w:val="22"/>
          <w:lang w:val="ro-RO"/>
        </w:rPr>
      </w:pPr>
      <w:r w:rsidRPr="00C63555">
        <w:rPr>
          <w:rFonts w:ascii="Arial" w:eastAsia="Calibri" w:hAnsi="Arial" w:cs="Arial"/>
          <w:b/>
          <w:color w:val="FF0000"/>
          <w:sz w:val="22"/>
          <w:szCs w:val="22"/>
          <w:lang w:val="ro-RO"/>
        </w:rPr>
        <w:t>Prin delegare de atributii, Seful de centru de la CIA Sfantul Andrei</w:t>
      </w:r>
      <w:r w:rsidR="00E24EF5">
        <w:rPr>
          <w:rFonts w:ascii="Arial" w:eastAsia="Calibri" w:hAnsi="Arial" w:cs="Arial"/>
          <w:b/>
          <w:color w:val="FF0000"/>
          <w:sz w:val="22"/>
          <w:szCs w:val="22"/>
          <w:lang w:val="ro-RO"/>
        </w:rPr>
        <w:t xml:space="preserve"> Capusu de Campie</w:t>
      </w:r>
      <w:r w:rsidR="00C63555" w:rsidRPr="00C63555">
        <w:rPr>
          <w:rFonts w:ascii="Arial" w:eastAsia="Calibri" w:hAnsi="Arial" w:cs="Arial"/>
          <w:b/>
          <w:color w:val="FF0000"/>
          <w:sz w:val="22"/>
          <w:szCs w:val="22"/>
          <w:lang w:val="ro-RO"/>
        </w:rPr>
        <w:t xml:space="preserve"> coordoneaza si activitatea Centrului de ingrijire si Asistență Sf. Ma</w:t>
      </w:r>
      <w:r w:rsidR="00E24EF5">
        <w:rPr>
          <w:rFonts w:ascii="Arial" w:eastAsia="Calibri" w:hAnsi="Arial" w:cs="Arial"/>
          <w:b/>
          <w:color w:val="FF0000"/>
          <w:sz w:val="22"/>
          <w:szCs w:val="22"/>
          <w:lang w:val="ro-RO"/>
        </w:rPr>
        <w:t>ria</w:t>
      </w:r>
      <w:r w:rsidR="00E24EF5" w:rsidRPr="00E24EF5">
        <w:rPr>
          <w:rFonts w:ascii="Arial" w:eastAsia="Calibri" w:hAnsi="Arial" w:cs="Arial"/>
          <w:b/>
          <w:color w:val="FF0000"/>
          <w:sz w:val="22"/>
          <w:szCs w:val="22"/>
          <w:lang w:val="ro-RO"/>
        </w:rPr>
        <w:t xml:space="preserve"> </w:t>
      </w:r>
      <w:r w:rsidR="00E24EF5">
        <w:rPr>
          <w:rFonts w:ascii="Arial" w:eastAsia="Calibri" w:hAnsi="Arial" w:cs="Arial"/>
          <w:b/>
          <w:color w:val="FF0000"/>
          <w:sz w:val="22"/>
          <w:szCs w:val="22"/>
          <w:lang w:val="ro-RO"/>
        </w:rPr>
        <w:t>Capusu de Campie pana la ocuparea prin concurs a postului vacant de Sef centru.</w:t>
      </w:r>
    </w:p>
    <w:p w:rsidR="009A470F" w:rsidRPr="004C2E2A" w:rsidRDefault="009A470F" w:rsidP="009A470F">
      <w:pPr>
        <w:autoSpaceDE w:val="0"/>
        <w:autoSpaceDN w:val="0"/>
        <w:adjustRightInd w:val="0"/>
        <w:jc w:val="both"/>
        <w:rPr>
          <w:rFonts w:ascii="Arial" w:hAnsi="Arial" w:cs="Arial"/>
          <w:lang w:val="pt-BR"/>
        </w:rPr>
      </w:pPr>
    </w:p>
    <w:p w:rsidR="009A470F" w:rsidRPr="004C2E2A" w:rsidRDefault="009A470F" w:rsidP="009A470F">
      <w:pPr>
        <w:autoSpaceDE w:val="0"/>
        <w:autoSpaceDN w:val="0"/>
        <w:adjustRightInd w:val="0"/>
        <w:jc w:val="both"/>
        <w:rPr>
          <w:rFonts w:ascii="Trebuchet MS" w:hAnsi="Trebuchet MS" w:cs="Arial"/>
          <w:sz w:val="22"/>
          <w:szCs w:val="22"/>
          <w:lang w:val="pt-BR"/>
        </w:rPr>
      </w:pPr>
      <w:r w:rsidRPr="004C2E2A">
        <w:rPr>
          <w:rFonts w:ascii="Trebuchet MS" w:hAnsi="Trebuchet MS" w:cs="Arial"/>
          <w:sz w:val="22"/>
          <w:szCs w:val="22"/>
          <w:lang w:val="pt-BR"/>
        </w:rPr>
        <w:t>(2) Funcţiile de conducere se ocupă prin concurs sau, după caz, examen, în condiţiile legii.</w:t>
      </w:r>
    </w:p>
    <w:p w:rsidR="009A470F" w:rsidRPr="004C2E2A" w:rsidRDefault="009A470F" w:rsidP="009A470F">
      <w:pPr>
        <w:autoSpaceDE w:val="0"/>
        <w:autoSpaceDN w:val="0"/>
        <w:adjustRightInd w:val="0"/>
        <w:jc w:val="both"/>
        <w:rPr>
          <w:rFonts w:ascii="Trebuchet MS" w:hAnsi="Trebuchet MS" w:cs="Arial"/>
          <w:sz w:val="22"/>
          <w:szCs w:val="22"/>
          <w:lang w:val="pt-BR"/>
        </w:rPr>
      </w:pPr>
      <w:r w:rsidRPr="004C2E2A">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9A470F" w:rsidRPr="004C2E2A" w:rsidRDefault="009A470F" w:rsidP="009A470F">
      <w:pPr>
        <w:autoSpaceDE w:val="0"/>
        <w:autoSpaceDN w:val="0"/>
        <w:adjustRightInd w:val="0"/>
        <w:jc w:val="both"/>
        <w:rPr>
          <w:rFonts w:ascii="Trebuchet MS" w:hAnsi="Trebuchet MS" w:cs="Arial"/>
          <w:sz w:val="22"/>
          <w:szCs w:val="22"/>
          <w:lang w:val="it-IT"/>
        </w:rPr>
      </w:pPr>
      <w:r w:rsidRPr="004C2E2A">
        <w:rPr>
          <w:rFonts w:ascii="Trebuchet MS" w:hAnsi="Trebuchet MS" w:cs="Arial"/>
          <w:sz w:val="22"/>
          <w:szCs w:val="22"/>
          <w:lang w:val="it-IT"/>
        </w:rPr>
        <w:t>(4) Sancţionarea disciplinară sau eliberarea din funcţie a conducătorilor instituţiei se face în condiţiile legii.</w:t>
      </w:r>
    </w:p>
    <w:p w:rsidR="00340A0D" w:rsidRPr="004C2E2A" w:rsidRDefault="00340A0D" w:rsidP="009F4ABE">
      <w:pPr>
        <w:jc w:val="both"/>
        <w:rPr>
          <w:rFonts w:ascii="Trebuchet MS" w:hAnsi="Trebuchet MS"/>
          <w:b/>
          <w:lang w:val="it-IT"/>
        </w:rPr>
      </w:pPr>
    </w:p>
    <w:p w:rsidR="00340A0D" w:rsidRPr="004C2E2A" w:rsidRDefault="00340A0D" w:rsidP="009F4ABE">
      <w:pPr>
        <w:jc w:val="both"/>
        <w:rPr>
          <w:rFonts w:ascii="Trebuchet MS" w:hAnsi="Trebuchet MS"/>
          <w:b/>
          <w:lang w:val="it-IT"/>
        </w:rPr>
      </w:pPr>
    </w:p>
    <w:p w:rsidR="005A1B18" w:rsidRPr="004C2E2A" w:rsidRDefault="001609A4" w:rsidP="009F4ABE">
      <w:pPr>
        <w:jc w:val="both"/>
        <w:rPr>
          <w:rFonts w:ascii="Trebuchet MS" w:hAnsi="Trebuchet MS"/>
          <w:b/>
          <w:lang w:val="it-IT"/>
        </w:rPr>
      </w:pPr>
      <w:r w:rsidRPr="004C2E2A">
        <w:rPr>
          <w:rFonts w:ascii="Trebuchet MS" w:hAnsi="Trebuchet MS"/>
          <w:b/>
          <w:lang w:val="it-IT"/>
        </w:rPr>
        <w:t>ART. 10</w:t>
      </w:r>
    </w:p>
    <w:p w:rsidR="00365BFA" w:rsidRPr="004C2E2A" w:rsidRDefault="00365BFA" w:rsidP="009F4ABE">
      <w:pPr>
        <w:jc w:val="both"/>
        <w:rPr>
          <w:rFonts w:ascii="Trebuchet MS" w:hAnsi="Trebuchet MS"/>
          <w:b/>
          <w:lang w:val="it-IT"/>
        </w:rPr>
      </w:pPr>
      <w:r w:rsidRPr="004C2E2A">
        <w:rPr>
          <w:rFonts w:ascii="Trebuchet MS" w:hAnsi="Trebuchet MS"/>
          <w:lang w:val="it-IT"/>
        </w:rPr>
        <w:t>(1)</w:t>
      </w:r>
      <w:r w:rsidRPr="004C2E2A">
        <w:rPr>
          <w:rFonts w:ascii="Trebuchet MS" w:hAnsi="Trebuchet MS"/>
          <w:b/>
          <w:lang w:val="it-IT"/>
        </w:rPr>
        <w:t xml:space="preserve"> Personalul de specialitate de îngrijire şi asistenţă; </w:t>
      </w:r>
    </w:p>
    <w:p w:rsidR="00365BFA" w:rsidRPr="004C2E2A" w:rsidRDefault="00365BFA" w:rsidP="009F4ABE">
      <w:pPr>
        <w:numPr>
          <w:ilvl w:val="0"/>
          <w:numId w:val="1"/>
        </w:numPr>
        <w:jc w:val="both"/>
        <w:rPr>
          <w:rFonts w:ascii="Trebuchet MS" w:hAnsi="Trebuchet MS"/>
          <w:lang w:val="it-IT"/>
        </w:rPr>
      </w:pPr>
      <w:r w:rsidRPr="004C2E2A">
        <w:rPr>
          <w:rFonts w:ascii="Trebuchet MS" w:hAnsi="Trebuchet MS"/>
          <w:lang w:val="it-IT"/>
        </w:rPr>
        <w:t>psiholog în specialitatea psihopedagogie specială (263408);</w:t>
      </w:r>
    </w:p>
    <w:p w:rsidR="00365BFA" w:rsidRPr="004C2E2A" w:rsidRDefault="00365BFA" w:rsidP="009F4ABE">
      <w:pPr>
        <w:numPr>
          <w:ilvl w:val="0"/>
          <w:numId w:val="1"/>
        </w:numPr>
        <w:jc w:val="both"/>
        <w:rPr>
          <w:rFonts w:ascii="Trebuchet MS" w:hAnsi="Trebuchet MS"/>
          <w:lang w:val="it-IT"/>
        </w:rPr>
      </w:pPr>
      <w:r w:rsidRPr="004C2E2A">
        <w:rPr>
          <w:rFonts w:ascii="Trebuchet MS" w:hAnsi="Trebuchet MS"/>
        </w:rPr>
        <w:t>asistent medical principal generalist (325901)</w:t>
      </w:r>
    </w:p>
    <w:p w:rsidR="00A800F5" w:rsidRPr="004C2E2A" w:rsidRDefault="00A800F5" w:rsidP="00A800F5">
      <w:pPr>
        <w:numPr>
          <w:ilvl w:val="0"/>
          <w:numId w:val="1"/>
        </w:numPr>
        <w:jc w:val="both"/>
        <w:rPr>
          <w:rFonts w:ascii="Trebuchet MS" w:hAnsi="Trebuchet MS"/>
          <w:lang w:val="it-IT"/>
        </w:rPr>
      </w:pPr>
      <w:r w:rsidRPr="004C2E2A">
        <w:rPr>
          <w:rFonts w:ascii="Trebuchet MS" w:hAnsi="Trebuchet MS"/>
          <w:lang w:val="es-ES"/>
        </w:rPr>
        <w:t>asistent social (263501)</w:t>
      </w:r>
    </w:p>
    <w:p w:rsidR="00AD2FAA" w:rsidRPr="004C2E2A" w:rsidRDefault="00AD2FAA" w:rsidP="009F4ABE">
      <w:pPr>
        <w:pStyle w:val="ListParagraph"/>
        <w:numPr>
          <w:ilvl w:val="0"/>
          <w:numId w:val="1"/>
        </w:numPr>
        <w:autoSpaceDE w:val="0"/>
        <w:autoSpaceDN w:val="0"/>
        <w:adjustRightInd w:val="0"/>
        <w:jc w:val="both"/>
        <w:rPr>
          <w:rFonts w:ascii="Trebuchet MS" w:hAnsi="Trebuchet MS"/>
          <w:lang w:val="pt-BR"/>
        </w:rPr>
      </w:pPr>
      <w:r w:rsidRPr="004C2E2A">
        <w:rPr>
          <w:rFonts w:ascii="Trebuchet MS" w:hAnsi="Trebuchet MS"/>
          <w:lang w:val="es-ES"/>
        </w:rPr>
        <w:t>kinetoterapeut (226405);</w:t>
      </w:r>
    </w:p>
    <w:p w:rsidR="00365BFA" w:rsidRPr="004C2E2A" w:rsidRDefault="00365BFA" w:rsidP="009F4ABE">
      <w:pPr>
        <w:numPr>
          <w:ilvl w:val="0"/>
          <w:numId w:val="1"/>
        </w:numPr>
        <w:jc w:val="both"/>
        <w:rPr>
          <w:rFonts w:ascii="Trebuchet MS" w:hAnsi="Trebuchet MS"/>
          <w:lang w:val="it-IT"/>
        </w:rPr>
      </w:pPr>
      <w:r w:rsidRPr="004C2E2A">
        <w:rPr>
          <w:rFonts w:ascii="Trebuchet MS" w:hAnsi="Trebuchet MS"/>
          <w:lang w:val="es-ES"/>
        </w:rPr>
        <w:t>infirmieră (532103);</w:t>
      </w:r>
    </w:p>
    <w:p w:rsidR="00365BFA" w:rsidRPr="004C2E2A" w:rsidRDefault="00365BFA" w:rsidP="009F4ABE">
      <w:pPr>
        <w:numPr>
          <w:ilvl w:val="0"/>
          <w:numId w:val="1"/>
        </w:numPr>
        <w:jc w:val="both"/>
        <w:rPr>
          <w:rFonts w:ascii="Trebuchet MS" w:hAnsi="Trebuchet MS"/>
          <w:lang w:val="it-IT"/>
        </w:rPr>
      </w:pPr>
      <w:r w:rsidRPr="004C2E2A">
        <w:rPr>
          <w:rFonts w:ascii="Trebuchet MS" w:hAnsi="Trebuchet MS"/>
          <w:lang w:val="es-ES"/>
        </w:rPr>
        <w:t>instructor de ergoterapie (223003);</w:t>
      </w:r>
    </w:p>
    <w:p w:rsidR="00056A25" w:rsidRPr="004C2E2A" w:rsidRDefault="00056A25" w:rsidP="00056A25">
      <w:pPr>
        <w:numPr>
          <w:ilvl w:val="0"/>
          <w:numId w:val="1"/>
        </w:numPr>
        <w:jc w:val="both"/>
        <w:rPr>
          <w:rFonts w:ascii="Trebuchet MS" w:hAnsi="Trebuchet MS"/>
          <w:lang w:val="it-IT"/>
        </w:rPr>
      </w:pPr>
      <w:r w:rsidRPr="004C2E2A">
        <w:rPr>
          <w:rFonts w:ascii="Trebuchet MS" w:hAnsi="Trebuchet MS"/>
          <w:lang w:val="es-ES"/>
        </w:rPr>
        <w:t>ingrijitor (5321)</w:t>
      </w:r>
    </w:p>
    <w:p w:rsidR="00D5456F" w:rsidRPr="004C2E2A" w:rsidRDefault="00D5456F" w:rsidP="009F4ABE">
      <w:pPr>
        <w:ind w:left="720"/>
        <w:jc w:val="both"/>
        <w:rPr>
          <w:rFonts w:ascii="Trebuchet MS" w:hAnsi="Trebuchet MS"/>
          <w:lang w:val="it-IT"/>
        </w:rPr>
      </w:pPr>
    </w:p>
    <w:p w:rsidR="00365BFA" w:rsidRPr="004C2E2A" w:rsidRDefault="00365BFA" w:rsidP="009F4ABE">
      <w:pPr>
        <w:jc w:val="both"/>
        <w:rPr>
          <w:rFonts w:ascii="Trebuchet MS" w:hAnsi="Trebuchet MS"/>
          <w:lang w:val="it-IT"/>
        </w:rPr>
      </w:pPr>
      <w:r w:rsidRPr="004C2E2A">
        <w:rPr>
          <w:rFonts w:ascii="Trebuchet MS" w:hAnsi="Trebuchet MS"/>
          <w:lang w:val="it-IT"/>
        </w:rPr>
        <w:t xml:space="preserve">(2) </w:t>
      </w:r>
      <w:r w:rsidRPr="004C2E2A">
        <w:rPr>
          <w:rFonts w:ascii="Trebuchet MS" w:hAnsi="Trebuchet MS"/>
          <w:b/>
          <w:lang w:val="it-IT"/>
        </w:rPr>
        <w:t>Atribuţii ale personalului de specialitate</w:t>
      </w:r>
      <w:r w:rsidRPr="004C2E2A">
        <w:rPr>
          <w:rFonts w:ascii="Trebuchet MS" w:hAnsi="Trebuchet MS"/>
          <w:lang w:val="it-IT"/>
        </w:rPr>
        <w:t>:</w:t>
      </w:r>
    </w:p>
    <w:p w:rsidR="00365BFA" w:rsidRPr="004C2E2A" w:rsidRDefault="00365BFA" w:rsidP="009F4ABE">
      <w:pPr>
        <w:numPr>
          <w:ilvl w:val="1"/>
          <w:numId w:val="1"/>
        </w:numPr>
        <w:jc w:val="both"/>
        <w:rPr>
          <w:rFonts w:ascii="Trebuchet MS" w:hAnsi="Trebuchet MS"/>
          <w:lang w:val="pt-BR"/>
        </w:rPr>
      </w:pPr>
      <w:r w:rsidRPr="004C2E2A">
        <w:rPr>
          <w:rFonts w:ascii="Trebuchet MS" w:hAnsi="Trebuchet MS"/>
          <w:lang w:val="pt-BR"/>
        </w:rPr>
        <w:t>asigură derularea etapelor procesului de acordare a serviciilor sociale cu respectarea prevederilor legii, a standardelor minime de calitate aplicabile şi a prezentului regulament;</w:t>
      </w:r>
    </w:p>
    <w:p w:rsidR="00365BFA" w:rsidRPr="004C2E2A" w:rsidRDefault="00365BFA" w:rsidP="009F4ABE">
      <w:pPr>
        <w:numPr>
          <w:ilvl w:val="1"/>
          <w:numId w:val="1"/>
        </w:numPr>
        <w:jc w:val="both"/>
        <w:rPr>
          <w:rFonts w:ascii="Trebuchet MS" w:hAnsi="Trebuchet MS"/>
          <w:lang w:val="pt-BR"/>
        </w:rPr>
      </w:pPr>
      <w:r w:rsidRPr="004C2E2A">
        <w:rPr>
          <w:rFonts w:ascii="Trebuchet MS" w:hAnsi="Trebuchet MS"/>
          <w:lang w:val="pt-BR"/>
        </w:rPr>
        <w:t>colaborează cu specialişti din alte centre în vederea soluţionării cazurilor; identificării de resurse etc.;</w:t>
      </w:r>
    </w:p>
    <w:p w:rsidR="00365BFA" w:rsidRPr="004C2E2A" w:rsidRDefault="00365BFA" w:rsidP="009F4ABE">
      <w:pPr>
        <w:numPr>
          <w:ilvl w:val="1"/>
          <w:numId w:val="1"/>
        </w:numPr>
        <w:jc w:val="both"/>
        <w:rPr>
          <w:rFonts w:ascii="Trebuchet MS" w:hAnsi="Trebuchet MS"/>
          <w:lang w:val="it-IT"/>
        </w:rPr>
      </w:pPr>
      <w:r w:rsidRPr="004C2E2A">
        <w:rPr>
          <w:rFonts w:ascii="Trebuchet MS" w:hAnsi="Trebuchet MS"/>
          <w:lang w:val="it-IT"/>
        </w:rPr>
        <w:t>monitorizează respectarea standardelor minime de calitate;</w:t>
      </w:r>
    </w:p>
    <w:p w:rsidR="00365BFA" w:rsidRPr="004C2E2A" w:rsidRDefault="00365BFA" w:rsidP="009F4ABE">
      <w:pPr>
        <w:numPr>
          <w:ilvl w:val="1"/>
          <w:numId w:val="1"/>
        </w:numPr>
        <w:jc w:val="both"/>
        <w:rPr>
          <w:rFonts w:ascii="Trebuchet MS" w:hAnsi="Trebuchet MS"/>
          <w:lang w:val="it-IT"/>
        </w:rPr>
      </w:pPr>
      <w:r w:rsidRPr="004C2E2A">
        <w:rPr>
          <w:rFonts w:ascii="Trebuchet MS" w:hAnsi="Trebuchet MS"/>
          <w:lang w:val="it-IT"/>
        </w:rPr>
        <w:t>sesizează conducerii centrului situaţii care pun în pericol siguranţa beneficiarului, situaţii de nerespectare a prevederilor prezentului regulament etc.;</w:t>
      </w:r>
    </w:p>
    <w:p w:rsidR="00365BFA" w:rsidRPr="004C2E2A" w:rsidRDefault="00365BFA" w:rsidP="009F4ABE">
      <w:pPr>
        <w:numPr>
          <w:ilvl w:val="1"/>
          <w:numId w:val="1"/>
        </w:numPr>
        <w:jc w:val="both"/>
        <w:rPr>
          <w:rFonts w:ascii="Trebuchet MS" w:hAnsi="Trebuchet MS"/>
          <w:lang w:val="it-IT"/>
        </w:rPr>
      </w:pPr>
      <w:r w:rsidRPr="004C2E2A">
        <w:rPr>
          <w:rFonts w:ascii="Trebuchet MS" w:hAnsi="Trebuchet MS"/>
          <w:lang w:val="it-IT"/>
        </w:rPr>
        <w:t>întocmeşte rapoarte periodice cu privire la activitatea derulată;</w:t>
      </w:r>
    </w:p>
    <w:p w:rsidR="00365BFA" w:rsidRPr="004C2E2A" w:rsidRDefault="00365BFA" w:rsidP="009F4ABE">
      <w:pPr>
        <w:numPr>
          <w:ilvl w:val="1"/>
          <w:numId w:val="1"/>
        </w:numPr>
        <w:jc w:val="both"/>
        <w:rPr>
          <w:rFonts w:ascii="Trebuchet MS" w:hAnsi="Trebuchet MS"/>
          <w:lang w:val="it-IT"/>
        </w:rPr>
      </w:pPr>
      <w:r w:rsidRPr="004C2E2A">
        <w:rPr>
          <w:rFonts w:ascii="Trebuchet MS" w:hAnsi="Trebuchet MS"/>
          <w:lang w:val="it-IT"/>
        </w:rPr>
        <w:t>face propuneri de îmbunătăţire a activităţii în vederea creşterii calităţii serviciului şi respectării legislaţiei;</w:t>
      </w:r>
    </w:p>
    <w:p w:rsidR="00365BFA" w:rsidRPr="004C2E2A" w:rsidRDefault="00365BFA" w:rsidP="009F4ABE">
      <w:pPr>
        <w:numPr>
          <w:ilvl w:val="1"/>
          <w:numId w:val="1"/>
        </w:numPr>
        <w:jc w:val="both"/>
        <w:rPr>
          <w:rFonts w:ascii="Trebuchet MS" w:hAnsi="Trebuchet MS"/>
          <w:lang w:val="it-IT"/>
        </w:rPr>
      </w:pPr>
      <w:r w:rsidRPr="004C2E2A">
        <w:rPr>
          <w:rFonts w:ascii="Trebuchet MS" w:hAnsi="Trebuchet MS"/>
          <w:lang w:val="it-IT"/>
        </w:rPr>
        <w:t>alte atribuţii prevăzute în standardul minim de calitate aplicabil.</w:t>
      </w:r>
    </w:p>
    <w:p w:rsidR="00340A0D" w:rsidRPr="004C2E2A" w:rsidRDefault="00340A0D" w:rsidP="009F4ABE">
      <w:pPr>
        <w:ind w:left="113"/>
        <w:jc w:val="both"/>
        <w:rPr>
          <w:rFonts w:ascii="Trebuchet MS" w:hAnsi="Trebuchet MS"/>
          <w:b/>
          <w:lang w:val="it-IT"/>
        </w:rPr>
      </w:pPr>
    </w:p>
    <w:p w:rsidR="001E6E73" w:rsidRPr="004C2E2A" w:rsidRDefault="001E6E73" w:rsidP="009F4ABE">
      <w:pPr>
        <w:ind w:left="113"/>
        <w:jc w:val="both"/>
        <w:rPr>
          <w:rFonts w:ascii="Trebuchet MS" w:hAnsi="Trebuchet MS"/>
          <w:b/>
          <w:lang w:val="it-IT"/>
        </w:rPr>
      </w:pPr>
    </w:p>
    <w:p w:rsidR="00365BFA" w:rsidRPr="004C2E2A" w:rsidRDefault="00365BFA" w:rsidP="009F4ABE">
      <w:pPr>
        <w:ind w:left="113"/>
        <w:jc w:val="both"/>
        <w:rPr>
          <w:rFonts w:ascii="Trebuchet MS" w:hAnsi="Trebuchet MS"/>
          <w:b/>
          <w:lang w:val="it-IT"/>
        </w:rPr>
      </w:pPr>
      <w:r w:rsidRPr="004C2E2A">
        <w:rPr>
          <w:rFonts w:ascii="Trebuchet MS" w:hAnsi="Trebuchet MS"/>
          <w:b/>
          <w:lang w:val="it-IT"/>
        </w:rPr>
        <w:t xml:space="preserve">ATRIBUŢII PSIHOLOG </w:t>
      </w:r>
      <w:r w:rsidR="001E6E73" w:rsidRPr="004C2E2A">
        <w:rPr>
          <w:rFonts w:ascii="Trebuchet MS" w:hAnsi="Trebuchet MS"/>
          <w:b/>
          <w:lang w:val="it-IT"/>
        </w:rPr>
        <w:t>(263408)</w:t>
      </w:r>
      <w:r w:rsidRPr="004C2E2A">
        <w:rPr>
          <w:rFonts w:ascii="Trebuchet MS" w:hAnsi="Trebuchet MS"/>
          <w:b/>
          <w:lang w:val="it-IT"/>
        </w:rPr>
        <w:t>:</w:t>
      </w:r>
    </w:p>
    <w:p w:rsidR="00365BFA" w:rsidRPr="004C2E2A" w:rsidRDefault="00365BFA" w:rsidP="00645F6F">
      <w:pPr>
        <w:numPr>
          <w:ilvl w:val="0"/>
          <w:numId w:val="3"/>
        </w:numPr>
        <w:jc w:val="both"/>
        <w:rPr>
          <w:rFonts w:ascii="Trebuchet MS" w:hAnsi="Trebuchet MS"/>
          <w:u w:val="single"/>
          <w:lang w:val="it-IT"/>
        </w:rPr>
      </w:pPr>
      <w:r w:rsidRPr="004C2E2A">
        <w:rPr>
          <w:rFonts w:ascii="Trebuchet MS" w:hAnsi="Trebuchet MS"/>
          <w:lang w:val="it-IT"/>
        </w:rPr>
        <w:t>Acorda asistenta psihologica de la internarea asistatului si pe tot parcursul internarii. Examineaza asistatii la internare si completeaza Fisa psihologica individuala in primele 48 de ore;</w:t>
      </w:r>
    </w:p>
    <w:p w:rsidR="00365BFA" w:rsidRPr="004C2E2A" w:rsidRDefault="00365BFA" w:rsidP="00645F6F">
      <w:pPr>
        <w:numPr>
          <w:ilvl w:val="0"/>
          <w:numId w:val="3"/>
        </w:numPr>
        <w:jc w:val="both"/>
        <w:rPr>
          <w:rFonts w:ascii="Trebuchet MS" w:hAnsi="Trebuchet MS"/>
          <w:u w:val="single"/>
          <w:lang w:val="it-IT"/>
        </w:rPr>
      </w:pPr>
      <w:r w:rsidRPr="004C2E2A">
        <w:rPr>
          <w:rFonts w:ascii="Trebuchet MS" w:hAnsi="Trebuchet MS"/>
          <w:lang w:val="it-IT"/>
        </w:rPr>
        <w:t>Intocmeste Fisa de observatii psihologica a  persoanelor cu handicap asistate, in vederea recomandarilor si controlul masurilor de stimulare a dezvoltarii psihologice in cadrul procesului de recuperare;consemneaza in Fisa psihologica individuala starea prezenta a asistatilor cel putin de doua ori pe luna ;</w:t>
      </w:r>
    </w:p>
    <w:p w:rsidR="00365BFA" w:rsidRPr="004C2E2A" w:rsidRDefault="00365BFA" w:rsidP="00645F6F">
      <w:pPr>
        <w:numPr>
          <w:ilvl w:val="0"/>
          <w:numId w:val="3"/>
        </w:numPr>
        <w:jc w:val="both"/>
        <w:rPr>
          <w:rFonts w:ascii="Trebuchet MS" w:hAnsi="Trebuchet MS"/>
          <w:lang w:val="it-IT"/>
        </w:rPr>
      </w:pPr>
      <w:r w:rsidRPr="004C2E2A">
        <w:rPr>
          <w:rFonts w:ascii="Trebuchet MS" w:hAnsi="Trebuchet MS"/>
          <w:lang w:val="it-IT"/>
        </w:rPr>
        <w:t xml:space="preserve">Organizează activităţi individuale cu fiecare asistat în parte, psihoterapie, formarea şi dezvoltarea limbajului  acolo unde este necesar, activităţi psiho-motrice, senzoriale, de menţinere a memoriei prezente , de reînvăţare a unor </w:t>
      </w:r>
      <w:r w:rsidRPr="004C2E2A">
        <w:rPr>
          <w:rFonts w:ascii="Trebuchet MS" w:hAnsi="Trebuchet MS"/>
          <w:lang w:val="it-IT"/>
        </w:rPr>
        <w:lastRenderedPageBreak/>
        <w:t>activităţi după accidente vasculare cerebrale, în conformitate cu planul de muncă trimestrial pe care este obligat să-l întocmească;</w:t>
      </w:r>
    </w:p>
    <w:p w:rsidR="00365BFA" w:rsidRPr="004C2E2A" w:rsidRDefault="00365BFA" w:rsidP="00645F6F">
      <w:pPr>
        <w:numPr>
          <w:ilvl w:val="0"/>
          <w:numId w:val="3"/>
        </w:numPr>
        <w:jc w:val="both"/>
        <w:rPr>
          <w:rFonts w:ascii="Trebuchet MS" w:hAnsi="Trebuchet MS"/>
          <w:u w:val="single"/>
          <w:lang w:val="it-IT"/>
        </w:rPr>
      </w:pPr>
      <w:r w:rsidRPr="004C2E2A">
        <w:rPr>
          <w:rFonts w:ascii="Trebuchet MS" w:hAnsi="Trebuchet MS"/>
          <w:lang w:val="it-IT"/>
        </w:rPr>
        <w:t>Initiaza si stimuleaza activitati terapeutice si ludice de grup, in care sa fie implicate cat mai multi asistati, a caror stare fizica si psihica le permite participarea. Urmareste orietarea asistaţiilor spre diverse activităţi instructiv terapeutice</w:t>
      </w:r>
      <w:r w:rsidRPr="004C2E2A">
        <w:rPr>
          <w:rFonts w:ascii="Trebuchet MS" w:hAnsi="Trebuchet MS"/>
          <w:u w:val="single"/>
          <w:lang w:val="it-IT"/>
        </w:rPr>
        <w:t>;</w:t>
      </w:r>
      <w:r w:rsidRPr="004C2E2A">
        <w:rPr>
          <w:rFonts w:ascii="Trebuchet MS" w:hAnsi="Trebuchet MS"/>
          <w:lang w:val="it-IT"/>
        </w:rPr>
        <w:t>Contribuie la imbunatatirea permanenta a relatiilor dintre asistati, asistati- personal, asistati- personal- conducere;</w:t>
      </w:r>
    </w:p>
    <w:p w:rsidR="00365BFA" w:rsidRPr="004C2E2A" w:rsidRDefault="00365BFA" w:rsidP="00645F6F">
      <w:pPr>
        <w:numPr>
          <w:ilvl w:val="0"/>
          <w:numId w:val="3"/>
        </w:numPr>
        <w:jc w:val="both"/>
        <w:rPr>
          <w:rFonts w:ascii="Trebuchet MS" w:hAnsi="Trebuchet MS"/>
          <w:u w:val="single"/>
          <w:lang w:val="it-IT"/>
        </w:rPr>
      </w:pPr>
      <w:r w:rsidRPr="004C2E2A">
        <w:rPr>
          <w:rFonts w:ascii="Trebuchet MS" w:hAnsi="Trebuchet MS"/>
          <w:lang w:val="it-IT"/>
        </w:rPr>
        <w:t xml:space="preserve">Aduce la cunostinta directorului, al asistentelor medicale orice shimbare importanta a starii psihice a asistatilor, fie de regresie, fie de ameliorare; </w:t>
      </w:r>
    </w:p>
    <w:p w:rsidR="00365BFA" w:rsidRPr="004C2E2A" w:rsidRDefault="00365BFA" w:rsidP="00645F6F">
      <w:pPr>
        <w:numPr>
          <w:ilvl w:val="0"/>
          <w:numId w:val="3"/>
        </w:numPr>
        <w:jc w:val="both"/>
        <w:rPr>
          <w:rFonts w:ascii="Trebuchet MS" w:hAnsi="Trebuchet MS"/>
          <w:u w:val="single"/>
          <w:lang w:val="it-IT"/>
        </w:rPr>
      </w:pPr>
      <w:r w:rsidRPr="004C2E2A">
        <w:rPr>
          <w:rFonts w:ascii="Trebuchet MS" w:hAnsi="Trebuchet MS"/>
          <w:lang w:val="it-IT"/>
        </w:rPr>
        <w:t>Se preocupa permanent de ridicarea nivelului profesional prin efectuarea de cursuri de specialitate privind psihologia  persoanelor cu handicap / psihologia varstnicului, altele;</w:t>
      </w:r>
    </w:p>
    <w:p w:rsidR="00365BFA" w:rsidRPr="004C2E2A" w:rsidRDefault="00365BFA" w:rsidP="00645F6F">
      <w:pPr>
        <w:numPr>
          <w:ilvl w:val="0"/>
          <w:numId w:val="3"/>
        </w:numPr>
        <w:jc w:val="both"/>
        <w:rPr>
          <w:rFonts w:ascii="Trebuchet MS" w:hAnsi="Trebuchet MS"/>
          <w:u w:val="single"/>
          <w:lang w:val="ro-RO"/>
        </w:rPr>
      </w:pPr>
      <w:r w:rsidRPr="004C2E2A">
        <w:rPr>
          <w:rFonts w:ascii="Trebuchet MS" w:hAnsi="Trebuchet MS"/>
          <w:lang w:val="ro-RO"/>
        </w:rPr>
        <w:t xml:space="preserve">Participa la evaluarea nevoilor individuale ale beneficiarilor care se realizează  in  termen de maxim 7 zile de la admiterea in centrul rezidential;  </w:t>
      </w:r>
      <w:r w:rsidRPr="004C2E2A">
        <w:rPr>
          <w:rFonts w:ascii="Trebuchet MS" w:hAnsi="Trebuchet MS"/>
          <w:lang w:val="it-IT"/>
        </w:rPr>
        <w:t xml:space="preserve">Participa la intocmirea Fisei de evaluare a asistatului care  detine informatii cu privire la: autonomie personala si stare fizica , greutate si regim alimentar, vaz , auz ,comunicare, sanatate bucala, locomotie, mobilitate generala , istoricul “recaderilor”, continenta ,medicatie curenta, sanatate mentala si cognitie, preocupari , hobby-uri, nevoi de educatie , culturale, siguranta personala, riscuri , relatia cu familia si alte contacte sociale , dependenta de droguri , tutun , alcool. </w:t>
      </w:r>
      <w:r w:rsidRPr="004C2E2A">
        <w:rPr>
          <w:rFonts w:ascii="Trebuchet MS" w:hAnsi="Trebuchet MS"/>
          <w:lang w:val="ro-RO"/>
        </w:rPr>
        <w:t xml:space="preserve"> cu participarea beneficiarului şi a reprezentantului său legal.</w:t>
      </w:r>
    </w:p>
    <w:p w:rsidR="00365BFA" w:rsidRPr="004C2E2A" w:rsidRDefault="00365BFA" w:rsidP="00645F6F">
      <w:pPr>
        <w:numPr>
          <w:ilvl w:val="0"/>
          <w:numId w:val="3"/>
        </w:numPr>
        <w:jc w:val="both"/>
        <w:rPr>
          <w:rFonts w:ascii="Trebuchet MS" w:hAnsi="Trebuchet MS"/>
          <w:u w:val="single"/>
          <w:lang w:val="ro-RO"/>
        </w:rPr>
      </w:pPr>
      <w:r w:rsidRPr="004C2E2A">
        <w:rPr>
          <w:rFonts w:ascii="Trebuchet MS" w:hAnsi="Trebuchet MS"/>
          <w:lang w:val="ro-RO"/>
        </w:rPr>
        <w:t>Consemnează in  Registru privind protecţia împotriva abuzurilor situaţiile sesizate de către beneficiar/reprezentantul său legal/angajaţi, precum şi măsurile ce sunt luate. Toate aceste informaţii sunt consemnate şi în dosarul beneficiarului.</w:t>
      </w:r>
    </w:p>
    <w:p w:rsidR="00365BFA" w:rsidRPr="004C2E2A" w:rsidRDefault="00365BFA" w:rsidP="00645F6F">
      <w:pPr>
        <w:numPr>
          <w:ilvl w:val="0"/>
          <w:numId w:val="3"/>
        </w:numPr>
        <w:jc w:val="both"/>
        <w:rPr>
          <w:rFonts w:ascii="Trebuchet MS" w:hAnsi="Trebuchet MS"/>
          <w:u w:val="single"/>
          <w:lang w:val="ro-RO"/>
        </w:rPr>
      </w:pPr>
      <w:r w:rsidRPr="004C2E2A">
        <w:rPr>
          <w:rFonts w:ascii="Trebuchet MS" w:hAnsi="Trebuchet MS"/>
          <w:lang w:val="ro-RO"/>
        </w:rPr>
        <w:t>Intocmeste foaia de iesire ,transfer sau deces a beneficiarilor;intocmeste rapoarte statistice sau orice alte rapoarte solicitate care privesc beneficiarii unitatii</w:t>
      </w:r>
      <w:r w:rsidRPr="004C2E2A">
        <w:rPr>
          <w:rFonts w:ascii="Trebuchet MS" w:hAnsi="Trebuchet MS"/>
          <w:u w:val="single"/>
          <w:lang w:val="ro-RO"/>
        </w:rPr>
        <w:t xml:space="preserve">; </w:t>
      </w:r>
      <w:r w:rsidRPr="004C2E2A">
        <w:rPr>
          <w:rFonts w:ascii="Trebuchet MS" w:hAnsi="Trebuchet MS"/>
          <w:lang w:val="ro-RO"/>
        </w:rPr>
        <w:t>intocmeste la solicitarea directorului rapoarte de activitate semestrial sau ori de cate ori i se cere;</w:t>
      </w:r>
    </w:p>
    <w:p w:rsidR="00365BFA" w:rsidRPr="004C2E2A" w:rsidRDefault="00365BFA" w:rsidP="00645F6F">
      <w:pPr>
        <w:numPr>
          <w:ilvl w:val="0"/>
          <w:numId w:val="3"/>
        </w:numPr>
        <w:jc w:val="both"/>
        <w:rPr>
          <w:rFonts w:ascii="Trebuchet MS" w:hAnsi="Trebuchet MS"/>
          <w:lang w:val="it-IT"/>
        </w:rPr>
      </w:pPr>
      <w:r w:rsidRPr="004C2E2A">
        <w:rPr>
          <w:rFonts w:ascii="Trebuchet MS" w:hAnsi="Trebuchet MS"/>
          <w:lang w:val="it-IT"/>
        </w:rPr>
        <w:t xml:space="preserve">Organizeaza programe de instruire a personalului cu privire la modalitatea de relationare cu beneficiarii , la normele cu privire la libertatea de restrictionare a miscarii, la obtinerea  unor performente in activitatile zilnice ; prezinta diverse informari care vin in ajutorul personalului angajat </w:t>
      </w:r>
    </w:p>
    <w:p w:rsidR="00365BFA" w:rsidRPr="004C2E2A" w:rsidRDefault="00365BFA" w:rsidP="00645F6F">
      <w:pPr>
        <w:numPr>
          <w:ilvl w:val="0"/>
          <w:numId w:val="3"/>
        </w:numPr>
        <w:jc w:val="both"/>
        <w:rPr>
          <w:rFonts w:ascii="Trebuchet MS" w:hAnsi="Trebuchet MS"/>
          <w:lang w:val="ro-RO"/>
        </w:rPr>
      </w:pPr>
      <w:r w:rsidRPr="004C2E2A">
        <w:rPr>
          <w:rFonts w:ascii="Trebuchet MS" w:hAnsi="Trebuchet MS"/>
          <w:lang w:val="ro-RO"/>
        </w:rPr>
        <w:t xml:space="preserve"> Are un comportament etic fata de beneficiarii centrului, fata de apartinatorii acestora si fata de personalul angajat al unitatii; . Este interzisa agresarea verbala sau fizica a asistatilor, existind obligatia de a mentine un climat adecvat de munca.</w:t>
      </w:r>
    </w:p>
    <w:p w:rsidR="00365BFA" w:rsidRPr="004C2E2A" w:rsidRDefault="00365BFA" w:rsidP="00645F6F">
      <w:pPr>
        <w:numPr>
          <w:ilvl w:val="0"/>
          <w:numId w:val="3"/>
        </w:numPr>
        <w:jc w:val="both"/>
        <w:rPr>
          <w:rFonts w:ascii="Trebuchet MS" w:hAnsi="Trebuchet MS"/>
          <w:u w:val="single"/>
          <w:lang w:val="it-IT"/>
        </w:rPr>
      </w:pPr>
      <w:r w:rsidRPr="004C2E2A">
        <w:rPr>
          <w:rFonts w:ascii="Trebuchet MS" w:hAnsi="Trebuchet MS"/>
          <w:lang w:val="it-IT"/>
        </w:rPr>
        <w:t xml:space="preserve">Respecta secretul profesional si confidentialitate privind activitatea din unitate. </w:t>
      </w:r>
    </w:p>
    <w:p w:rsidR="00340A0D" w:rsidRPr="004C2E2A" w:rsidRDefault="00340A0D" w:rsidP="009F4ABE">
      <w:pPr>
        <w:ind w:left="113"/>
        <w:jc w:val="both"/>
        <w:rPr>
          <w:rFonts w:ascii="Trebuchet MS" w:hAnsi="Trebuchet MS"/>
          <w:b/>
        </w:rPr>
      </w:pPr>
    </w:p>
    <w:p w:rsidR="00551D25" w:rsidRPr="004C2E2A" w:rsidRDefault="00551D25" w:rsidP="00551D25">
      <w:pPr>
        <w:autoSpaceDE w:val="0"/>
        <w:autoSpaceDN w:val="0"/>
        <w:adjustRightInd w:val="0"/>
        <w:spacing w:line="360" w:lineRule="auto"/>
        <w:jc w:val="both"/>
        <w:rPr>
          <w:rFonts w:ascii="Trebuchet MS" w:hAnsi="Trebuchet MS" w:cs="Courier New"/>
          <w:b/>
          <w:lang w:val="it-IT"/>
        </w:rPr>
      </w:pPr>
      <w:r w:rsidRPr="004C2E2A">
        <w:rPr>
          <w:rFonts w:ascii="Trebuchet MS" w:hAnsi="Trebuchet MS" w:cs="Courier New"/>
          <w:b/>
          <w:lang w:val="it-IT"/>
        </w:rPr>
        <w:t>ATRIBUTII ASISTENT SOCIAL (263501):</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lang w:val="it-IT"/>
        </w:rPr>
        <w:t>Asigura integrarea în colectiv a beneficiarilor şi recuperarea lor socio–profesională, prin cercetarea problemelor de asistenţă socială ale fiecăruia, depistarea, cunoaşterea şi acţionarea pentru înlăturarea factorilor de inadaptare;</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lang w:val="it-IT"/>
        </w:rPr>
        <w:t xml:space="preserve">evaluare iniţială a fiecărui solicitant, împreună cu echipa multidisciplinară, care include: istoricul apariţiei handicapului, autonomie personală şi stare fizică, greutate şi regim alimentar (inclusiv preferinţe alimentare), văz, auz, comunicare (limbaj), sănătate bucală (dentiţie etc.), locomoţie, mobilitate generală, </w:t>
      </w:r>
      <w:r w:rsidRPr="004C2E2A">
        <w:rPr>
          <w:rFonts w:ascii="Trebuchet MS" w:hAnsi="Trebuchet MS" w:cs="Courier New"/>
          <w:lang w:val="it-IT"/>
        </w:rPr>
        <w:lastRenderedPageBreak/>
        <w:t>continenţă, medicaţie curentă, sănătate mentală şi cogniţie, preocupări, hobby-uri, nevoi culturale şi spirituale (religioase), siguranţă personală, riscuri, relaţia cu familia şi alte contacte sociale, dependenţă de droguri, alcool,tutun etc;</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lang w:val="it-IT"/>
        </w:rPr>
        <w:t xml:space="preserve">reevaluarea beneficiarului împreună cu echipa multidisciplinară:periodic, la 12 luni sau când apar modificări semnificative ale stării sale psiho-fizice </w:t>
      </w:r>
      <w:r w:rsidRPr="004C2E2A">
        <w:rPr>
          <w:rFonts w:ascii="Trebuchet MS" w:hAnsi="Trebuchet MS" w:cs="Tahoma"/>
          <w:lang w:val="it-IT"/>
        </w:rPr>
        <w:t>ș</w:t>
      </w:r>
      <w:r w:rsidRPr="004C2E2A">
        <w:rPr>
          <w:rFonts w:ascii="Trebuchet MS" w:hAnsi="Trebuchet MS" w:cs="Courier New"/>
          <w:lang w:val="it-IT"/>
        </w:rPr>
        <w:t>i la sistarea serviciilor;</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lang w:val="it-IT"/>
        </w:rPr>
        <w:t>întocmeşte pentru fiecare beneficiar un Plan Individualizat de Servicii, care se stabileşte, în baza evaluării iniţiale/reevaluărilor, serviciile asigurate beneficiarului precum şi personalul implicat în realizarea planului; Planul Individualizat de Servicii include următoarele capitole: Program Individualizat de Îngrijire şi, după caz, un Program Individualizat de Socializare şi un Program Individualizat de Recuperare;</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lang w:val="it-IT"/>
        </w:rPr>
        <w:t xml:space="preserve">elaborează un </w:t>
      </w:r>
      <w:r w:rsidRPr="004C2E2A">
        <w:rPr>
          <w:rFonts w:ascii="Trebuchet MS" w:hAnsi="Trebuchet MS" w:cs="Courier New"/>
          <w:bCs/>
          <w:iCs/>
          <w:lang w:val="it-IT"/>
        </w:rPr>
        <w:t>Orar Zilnic si urmareste respectarea acestuia</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revizuieşte Planul Individual de Intervenţie după orice reevaluare, în funcţie de nevoile individuale ale beneficiarului;</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încurajează şi sprijină beneficiarii să menţină relaţii cu familia, reprezentantul legal, prietenii – prin telefon, corespondenţă, vizite, ieşiri în comunitate;</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informează şi consulta familiile beneficiarilor atunci când se iau decizii importante în legătură cu beneficiarii;</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încurajează beneficiarii să-şi exprime opiniile şi preferinţele în proiectarea şi derularea activităţilor de socializare, opiniile lor fiind luate în considerare la întocmirea Planului Individualizat de Servicii</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încurajează şi sprijină beneficiarii să sesizeze orice formă de abuz din partea personalului, asupra propriei persoane, asupra altor beneficiari, asupra personalului sau a unor persoane din afara centrului;</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monitorizează activităţile întreprinse de beneficiary în afara unităţii în scopul prevenirii unor situaţii de abuz/exploatare a beneficiarilor;</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efectuează vizite şi informări periodice pe durata instituţionalizării, în scopul lărgirii cunoaşterii condiţiilor sociale ale asistaţilor şi menţinerii contactului necesar cu familiile acestora;</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urmăreşte evoluţia pregătirii şi comportamentul asistaţilor, prin relaţiile directe şi permanente cu personalul de specialitate din unitate;</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urmăreşte aspectele sociale în procesul de adaptare la exigenţele pregătirii asistaţilor, în mod deosebit a celor cu deficienţe, informează conducerea unităţii şi aplică măsurile dispuse de acesta;</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 xml:space="preserve">documentarea prin consultarea publicatiilor de specialitate;                                                                                                                                                                                                                                                                                                                                                                                                                                                                                                                                                                                                                                                                                                                                                                                                                                                                                                                                                                                                                                                                                                                                                                                                                                                                                                                                                                                                                                                                                                                                                                                                                                                                                                                                                                                                                                                                                                                                                                                                                                                                                                                                                                                                                                                                                                                                                                                                                                                                                                                                                                                                                                                                                                                                                                                                                                                                                                                                                                                                                                                                                                                                                                                                                                                                                                                                                                                                                                                                                                                                                                                                                                                                                                                                                                                                                                                                                                                                                                                                                                                                                                                                                                                                                                                                                                                                                                                                                                                                                                                                                                                                                                                                                                                                                                                                                                                                                                                                                                                                                                                                                                                                                                                                                                                                                                                                                                                                                                                                                                                                                                                                                                                                                                                                                                                                                                                                                                                                                                                                                                                                                                                                                                                                                                                                                                                                                                                                                                                                                                                                                                                                                                                                                                                                                                                                                                                                                                                                                                                                                                                                                                                                                                                                                                                                                                                                                                                                                                                                                                                                                                                                                                                                                                                                                                                                                                                                                                                                                                                                                                                                                                                                                                                                                                                                                                                                                                                                                                                                                                                                                                                                                                                                                                                                                                                                                                                                                                                                                                                                                                                                                                                                                                                                                                                                                                                                                                                                                                                                                                                                                                                                                                                                                                                                                                                                                                                                                                                                                                                                                                                                                                                                                                                                                                                                                                                                                                                                                                                                                                                                                                                                                                                                                                                                                                                                                                                                                                                                                         </w:t>
      </w:r>
    </w:p>
    <w:p w:rsidR="00551D25" w:rsidRPr="004C2E2A" w:rsidRDefault="00551D25" w:rsidP="00551D25">
      <w:pPr>
        <w:pStyle w:val="ListParagraph"/>
        <w:numPr>
          <w:ilvl w:val="2"/>
          <w:numId w:val="1"/>
        </w:numPr>
        <w:autoSpaceDE w:val="0"/>
        <w:autoSpaceDN w:val="0"/>
        <w:adjustRightInd w:val="0"/>
        <w:jc w:val="both"/>
        <w:rPr>
          <w:rFonts w:ascii="Trebuchet MS" w:hAnsi="Trebuchet MS" w:cs="Courier New"/>
          <w:lang w:val="it-IT"/>
        </w:rPr>
      </w:pPr>
      <w:r w:rsidRPr="004C2E2A">
        <w:rPr>
          <w:rFonts w:ascii="Trebuchet MS" w:hAnsi="Trebuchet MS" w:cs="Courier New"/>
        </w:rPr>
        <w:t xml:space="preserve">informarea privind noutăţile în domeniu; </w:t>
      </w:r>
      <w:r w:rsidRPr="004C2E2A">
        <w:rPr>
          <w:rFonts w:ascii="Trebuchet MS" w:hAnsi="Trebuchet MS" w:cs="Courier New"/>
          <w:lang w:val="it-IT"/>
        </w:rPr>
        <w:t>participarea la cursuri, traininguri de instruire şi perfecţionare profesională;</w:t>
      </w:r>
    </w:p>
    <w:p w:rsidR="00551D25" w:rsidRPr="004C2E2A" w:rsidRDefault="00551D25" w:rsidP="00551D25">
      <w:pPr>
        <w:pStyle w:val="ListParagraph"/>
        <w:autoSpaceDE w:val="0"/>
        <w:autoSpaceDN w:val="0"/>
        <w:adjustRightInd w:val="0"/>
        <w:ind w:left="567"/>
        <w:jc w:val="both"/>
        <w:rPr>
          <w:rFonts w:ascii="Trebuchet MS" w:hAnsi="Trebuchet MS" w:cs="Courier New"/>
          <w:lang w:val="it-IT"/>
        </w:rPr>
      </w:pPr>
    </w:p>
    <w:p w:rsidR="00365BFA" w:rsidRPr="004C2E2A" w:rsidRDefault="00365BFA" w:rsidP="009F4ABE">
      <w:pPr>
        <w:ind w:left="113"/>
        <w:jc w:val="both"/>
        <w:rPr>
          <w:rFonts w:ascii="Trebuchet MS" w:hAnsi="Trebuchet MS"/>
          <w:b/>
          <w:lang w:val="it-IT"/>
        </w:rPr>
      </w:pPr>
      <w:r w:rsidRPr="004C2E2A">
        <w:rPr>
          <w:rFonts w:ascii="Trebuchet MS" w:hAnsi="Trebuchet MS"/>
          <w:b/>
        </w:rPr>
        <w:t>ATRIBUŢII ASISTENT MEDICAL PRIN</w:t>
      </w:r>
      <w:r w:rsidR="00454F5A" w:rsidRPr="004C2E2A">
        <w:rPr>
          <w:rFonts w:ascii="Trebuchet MS" w:hAnsi="Trebuchet MS"/>
          <w:b/>
        </w:rPr>
        <w:t>CIPAL GENERALIST (325901)</w:t>
      </w:r>
      <w:r w:rsidRPr="004C2E2A">
        <w:rPr>
          <w:rFonts w:ascii="Trebuchet MS" w:hAnsi="Trebuchet MS"/>
          <w:b/>
          <w:lang w:val="it-IT"/>
        </w:rPr>
        <w:t>:</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it-IT"/>
        </w:rPr>
        <w:lastRenderedPageBreak/>
        <w:t>Organizeaza si monitorizeaza activitatea medicala a asistentelor medicale din subordine ;Supravegheaza si coordoneaza activitatile desfasurate de personalul auxiliar ;</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it-IT"/>
        </w:rPr>
        <w:t>Organizeaza si raspunde de intreaga activitate de igiena a unitatii (dormitoare,grupuri sanitare,holuri,sali de mese,cabinet medical etc ),in blocul alimentar,in magazia de alimente,in spalatorie si calcatorie.</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Semnaleaza conducerii unitatii aspectele din sectie cu privire la modul de respectare a normelor de igiena si dezinfectie de catre personalul mediu si auxiliar si face propuneri pentru corelarea deficientelor constatate; Controleaza si raspunde de asigurarea sterilizarii instrumentelor,a tuturor masurilor de asepsie si antisepsie necesare prevenirii si transmiterii infectiilor intraspitalicesti ; Controleaza modul de respectare a normelor de igiena si dezinfectie de catre personalul din bucatarie,oficiu de alimente si magazia de alimente si face propuneri pentru corectarea deficientelor constatate.</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Va face parte din comisia de primire-receptie a alimentelor,mat.sanitare si de igiena, verifica certificatele de calitate ale alimentelor precum si termenele de valabilitate inscrise de producator; Verifica calitatea alimentelor eliberate la servirea mesei, verifica starea igienica a bucatariei, modifica cand este cazul, dieta beneficiarilor, modifica lista regimurilor ori de cate ori se impune;</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Va verifica zilnic existenta probelor de alimente precum si graficul de temperatura.; Ia parte la intocmirea Meniului saptamanal si Semneaza Fisa de alimente dupa intocmirea ei</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Trimestrial face instructajul personalului mediu si auxiliar cu privire la normele de igiena si dezinfectie obligatorii pentru fiecare compartiment din unitate.</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 xml:space="preserve">Intocmeste lunar necesarul de materiale si produse de igiena si dezinfectie,specificand cantitatile necesare pentru respectarea normelor de igiena si dezinfectie obligatorii. </w:t>
      </w:r>
      <w:r w:rsidRPr="004C2E2A">
        <w:rPr>
          <w:rFonts w:ascii="Trebuchet MS" w:hAnsi="Trebuchet MS"/>
          <w:lang w:val="it-IT"/>
        </w:rPr>
        <w:t>Distribuie lunar si tine evidenta stricta a materialelor si produselor de igiena distribuite, atat pentru beneficiari cat si pentru curatenia in unitate.</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Aprovizionarea institutia cu medicatie si materiale sanitare pentru eliberarea lor in flux continuu, prin comenzi, prin consultare cu medicul;</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Sub directa indrumare a medicului cu care lucreaza, are sarcina de a implementa profilaxia primara, secundara sau tertiara a bolilor beneficiarilor; de efectuare a tratamentelor prin administrarea medicamentelor per oral, intravenos, intramuscular,etc;</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Asista medicul la consultatia beneficiarului si in momentul evaluarii medicale si noteaza indicatiile primite pentru a le indeplini;Efectueaza tehnicile si procedurile aferente unor analize de laborator;</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La internare, familiarizeaza beneficiarul cu salonul si ii urmareste starea generala, T.A., pulsul, temperatura, completeaza  Foaia de observatie;Se asigura ca beneficiarul primeste medicamentatia corecta si la timp , desemnand persoanele in atributiile carora intra distribuirea medicamentelor.Medicamentele vor fii administrate direct beneficiarului si inghitite de acesta in fata persoanei care a facut administrarea lor.</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 xml:space="preserve">Supravegheaza si inregistreaza in permanenta datele despre starea beneficiarilor si informeaza medicul asupra modificarilor intervenite; Indeplineste, conform </w:t>
      </w:r>
      <w:r w:rsidRPr="004C2E2A">
        <w:rPr>
          <w:rFonts w:ascii="Trebuchet MS" w:hAnsi="Trebuchet MS"/>
          <w:lang w:val="ro-RO"/>
        </w:rPr>
        <w:lastRenderedPageBreak/>
        <w:t>competentelor sale, orice activitate pentru a evita punerea in pericol a vietii beneficiarilor;</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Informeaza si instruieste beneficiarul asupra tratamentului pe care il efectueaza (daca acesta are discernamant), asupra efectelor terapeutice si asupra efectelor negative care pot aparea;</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Programeaza beneficiarul in cazul recomandarilor pentru internari in spitale si indica infirmiera sau alta persoana angajata a unitatii care il va insoti pe acesta, careia ii va preda si biletul de trimitere; la revenire in unitate se vor urmari tratamentele prescrise sau recuperarea indicata;</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Organizeaza activitatea infirmierelor prin intocmirea graficului lunar al personalului; Urmareste raportul infirmierelor si verifica cele scrise, luand si masurile necesare;Controleaza si supravegheaza infirmierele si buna aplicare a obligatiilor de serviciu, de ingrijire si respectarea normelor privind pastrarea igienei individuale si a spatiilor de cazare;</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Completeaza condica de medicamente si se asigura ca medicatia expirata sa fie eliminata prin referate, conform legislatiei;Consemneaza pe fisele de tratament procedurile efectuate beneficiarului;</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Are un comportament etic fata de beneficiarii centrului, fata de apartinatorii acestora si fata de personalul angajat al unitatii;Respecta secretul profesional si codul de etica al asistentului medical, confidentialitatea despre activitatea din unitate si despre beneficiarii internati in unitate; in relatia cu mass-media respecta ordinul directorului</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Va supraveghea indeaproape efectuarea dezinsectiei,deratizarii efectuate de societati abilitate; Va controla ritmicitatea ridicarii produselor menajere, biologice, alimentare de catre firme abilitate</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Va monitoriza perioadele de vaccinare ale asistatilor avand obligatia de a lua legatura cu Directia de Sanatate Publica .In cazul aparitiei unor boli infectoconagioase cu declarare obligatorie,are obligatia de a intocmi ancheta epidemiologica primara informind in acelasi timp DSP. Va monitoriza perioadele de vaccinare ale asistatilor avand obligatia de a lua legatura cu Directia de Sanatate Publica..</w:t>
      </w:r>
    </w:p>
    <w:p w:rsidR="00365BFA" w:rsidRPr="004C2E2A" w:rsidRDefault="00365BFA" w:rsidP="00645F6F">
      <w:pPr>
        <w:numPr>
          <w:ilvl w:val="0"/>
          <w:numId w:val="4"/>
        </w:numPr>
        <w:jc w:val="both"/>
        <w:rPr>
          <w:rFonts w:ascii="Trebuchet MS" w:hAnsi="Trebuchet MS"/>
          <w:lang w:val="ro-RO"/>
        </w:rPr>
      </w:pPr>
      <w:r w:rsidRPr="004C2E2A">
        <w:rPr>
          <w:rFonts w:ascii="Trebuchet MS" w:hAnsi="Trebuchet MS"/>
          <w:lang w:val="ro-RO"/>
        </w:rPr>
        <w:t>Se preocupa in permanenta de actualizarea cunostintelor profesionale prin studiu individual sau alte forme de educatie continua si/sau formare profesionala ,conform cerintelor postului ;</w:t>
      </w:r>
    </w:p>
    <w:p w:rsidR="00AD2FAA" w:rsidRPr="004C2E2A" w:rsidRDefault="00AD2FAA" w:rsidP="009F4ABE">
      <w:pPr>
        <w:ind w:left="567"/>
        <w:jc w:val="both"/>
        <w:rPr>
          <w:rFonts w:ascii="Trebuchet MS" w:hAnsi="Trebuchet MS"/>
          <w:lang w:val="ro-RO"/>
        </w:rPr>
      </w:pPr>
    </w:p>
    <w:p w:rsidR="00AD2FAA" w:rsidRPr="004C2E2A" w:rsidRDefault="00AD2FAA" w:rsidP="009F4ABE">
      <w:pPr>
        <w:ind w:left="113"/>
        <w:jc w:val="both"/>
        <w:rPr>
          <w:rFonts w:ascii="Trebuchet MS" w:hAnsi="Trebuchet MS"/>
          <w:b/>
        </w:rPr>
      </w:pPr>
      <w:r w:rsidRPr="004C2E2A">
        <w:rPr>
          <w:rFonts w:ascii="Trebuchet MS" w:hAnsi="Trebuchet MS"/>
          <w:b/>
        </w:rPr>
        <w:t xml:space="preserve">ATRIBUŢII KINETOTERAPEUT </w:t>
      </w:r>
      <w:r w:rsidRPr="004C2E2A">
        <w:rPr>
          <w:rFonts w:ascii="Trebuchet MS" w:hAnsi="Trebuchet MS"/>
          <w:b/>
          <w:lang w:val="es-ES"/>
        </w:rPr>
        <w:t>(226405):</w:t>
      </w:r>
    </w:p>
    <w:p w:rsidR="00AD2FAA" w:rsidRPr="004C2E2A" w:rsidRDefault="00AD2FAA" w:rsidP="00645F6F">
      <w:pPr>
        <w:numPr>
          <w:ilvl w:val="0"/>
          <w:numId w:val="17"/>
        </w:numPr>
        <w:jc w:val="both"/>
        <w:rPr>
          <w:rFonts w:ascii="Trebuchet MS" w:hAnsi="Trebuchet MS"/>
        </w:rPr>
      </w:pPr>
      <w:r w:rsidRPr="004C2E2A">
        <w:rPr>
          <w:rFonts w:ascii="Trebuchet MS" w:hAnsi="Trebuchet MS"/>
        </w:rPr>
        <w:t>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AD2FAA" w:rsidRPr="004C2E2A" w:rsidRDefault="00AD2FAA" w:rsidP="00645F6F">
      <w:pPr>
        <w:numPr>
          <w:ilvl w:val="0"/>
          <w:numId w:val="17"/>
        </w:numPr>
        <w:jc w:val="both"/>
        <w:rPr>
          <w:rFonts w:ascii="Trebuchet MS" w:hAnsi="Trebuchet MS"/>
          <w:lang w:val="fr-FR"/>
        </w:rPr>
      </w:pPr>
      <w:r w:rsidRPr="004C2E2A">
        <w:rPr>
          <w:rFonts w:ascii="Trebuchet MS" w:hAnsi="Trebuchet MS"/>
          <w:lang w:val="fr-FR"/>
        </w:rPr>
        <w:t>cunoaşte, în urma studierii dosarului beneficiarului, a motivului internării în cadrul centrului,  a cauzelor medicale , a influenţelor sociale, psihice şi morale ce s-au exercitat asupra lor;</w:t>
      </w:r>
    </w:p>
    <w:p w:rsidR="00AD2FAA" w:rsidRPr="004C2E2A" w:rsidRDefault="00AD2FAA" w:rsidP="00645F6F">
      <w:pPr>
        <w:numPr>
          <w:ilvl w:val="0"/>
          <w:numId w:val="17"/>
        </w:numPr>
        <w:jc w:val="both"/>
        <w:rPr>
          <w:rFonts w:ascii="Trebuchet MS" w:hAnsi="Trebuchet MS"/>
          <w:lang w:val="fr-FR"/>
        </w:rPr>
      </w:pPr>
      <w:r w:rsidRPr="004C2E2A">
        <w:rPr>
          <w:rFonts w:ascii="Trebuchet MS" w:hAnsi="Trebuchet MS"/>
          <w:lang w:val="fr-FR"/>
        </w:rPr>
        <w:t>Utilizează tehnici, exerciţii, masajul, aplicaţii cu gheaţă, apă şi căldură, electroterapia şi procedee conform conduitei terapeutice şi obiectivelor fixate;</w:t>
      </w:r>
    </w:p>
    <w:p w:rsidR="00AD2FAA" w:rsidRPr="004C2E2A" w:rsidRDefault="00AD2FAA" w:rsidP="00645F6F">
      <w:pPr>
        <w:numPr>
          <w:ilvl w:val="0"/>
          <w:numId w:val="17"/>
        </w:numPr>
        <w:jc w:val="both"/>
        <w:rPr>
          <w:rFonts w:ascii="Trebuchet MS" w:hAnsi="Trebuchet MS"/>
          <w:lang w:val="fr-FR"/>
        </w:rPr>
      </w:pPr>
      <w:r w:rsidRPr="004C2E2A">
        <w:rPr>
          <w:rFonts w:ascii="Trebuchet MS" w:hAnsi="Trebuchet MS"/>
          <w:lang w:val="fr-FR"/>
        </w:rPr>
        <w:lastRenderedPageBreak/>
        <w:t>Stabileşte programul de kinetoterapie care este urmat de către beneficiar şi instruieşte aparţinătorii sau persoanele implicate în îngrijirea pacientului în aplicarea acelui program;</w:t>
      </w:r>
    </w:p>
    <w:p w:rsidR="00AD2FAA" w:rsidRPr="004C2E2A" w:rsidRDefault="00AD2FAA" w:rsidP="00645F6F">
      <w:pPr>
        <w:numPr>
          <w:ilvl w:val="0"/>
          <w:numId w:val="17"/>
        </w:numPr>
        <w:jc w:val="both"/>
        <w:rPr>
          <w:rFonts w:ascii="Trebuchet MS" w:hAnsi="Trebuchet MS"/>
          <w:lang w:val="fr-FR"/>
        </w:rPr>
      </w:pPr>
      <w:r w:rsidRPr="004C2E2A">
        <w:rPr>
          <w:rFonts w:ascii="Trebuchet MS" w:hAnsi="Trebuchet MS"/>
          <w:lang w:val="fr-FR"/>
        </w:rPr>
        <w:t>Evaluează şi reevaluează în timp progresele făcute de pacient; adaptează planul de tratament în funcţie de evoluţia pacientului;</w:t>
      </w:r>
    </w:p>
    <w:p w:rsidR="00AD2FAA" w:rsidRPr="004C2E2A" w:rsidRDefault="00AD2FAA" w:rsidP="00645F6F">
      <w:pPr>
        <w:numPr>
          <w:ilvl w:val="0"/>
          <w:numId w:val="17"/>
        </w:numPr>
        <w:jc w:val="both"/>
        <w:rPr>
          <w:rFonts w:ascii="Trebuchet MS" w:hAnsi="Trebuchet MS"/>
          <w:lang w:val="fr-FR"/>
        </w:rPr>
      </w:pPr>
      <w:r w:rsidRPr="004C2E2A">
        <w:rPr>
          <w:rFonts w:ascii="Trebuchet MS" w:hAnsi="Trebuchet MS"/>
          <w:lang w:val="fr-FR"/>
        </w:rPr>
        <w:t>Asistă şi se implică – în programul de kinetoterapie – a personalului care nu este de specialitate (asistent social, terapeut ocupaţional, logoped , îngrijitoare, );</w:t>
      </w:r>
    </w:p>
    <w:p w:rsidR="00AD2FAA" w:rsidRPr="004C2E2A" w:rsidRDefault="00AD2FAA" w:rsidP="00645F6F">
      <w:pPr>
        <w:numPr>
          <w:ilvl w:val="0"/>
          <w:numId w:val="17"/>
        </w:numPr>
        <w:jc w:val="both"/>
        <w:rPr>
          <w:rFonts w:ascii="Trebuchet MS" w:hAnsi="Trebuchet MS"/>
          <w:lang w:val="fr-FR"/>
        </w:rPr>
      </w:pPr>
      <w:r w:rsidRPr="004C2E2A">
        <w:rPr>
          <w:rFonts w:ascii="Trebuchet MS" w:hAnsi="Trebuchet MS"/>
          <w:lang w:val="fr-FR"/>
        </w:rPr>
        <w:t xml:space="preserve">Se implică în activităţile complementare ale Centrului de Îngrijire şi Asistenţă </w:t>
      </w:r>
      <w:r w:rsidR="008A579C" w:rsidRPr="004C2E2A">
        <w:rPr>
          <w:rFonts w:ascii="Trebuchet MS" w:hAnsi="Trebuchet MS"/>
          <w:lang w:val="fr-FR"/>
        </w:rPr>
        <w:t>Sfantu Andrei Capusu</w:t>
      </w:r>
      <w:r w:rsidRPr="004C2E2A">
        <w:rPr>
          <w:rFonts w:ascii="Trebuchet MS" w:hAnsi="Trebuchet MS"/>
          <w:lang w:val="fr-FR"/>
        </w:rPr>
        <w:t xml:space="preserve"> de Campie;Poate fi implicat în activităţi (altele decât cea de recuperare) pe care C.I.A</w:t>
      </w:r>
      <w:r w:rsidR="008A579C" w:rsidRPr="004C2E2A">
        <w:rPr>
          <w:rFonts w:ascii="Trebuchet MS" w:hAnsi="Trebuchet MS"/>
          <w:lang w:val="fr-FR"/>
        </w:rPr>
        <w:t xml:space="preserve"> Sfantu Andrei</w:t>
      </w:r>
      <w:r w:rsidRPr="004C2E2A">
        <w:rPr>
          <w:rFonts w:ascii="Trebuchet MS" w:hAnsi="Trebuchet MS"/>
          <w:lang w:val="fr-FR"/>
        </w:rPr>
        <w:t xml:space="preserve"> Capusul de Campie le are în program;</w:t>
      </w:r>
    </w:p>
    <w:p w:rsidR="00AD2FAA" w:rsidRPr="004C2E2A" w:rsidRDefault="00AD2FAA" w:rsidP="00645F6F">
      <w:pPr>
        <w:numPr>
          <w:ilvl w:val="0"/>
          <w:numId w:val="17"/>
        </w:numPr>
        <w:jc w:val="both"/>
        <w:rPr>
          <w:rFonts w:ascii="Trebuchet MS" w:hAnsi="Trebuchet MS"/>
        </w:rPr>
      </w:pPr>
      <w:r w:rsidRPr="004C2E2A">
        <w:rPr>
          <w:rFonts w:ascii="Trebuchet MS" w:hAnsi="Trebuchet MS"/>
        </w:rPr>
        <w:t>Se implică în perfecţionarea continuă a activităţii de recuperare kinetică;</w:t>
      </w:r>
    </w:p>
    <w:p w:rsidR="00AD2FAA" w:rsidRPr="004C2E2A" w:rsidRDefault="00AD2FAA" w:rsidP="00645F6F">
      <w:pPr>
        <w:numPr>
          <w:ilvl w:val="0"/>
          <w:numId w:val="17"/>
        </w:numPr>
        <w:jc w:val="both"/>
        <w:rPr>
          <w:rFonts w:ascii="Trebuchet MS" w:hAnsi="Trebuchet MS"/>
        </w:rPr>
      </w:pPr>
      <w:r w:rsidRPr="004C2E2A">
        <w:rPr>
          <w:rFonts w:ascii="Trebuchet MS" w:hAnsi="Trebuchet MS"/>
        </w:rPr>
        <w:t>Completează permanent în fişa de recuperare kinetică toate procedurile utilizate pentru a putea fi evaluat pentru munca prestată;</w:t>
      </w:r>
    </w:p>
    <w:p w:rsidR="00AD2FAA" w:rsidRPr="004C2E2A" w:rsidRDefault="00AD2FAA" w:rsidP="00645F6F">
      <w:pPr>
        <w:numPr>
          <w:ilvl w:val="0"/>
          <w:numId w:val="17"/>
        </w:numPr>
        <w:jc w:val="both"/>
        <w:rPr>
          <w:rFonts w:ascii="Trebuchet MS" w:hAnsi="Trebuchet MS"/>
          <w:lang w:val="fr-FR"/>
        </w:rPr>
      </w:pPr>
      <w:r w:rsidRPr="004C2E2A">
        <w:rPr>
          <w:rFonts w:ascii="Trebuchet MS" w:hAnsi="Trebuchet MS"/>
          <w:lang w:val="fr-FR"/>
        </w:rPr>
        <w:t>Organizează şi conduce, împreună cu ceilalţi instructori de educaţie, activităţi în funcţie de nevoile generale şi individuale ale beneficiarilor şi de resursele materiale şi umane existente, activităţile de recuperare pot fi: terapii de recuperare prin masaj, hidroterapie, termoterapie, balneoterapie, terapii de expresie şi ocupaţionale - artterapie, meloterapie;</w:t>
      </w:r>
    </w:p>
    <w:p w:rsidR="00AD2FAA" w:rsidRPr="004C2E2A" w:rsidRDefault="00AD2FAA" w:rsidP="00645F6F">
      <w:pPr>
        <w:numPr>
          <w:ilvl w:val="0"/>
          <w:numId w:val="17"/>
        </w:numPr>
        <w:jc w:val="both"/>
        <w:rPr>
          <w:rFonts w:ascii="Trebuchet MS" w:hAnsi="Trebuchet MS"/>
          <w:lang w:val="fr-FR"/>
        </w:rPr>
      </w:pPr>
      <w:r w:rsidRPr="004C2E2A">
        <w:rPr>
          <w:rFonts w:ascii="Trebuchet MS" w:hAnsi="Trebuchet MS"/>
          <w:lang w:val="fr-FR"/>
        </w:rPr>
        <w:t>Consolidează deprinderile de viaţă independentă, igienă personală, autoservire şi autogospodărire a beneficiarilor centrului ;încurajează şi sprijină beneficiarii să manifeste iniţiativă, să-şi organizeze şi să execute, pe cât posibil autonom, activităţi cotidiene, fiind luate toate măsurile necesare pentru prevenirea riscurilor de accident şi îmbolnăvire;</w:t>
      </w:r>
    </w:p>
    <w:p w:rsidR="00AD2FAA" w:rsidRPr="004C2E2A" w:rsidRDefault="00AD2FAA" w:rsidP="00645F6F">
      <w:pPr>
        <w:numPr>
          <w:ilvl w:val="0"/>
          <w:numId w:val="17"/>
        </w:numPr>
        <w:jc w:val="both"/>
        <w:rPr>
          <w:rFonts w:ascii="Trebuchet MS" w:hAnsi="Trebuchet MS"/>
          <w:lang w:val="fr-FR"/>
        </w:rPr>
      </w:pPr>
      <w:r w:rsidRPr="004C2E2A">
        <w:rPr>
          <w:rFonts w:ascii="Trebuchet MS" w:hAnsi="Trebuchet MS"/>
          <w:lang w:val="fr-FR"/>
        </w:rPr>
        <w:t>Observă comportamentul beneficiarilor, consemnează în raportul zilnic de activitate modificările de comportament sau reacţii semnificative ale acestuia;semnalează specialiştilor aspectele comportamentale ale beneficiarului şi participă la implementarea diferitelor metode de intervenţie (propuse de specialişti) pentru modificarea sau prevenirea comportamentelor negative şi dezadaptative;</w:t>
      </w:r>
    </w:p>
    <w:p w:rsidR="00AD2FAA" w:rsidRPr="004C2E2A" w:rsidRDefault="00AD2FAA" w:rsidP="00645F6F">
      <w:pPr>
        <w:numPr>
          <w:ilvl w:val="0"/>
          <w:numId w:val="17"/>
        </w:numPr>
        <w:jc w:val="both"/>
        <w:rPr>
          <w:rFonts w:ascii="Trebuchet MS" w:hAnsi="Trebuchet MS"/>
          <w:bCs/>
          <w:lang w:val="fr-FR"/>
        </w:rPr>
      </w:pPr>
      <w:r w:rsidRPr="004C2E2A">
        <w:rPr>
          <w:rFonts w:ascii="Trebuchet MS" w:hAnsi="Trebuchet MS"/>
          <w:bCs/>
          <w:lang w:val="fr-FR"/>
        </w:rPr>
        <w:t>Participă la cursuri de perfecţionare,</w:t>
      </w:r>
      <w:r w:rsidRPr="004C2E2A">
        <w:rPr>
          <w:rFonts w:ascii="Trebuchet MS" w:hAnsi="Trebuchet MS"/>
          <w:lang w:val="fr-FR"/>
        </w:rPr>
        <w:t xml:space="preserve"> cursuri de formare continuă în mod activ în scopul însuşirii cunoştinţelor necesare;</w:t>
      </w:r>
      <w:r w:rsidRPr="004C2E2A">
        <w:rPr>
          <w:rFonts w:ascii="Trebuchet MS" w:hAnsi="Trebuchet MS"/>
          <w:bCs/>
          <w:lang w:val="fr-FR"/>
        </w:rPr>
        <w:t xml:space="preserve"> aplică în practică cunoştinţele dobândite;</w:t>
      </w:r>
    </w:p>
    <w:p w:rsidR="000A28F3" w:rsidRPr="004C2E2A" w:rsidRDefault="000A28F3" w:rsidP="009F4ABE">
      <w:pPr>
        <w:jc w:val="both"/>
        <w:rPr>
          <w:rFonts w:ascii="Trebuchet MS" w:hAnsi="Trebuchet MS"/>
          <w:lang w:val="ro-RO"/>
        </w:rPr>
      </w:pPr>
    </w:p>
    <w:p w:rsidR="00365BFA" w:rsidRPr="004C2E2A" w:rsidRDefault="00365BFA" w:rsidP="009F4ABE">
      <w:pPr>
        <w:ind w:left="113"/>
        <w:jc w:val="both"/>
        <w:rPr>
          <w:rFonts w:ascii="Trebuchet MS" w:hAnsi="Trebuchet MS"/>
          <w:b/>
          <w:lang w:val="ro-RO"/>
        </w:rPr>
      </w:pPr>
      <w:r w:rsidRPr="004C2E2A">
        <w:rPr>
          <w:rFonts w:ascii="Trebuchet MS" w:hAnsi="Trebuchet MS"/>
          <w:b/>
          <w:lang w:val="ro-RO"/>
        </w:rPr>
        <w:t>ATRIBUŢII I</w:t>
      </w:r>
      <w:r w:rsidRPr="004C2E2A">
        <w:rPr>
          <w:rFonts w:ascii="Trebuchet MS" w:hAnsi="Trebuchet MS"/>
          <w:b/>
          <w:lang w:val="es-ES"/>
        </w:rPr>
        <w:t>NFIRMIER (532103)</w:t>
      </w:r>
      <w:r w:rsidRPr="004C2E2A">
        <w:rPr>
          <w:rFonts w:ascii="Trebuchet MS" w:hAnsi="Trebuchet MS"/>
          <w:b/>
          <w:lang w:val="ro-RO"/>
        </w:rPr>
        <w:t>:</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Isi desfasoara activitatea sub indrumarea si supravegherea asistentului medical si a medicului avan</w:t>
      </w:r>
      <w:r w:rsidR="00056A25" w:rsidRPr="004C2E2A">
        <w:rPr>
          <w:rFonts w:ascii="Trebuchet MS" w:hAnsi="Trebuchet MS"/>
          <w:lang w:val="ro-RO"/>
        </w:rPr>
        <w:t>d</w:t>
      </w:r>
      <w:r w:rsidRPr="004C2E2A">
        <w:rPr>
          <w:rFonts w:ascii="Trebuchet MS" w:hAnsi="Trebuchet MS"/>
          <w:lang w:val="ro-RO"/>
        </w:rPr>
        <w:t xml:space="preserve"> obligativitatea respectarii graficului intocmit</w:t>
      </w:r>
      <w:r w:rsidR="00056A25" w:rsidRPr="004C2E2A">
        <w:rPr>
          <w:rFonts w:ascii="Trebuchet MS" w:hAnsi="Trebuchet MS"/>
          <w:lang w:val="ro-RO"/>
        </w:rPr>
        <w:t xml:space="preserve"> </w:t>
      </w:r>
      <w:r w:rsidRPr="004C2E2A">
        <w:rPr>
          <w:rFonts w:ascii="Trebuchet MS" w:hAnsi="Trebuchet MS"/>
          <w:lang w:val="ro-RO"/>
        </w:rPr>
        <w:t xml:space="preserve"> si a atributiilor de serviciu ;</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 xml:space="preserve"> Efectuează si igienizeza zilnic in condiţii corespunzătoare spaţiului repartizat si răspunde de starea de igiena a saloanelor si a tuturor spatiilor folosite de beneficiari;</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Preluarea şi predarea bolnavilor de la tura precedentă, respectiv la tura următoare, care se efectueaza la patul bolnavului, pentru a nu omite una sau mai multe afecţiuni noi care au apărut;</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Răspunde de ordinea şi disciplina secţiei în care lucrează;are datoria de-a cunoaşte efectivul precis al secţiei şi nominal beneficiarii de care răspunde;raspunde de supravegherea permanenta a beneficiarilor in afara orelor de activitate ergoterapeutica la care acestia participa;</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lastRenderedPageBreak/>
        <w:t>Dimineaţa după preluarea schimbului, se asigură igiena bolnavilor, spălatul, pieptenatul, curăţenia în dulăpioare şi noptiere (se anunţă asistenta medicala de alimentele prezente şi se cere sfatul dacă mai pot fi păstrate sau nu); de asemenea se anunţă asistenta medicala în cazul apariţiilor unor modificări în starea de sănătate a pacienţilor;</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 xml:space="preserve">Schimbarea lenjeriei de pe sector se va face într-un sac numerotat şi va fi dus la spălătorie de infirmieră;schimbarea lenjeriei de pat şi pijamaua se va face la bolnavii normali o dată pe săptămână, iar în rest de câte ori igiena o impune!; de asemenea se va face cel putin o baie săptămânală la fiecare utilizator, iar în caz de diaree sau secreţii umane de câte ori este necesar ; </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Beneficiarii care se pot deplasa vor fi ajutaţi să se deplaseze la sala de mese , iar cei imobilizaţi la pat vor fi alimentaţi corespunzător;permanent va fi prezenta cel puţin o infirmiera în sala de mese pentru supraveghere si pentru administrarea hranei; resturile alimentare vor fi recuperate şi predate pentru consumul gospodăriei anexe;</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Ajută asistenta medicală în efectuarea tratamentului sau se conformează indicaţiilor primite de aceasta în recoltări de urină, clisme, etc.;administreaza medicamentele si tratamentul corespunzator lasat de asistentele medicale individual  pentru fiecare beneficiar in parte;medicamentele administrate vor fii inghitite de beneficiari in fata infirmierei de serviciu pentru evitarea altor probleme ce s-ar putea ivii; refuzul beneficiarului de a-si lua tratamentul medicamentos trebuie dat in scris de catre acesta si consemnat in caietul de raport;în cazul în care pe sectorul în care se lucrează apare necesitatea trimiterii beneficiarului la spital în Târgu-Mureş, infirmiera desemnată de asistenta medicala va însoţi beneficiarul obligatoriu la spital!</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Relaţia cu bolnavul începe de la internarea acestuia, când va fi ajutat să se acomodeze cât mai repede şi mai bine;este obligatorie efectuarea igienei personale si deparazitarea beneficiarului imediat dupa internarea acestuia precum si igienizarea imbracamintei cu care acesta se interneaza;</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Aerisirea zilnica a dormitoarelor prin deschiderea geamurilor dimineaţa si dupa-masa cel putin o jumatate de ora; după-amiază se reface planul de igienă şi se curăţă îmbrăcămintea şi încălţămintea bolnavilor;</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 xml:space="preserve">Invoirea beneficiarilor se face pe baza unui bilet de voie aprobat de conducerea unitatii; de iesirea din unitate a  beneficiarilor care nu au bilet de voie răspunde infirmiera de serviciu şi portarul; </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In prezenţa aparţinătorilor, beneficiarii transportabili vor fi rugaţi să se întâlnească în sala de vizitatori sau vara, în faţa parcului, şi numai cei imobilizaţi la pat vor fi vizitaţi de aparţinători în salon, dupa aprobarea data de asistenta medicala;</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 xml:space="preserve">Este obligatorie notarea in caiet a incidentelor deosebite si supravegherea permanenta pe timp de noapte a beneficiarilor </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Participă la cursuri de pregătire profesională.</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Folosirea corecta conform instructiunilor a tuturor dezinfectantelor si materialelor de curatenie ;transporta pe circuitul stabilit gunoiul si reziduurile alimentare in conditii corespunzatoare, raspunde de depunerea lor corecta in recipiente, curata si dezinfecteaza pubeele in care se pastreaza si se transporta acestea;</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lastRenderedPageBreak/>
        <w:t>Are un comportament etic fata de beneficiarii centrului, fata de apartinatorii acestora si fata de personalul angajat al unitatii;</w:t>
      </w:r>
      <w:r w:rsidRPr="004C2E2A">
        <w:rPr>
          <w:rFonts w:ascii="Trebuchet MS" w:hAnsi="Trebuchet MS"/>
          <w:lang w:val="it-IT"/>
        </w:rPr>
        <w:t>intocmeste Procesul-verbal de predare/primire la intrarea si la iesirea din post </w:t>
      </w:r>
    </w:p>
    <w:p w:rsidR="00365BFA" w:rsidRPr="004C2E2A" w:rsidRDefault="00365BFA" w:rsidP="00645F6F">
      <w:pPr>
        <w:numPr>
          <w:ilvl w:val="0"/>
          <w:numId w:val="5"/>
        </w:numPr>
        <w:jc w:val="both"/>
        <w:rPr>
          <w:rFonts w:ascii="Trebuchet MS" w:hAnsi="Trebuchet MS"/>
          <w:lang w:val="ro-RO"/>
        </w:rPr>
      </w:pPr>
      <w:r w:rsidRPr="004C2E2A">
        <w:rPr>
          <w:rFonts w:ascii="Trebuchet MS" w:hAnsi="Trebuchet MS"/>
          <w:lang w:val="ro-RO"/>
        </w:rPr>
        <w:t>Analizele medicale care trebuiesc efectuate periodic,  se vor face în timp util ; omiterea lor vor atrage sancţiuni.;este obligat sa respecte normele de protectia muncii si PSI;participa la instruiri periodice privind normele de igiena si protectia muncii;</w:t>
      </w:r>
    </w:p>
    <w:p w:rsidR="00866485" w:rsidRPr="004C2E2A" w:rsidRDefault="00866485" w:rsidP="009F4ABE">
      <w:pPr>
        <w:jc w:val="both"/>
        <w:rPr>
          <w:rFonts w:ascii="Trebuchet MS" w:hAnsi="Trebuchet MS"/>
          <w:b/>
          <w:lang w:val="ro-RO"/>
        </w:rPr>
      </w:pPr>
    </w:p>
    <w:p w:rsidR="00365BFA" w:rsidRPr="004C2E2A" w:rsidRDefault="00365BFA" w:rsidP="009F4ABE">
      <w:pPr>
        <w:ind w:left="113"/>
        <w:jc w:val="both"/>
        <w:rPr>
          <w:rFonts w:ascii="Trebuchet MS" w:hAnsi="Trebuchet MS"/>
          <w:b/>
          <w:lang w:val="ro-RO"/>
        </w:rPr>
      </w:pPr>
      <w:r w:rsidRPr="004C2E2A">
        <w:rPr>
          <w:rFonts w:ascii="Trebuchet MS" w:hAnsi="Trebuchet MS"/>
          <w:b/>
          <w:lang w:val="ro-RO"/>
        </w:rPr>
        <w:t>ATRIBUŢII I</w:t>
      </w:r>
      <w:r w:rsidRPr="004C2E2A">
        <w:rPr>
          <w:rFonts w:ascii="Trebuchet MS" w:hAnsi="Trebuchet MS"/>
          <w:b/>
          <w:lang w:val="es-ES"/>
        </w:rPr>
        <w:t>NSTRUCTOR DE ERGOTERAPIE (223003)</w:t>
      </w:r>
      <w:r w:rsidRPr="004C2E2A">
        <w:rPr>
          <w:rFonts w:ascii="Trebuchet MS" w:hAnsi="Trebuchet MS"/>
          <w:b/>
          <w:lang w:val="ro-RO"/>
        </w:rPr>
        <w:t>:</w:t>
      </w:r>
    </w:p>
    <w:p w:rsidR="00365BFA" w:rsidRPr="004C2E2A" w:rsidRDefault="00365BFA" w:rsidP="00645F6F">
      <w:pPr>
        <w:numPr>
          <w:ilvl w:val="0"/>
          <w:numId w:val="6"/>
        </w:numPr>
        <w:jc w:val="both"/>
        <w:rPr>
          <w:rFonts w:ascii="Trebuchet MS" w:hAnsi="Trebuchet MS"/>
          <w:spacing w:val="-3"/>
          <w:lang w:val="ro-RO"/>
        </w:rPr>
      </w:pPr>
      <w:r w:rsidRPr="004C2E2A">
        <w:rPr>
          <w:rFonts w:ascii="Trebuchet MS" w:hAnsi="Trebuchet MS"/>
          <w:spacing w:val="-3"/>
          <w:lang w:val="ro-RO"/>
        </w:rPr>
        <w:t>De la preluarea serviciului raspunde de securitatea si integritatea corporala a bolnavilor si asistatilor din cadrul centrului</w:t>
      </w:r>
    </w:p>
    <w:p w:rsidR="00365BFA" w:rsidRPr="004C2E2A" w:rsidRDefault="00365BFA" w:rsidP="00645F6F">
      <w:pPr>
        <w:numPr>
          <w:ilvl w:val="0"/>
          <w:numId w:val="6"/>
        </w:numPr>
        <w:jc w:val="both"/>
        <w:rPr>
          <w:rFonts w:ascii="Trebuchet MS" w:hAnsi="Trebuchet MS"/>
          <w:spacing w:val="-3"/>
          <w:lang w:val="ro-RO"/>
        </w:rPr>
      </w:pPr>
      <w:r w:rsidRPr="004C2E2A">
        <w:rPr>
          <w:rFonts w:ascii="Trebuchet MS" w:hAnsi="Trebuchet MS"/>
          <w:spacing w:val="-3"/>
          <w:lang w:val="it-IT"/>
        </w:rPr>
        <w:t>Cunoasterea, in urma studierii dosarului beneficiarilor, a motivului internarii in cadrul centrului, a influentelor sociale, psihice si morale ce s-au exercitat asupra lor.</w:t>
      </w:r>
    </w:p>
    <w:p w:rsidR="00365BFA" w:rsidRPr="004C2E2A" w:rsidRDefault="00365BFA" w:rsidP="00645F6F">
      <w:pPr>
        <w:numPr>
          <w:ilvl w:val="0"/>
          <w:numId w:val="6"/>
        </w:numPr>
        <w:jc w:val="both"/>
        <w:rPr>
          <w:rFonts w:ascii="Trebuchet MS" w:hAnsi="Trebuchet MS"/>
          <w:spacing w:val="-3"/>
        </w:rPr>
      </w:pPr>
      <w:r w:rsidRPr="004C2E2A">
        <w:rPr>
          <w:rFonts w:ascii="Trebuchet MS" w:hAnsi="Trebuchet MS"/>
          <w:spacing w:val="-3"/>
        </w:rPr>
        <w:t>Cunoasterea</w:t>
      </w:r>
      <w:r w:rsidR="00D377A7" w:rsidRPr="004C2E2A">
        <w:rPr>
          <w:rFonts w:ascii="Trebuchet MS" w:hAnsi="Trebuchet MS"/>
          <w:spacing w:val="-3"/>
        </w:rPr>
        <w:t xml:space="preserve"> </w:t>
      </w:r>
      <w:r w:rsidRPr="004C2E2A">
        <w:rPr>
          <w:rFonts w:ascii="Trebuchet MS" w:hAnsi="Trebuchet MS"/>
          <w:spacing w:val="-3"/>
        </w:rPr>
        <w:t>oraruluizilnic al beneficiarilor</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spacing w:val="-3"/>
          <w:lang w:val="it-IT"/>
        </w:rPr>
        <w:t>Organizeaza si conduce, impreuna cu ceilalti instructori de ergoterapie, activitati in functie de nevoile generale si individuale ale beneficiarilor si de resursele materiale si umane existente, activitatile de recuperare pot fi: terapii de recuperare prin masaj, de expresie,terapie ocupationala, art terapie si meloterapie</w:t>
      </w:r>
    </w:p>
    <w:p w:rsidR="00365BFA" w:rsidRPr="004C2E2A" w:rsidRDefault="00365BFA" w:rsidP="00645F6F">
      <w:pPr>
        <w:numPr>
          <w:ilvl w:val="0"/>
          <w:numId w:val="6"/>
        </w:numPr>
        <w:jc w:val="both"/>
        <w:rPr>
          <w:rFonts w:ascii="Trebuchet MS" w:hAnsi="Trebuchet MS"/>
          <w:spacing w:val="-3"/>
        </w:rPr>
      </w:pPr>
      <w:r w:rsidRPr="004C2E2A">
        <w:rPr>
          <w:rFonts w:ascii="Trebuchet MS" w:hAnsi="Trebuchet MS"/>
          <w:spacing w:val="-3"/>
        </w:rPr>
        <w:t>Consolideazadeprinderile de viata</w:t>
      </w:r>
      <w:r w:rsidR="00023055" w:rsidRPr="004C2E2A">
        <w:rPr>
          <w:rFonts w:ascii="Trebuchet MS" w:hAnsi="Trebuchet MS"/>
          <w:spacing w:val="-3"/>
        </w:rPr>
        <w:t xml:space="preserve"> </w:t>
      </w:r>
      <w:r w:rsidRPr="004C2E2A">
        <w:rPr>
          <w:rFonts w:ascii="Trebuchet MS" w:hAnsi="Trebuchet MS"/>
          <w:spacing w:val="-3"/>
        </w:rPr>
        <w:t>independenta, igiena</w:t>
      </w:r>
      <w:r w:rsidR="00023055" w:rsidRPr="004C2E2A">
        <w:rPr>
          <w:rFonts w:ascii="Trebuchet MS" w:hAnsi="Trebuchet MS"/>
          <w:spacing w:val="-3"/>
        </w:rPr>
        <w:t xml:space="preserve"> </w:t>
      </w:r>
      <w:r w:rsidRPr="004C2E2A">
        <w:rPr>
          <w:rFonts w:ascii="Trebuchet MS" w:hAnsi="Trebuchet MS"/>
          <w:spacing w:val="-3"/>
        </w:rPr>
        <w:t>personala, autoservire</w:t>
      </w:r>
      <w:r w:rsidR="00023055" w:rsidRPr="004C2E2A">
        <w:rPr>
          <w:rFonts w:ascii="Trebuchet MS" w:hAnsi="Trebuchet MS"/>
          <w:spacing w:val="-3"/>
        </w:rPr>
        <w:t xml:space="preserve"> </w:t>
      </w:r>
      <w:r w:rsidRPr="004C2E2A">
        <w:rPr>
          <w:rFonts w:ascii="Trebuchet MS" w:hAnsi="Trebuchet MS"/>
          <w:spacing w:val="-3"/>
        </w:rPr>
        <w:t>si</w:t>
      </w:r>
      <w:r w:rsidR="00023055" w:rsidRPr="004C2E2A">
        <w:rPr>
          <w:rFonts w:ascii="Trebuchet MS" w:hAnsi="Trebuchet MS"/>
          <w:spacing w:val="-3"/>
        </w:rPr>
        <w:t xml:space="preserve"> </w:t>
      </w:r>
      <w:r w:rsidRPr="004C2E2A">
        <w:rPr>
          <w:rFonts w:ascii="Trebuchet MS" w:hAnsi="Trebuchet MS"/>
          <w:spacing w:val="-3"/>
        </w:rPr>
        <w:t>autogospodarire a beneficiarilorcentrului</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spacing w:val="-3"/>
          <w:lang w:val="it-IT"/>
        </w:rPr>
        <w:t>Incurajeaza si sprijina beneficiarii sa manifeste initiative, sa-si organizeze si sa execute, pe cat posibil autonom activitati cotidiene fiind luate toate masurile necesare pentru prevenirea riscurilor de accident si imbolnavire</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spacing w:val="-3"/>
          <w:lang w:val="it-IT"/>
        </w:rPr>
        <w:t>Sprjina beneficiarii sa mentina relatii cu familia, reprezentantul legal, prietenii prin telefon, corespondenta, vizite, iesiri in comunitate</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spacing w:val="-3"/>
          <w:lang w:val="it-IT"/>
        </w:rPr>
        <w:t>Informeaza beneficiarii, reprezentantii legali, familiile asupra conditiilor de desfasurare a vizitelor in centru- programul de vizitare, restrictii, spatiile de primire a vizitatorilor, conditiile de supraveghere a vizitelor- asigura intr-un cadru privat si o ambianta intima in aceste situatii</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spacing w:val="-3"/>
          <w:lang w:val="it-IT"/>
        </w:rPr>
        <w:t>Sprijina beneficiarii sa cunoasca si sa utilizeze serviciile comunitatii: posta si comunicatii, transport, educatie scolara, servicii medicale si de recuperare, servicii de indrumare vocationala in functie de nevoile si optiunile individuale</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spacing w:val="-3"/>
          <w:lang w:val="it-IT"/>
        </w:rPr>
        <w:t>Asigura beneficiarilor conditiile necesare pentru derularea activitatilor de socializare si petrecere a timpului liber: resurse umane, echipamente si materiale, mijloace de transport si altele</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spacing w:val="-3"/>
          <w:lang w:val="it-IT"/>
        </w:rPr>
        <w:t>Sprijina beneficiarii sa-si formeze deprinderi si abilitati adecvate de hranire</w:t>
      </w:r>
    </w:p>
    <w:p w:rsidR="00365BFA" w:rsidRPr="004C2E2A" w:rsidRDefault="00365BFA" w:rsidP="00645F6F">
      <w:pPr>
        <w:numPr>
          <w:ilvl w:val="0"/>
          <w:numId w:val="6"/>
        </w:numPr>
        <w:jc w:val="both"/>
        <w:rPr>
          <w:rFonts w:ascii="Trebuchet MS" w:hAnsi="Trebuchet MS"/>
          <w:spacing w:val="-3"/>
        </w:rPr>
      </w:pPr>
      <w:r w:rsidRPr="004C2E2A">
        <w:rPr>
          <w:rFonts w:ascii="Trebuchet MS" w:hAnsi="Trebuchet MS"/>
          <w:spacing w:val="-3"/>
        </w:rPr>
        <w:t>Observa</w:t>
      </w:r>
      <w:r w:rsidR="00023055" w:rsidRPr="004C2E2A">
        <w:rPr>
          <w:rFonts w:ascii="Trebuchet MS" w:hAnsi="Trebuchet MS"/>
          <w:spacing w:val="-3"/>
        </w:rPr>
        <w:t xml:space="preserve"> </w:t>
      </w:r>
      <w:r w:rsidRPr="004C2E2A">
        <w:rPr>
          <w:rFonts w:ascii="Trebuchet MS" w:hAnsi="Trebuchet MS"/>
          <w:spacing w:val="-3"/>
        </w:rPr>
        <w:t>comportamentul</w:t>
      </w:r>
      <w:r w:rsidR="00023055" w:rsidRPr="004C2E2A">
        <w:rPr>
          <w:rFonts w:ascii="Trebuchet MS" w:hAnsi="Trebuchet MS"/>
          <w:spacing w:val="-3"/>
        </w:rPr>
        <w:t xml:space="preserve"> </w:t>
      </w:r>
      <w:r w:rsidRPr="004C2E2A">
        <w:rPr>
          <w:rFonts w:ascii="Trebuchet MS" w:hAnsi="Trebuchet MS"/>
          <w:spacing w:val="-3"/>
        </w:rPr>
        <w:t>beneficiarilor, consemneaza in raportul</w:t>
      </w:r>
      <w:r w:rsidR="00023055" w:rsidRPr="004C2E2A">
        <w:rPr>
          <w:rFonts w:ascii="Trebuchet MS" w:hAnsi="Trebuchet MS"/>
          <w:spacing w:val="-3"/>
        </w:rPr>
        <w:t xml:space="preserve"> </w:t>
      </w:r>
      <w:r w:rsidRPr="004C2E2A">
        <w:rPr>
          <w:rFonts w:ascii="Trebuchet MS" w:hAnsi="Trebuchet MS"/>
          <w:spacing w:val="-3"/>
        </w:rPr>
        <w:t>zilnic de activitate</w:t>
      </w:r>
      <w:r w:rsidR="00023055" w:rsidRPr="004C2E2A">
        <w:rPr>
          <w:rFonts w:ascii="Trebuchet MS" w:hAnsi="Trebuchet MS"/>
          <w:spacing w:val="-3"/>
        </w:rPr>
        <w:t xml:space="preserve"> </w:t>
      </w:r>
      <w:r w:rsidRPr="004C2E2A">
        <w:rPr>
          <w:rFonts w:ascii="Trebuchet MS" w:hAnsi="Trebuchet MS"/>
          <w:spacing w:val="-3"/>
        </w:rPr>
        <w:t>modificarile de comportament</w:t>
      </w:r>
      <w:r w:rsidR="00023055" w:rsidRPr="004C2E2A">
        <w:rPr>
          <w:rFonts w:ascii="Trebuchet MS" w:hAnsi="Trebuchet MS"/>
          <w:spacing w:val="-3"/>
        </w:rPr>
        <w:t xml:space="preserve"> </w:t>
      </w:r>
      <w:r w:rsidRPr="004C2E2A">
        <w:rPr>
          <w:rFonts w:ascii="Trebuchet MS" w:hAnsi="Trebuchet MS"/>
          <w:spacing w:val="-3"/>
        </w:rPr>
        <w:t>sau</w:t>
      </w:r>
      <w:r w:rsidR="00023055" w:rsidRPr="004C2E2A">
        <w:rPr>
          <w:rFonts w:ascii="Trebuchet MS" w:hAnsi="Trebuchet MS"/>
          <w:spacing w:val="-3"/>
        </w:rPr>
        <w:t xml:space="preserve"> </w:t>
      </w:r>
      <w:r w:rsidRPr="004C2E2A">
        <w:rPr>
          <w:rFonts w:ascii="Trebuchet MS" w:hAnsi="Trebuchet MS"/>
          <w:spacing w:val="-3"/>
        </w:rPr>
        <w:t>reactii</w:t>
      </w:r>
      <w:r w:rsidR="00023055" w:rsidRPr="004C2E2A">
        <w:rPr>
          <w:rFonts w:ascii="Trebuchet MS" w:hAnsi="Trebuchet MS"/>
          <w:spacing w:val="-3"/>
        </w:rPr>
        <w:t xml:space="preserve"> </w:t>
      </w:r>
      <w:r w:rsidRPr="004C2E2A">
        <w:rPr>
          <w:rFonts w:ascii="Trebuchet MS" w:hAnsi="Trebuchet MS"/>
          <w:spacing w:val="-3"/>
        </w:rPr>
        <w:t>semnificative ale acestuia</w:t>
      </w:r>
    </w:p>
    <w:p w:rsidR="00365BFA" w:rsidRPr="004C2E2A" w:rsidRDefault="00365BFA" w:rsidP="00645F6F">
      <w:pPr>
        <w:numPr>
          <w:ilvl w:val="0"/>
          <w:numId w:val="6"/>
        </w:numPr>
        <w:jc w:val="both"/>
        <w:rPr>
          <w:rFonts w:ascii="Trebuchet MS" w:hAnsi="Trebuchet MS"/>
          <w:spacing w:val="-3"/>
        </w:rPr>
      </w:pPr>
      <w:r w:rsidRPr="004C2E2A">
        <w:rPr>
          <w:rFonts w:ascii="Trebuchet MS" w:hAnsi="Trebuchet MS"/>
          <w:spacing w:val="-3"/>
        </w:rPr>
        <w:t>Semnaleaza</w:t>
      </w:r>
      <w:r w:rsidR="00023055" w:rsidRPr="004C2E2A">
        <w:rPr>
          <w:rFonts w:ascii="Trebuchet MS" w:hAnsi="Trebuchet MS"/>
          <w:spacing w:val="-3"/>
        </w:rPr>
        <w:t xml:space="preserve"> </w:t>
      </w:r>
      <w:r w:rsidRPr="004C2E2A">
        <w:rPr>
          <w:rFonts w:ascii="Trebuchet MS" w:hAnsi="Trebuchet MS"/>
          <w:spacing w:val="-3"/>
        </w:rPr>
        <w:t>specialistilor</w:t>
      </w:r>
      <w:r w:rsidR="00023055" w:rsidRPr="004C2E2A">
        <w:rPr>
          <w:rFonts w:ascii="Trebuchet MS" w:hAnsi="Trebuchet MS"/>
          <w:spacing w:val="-3"/>
        </w:rPr>
        <w:t xml:space="preserve"> </w:t>
      </w:r>
      <w:r w:rsidRPr="004C2E2A">
        <w:rPr>
          <w:rFonts w:ascii="Trebuchet MS" w:hAnsi="Trebuchet MS"/>
          <w:spacing w:val="-3"/>
        </w:rPr>
        <w:t>aspectele</w:t>
      </w:r>
      <w:r w:rsidR="00023055" w:rsidRPr="004C2E2A">
        <w:rPr>
          <w:rFonts w:ascii="Trebuchet MS" w:hAnsi="Trebuchet MS"/>
          <w:spacing w:val="-3"/>
        </w:rPr>
        <w:t xml:space="preserve"> </w:t>
      </w:r>
      <w:r w:rsidRPr="004C2E2A">
        <w:rPr>
          <w:rFonts w:ascii="Trebuchet MS" w:hAnsi="Trebuchet MS"/>
          <w:spacing w:val="-3"/>
        </w:rPr>
        <w:t>comportamentale</w:t>
      </w:r>
      <w:r w:rsidR="00023055" w:rsidRPr="004C2E2A">
        <w:rPr>
          <w:rFonts w:ascii="Trebuchet MS" w:hAnsi="Trebuchet MS"/>
          <w:spacing w:val="-3"/>
        </w:rPr>
        <w:t xml:space="preserve"> </w:t>
      </w:r>
      <w:r w:rsidRPr="004C2E2A">
        <w:rPr>
          <w:rFonts w:ascii="Trebuchet MS" w:hAnsi="Trebuchet MS"/>
          <w:spacing w:val="-3"/>
        </w:rPr>
        <w:t>ale</w:t>
      </w:r>
      <w:r w:rsidR="00023055" w:rsidRPr="004C2E2A">
        <w:rPr>
          <w:rFonts w:ascii="Trebuchet MS" w:hAnsi="Trebuchet MS"/>
          <w:spacing w:val="-3"/>
        </w:rPr>
        <w:t xml:space="preserve"> </w:t>
      </w:r>
      <w:r w:rsidRPr="004C2E2A">
        <w:rPr>
          <w:rFonts w:ascii="Trebuchet MS" w:hAnsi="Trebuchet MS"/>
          <w:spacing w:val="-3"/>
        </w:rPr>
        <w:t>beneficiarului</w:t>
      </w:r>
      <w:r w:rsidR="00023055" w:rsidRPr="004C2E2A">
        <w:rPr>
          <w:rFonts w:ascii="Trebuchet MS" w:hAnsi="Trebuchet MS"/>
          <w:spacing w:val="-3"/>
        </w:rPr>
        <w:t xml:space="preserve"> </w:t>
      </w:r>
      <w:r w:rsidRPr="004C2E2A">
        <w:rPr>
          <w:rFonts w:ascii="Trebuchet MS" w:hAnsi="Trebuchet MS"/>
          <w:spacing w:val="-3"/>
        </w:rPr>
        <w:t>si</w:t>
      </w:r>
      <w:r w:rsidR="00023055" w:rsidRPr="004C2E2A">
        <w:rPr>
          <w:rFonts w:ascii="Trebuchet MS" w:hAnsi="Trebuchet MS"/>
          <w:spacing w:val="-3"/>
        </w:rPr>
        <w:t xml:space="preserve"> </w:t>
      </w:r>
      <w:r w:rsidRPr="004C2E2A">
        <w:rPr>
          <w:rFonts w:ascii="Trebuchet MS" w:hAnsi="Trebuchet MS"/>
          <w:spacing w:val="-3"/>
        </w:rPr>
        <w:t>participa la implementarea</w:t>
      </w:r>
      <w:r w:rsidR="00023055" w:rsidRPr="004C2E2A">
        <w:rPr>
          <w:rFonts w:ascii="Trebuchet MS" w:hAnsi="Trebuchet MS"/>
          <w:spacing w:val="-3"/>
        </w:rPr>
        <w:t xml:space="preserve"> </w:t>
      </w:r>
      <w:r w:rsidRPr="004C2E2A">
        <w:rPr>
          <w:rFonts w:ascii="Trebuchet MS" w:hAnsi="Trebuchet MS"/>
          <w:spacing w:val="-3"/>
        </w:rPr>
        <w:t>diferitelor</w:t>
      </w:r>
      <w:r w:rsidR="00023055" w:rsidRPr="004C2E2A">
        <w:rPr>
          <w:rFonts w:ascii="Trebuchet MS" w:hAnsi="Trebuchet MS"/>
          <w:spacing w:val="-3"/>
        </w:rPr>
        <w:t xml:space="preserve"> </w:t>
      </w:r>
      <w:r w:rsidRPr="004C2E2A">
        <w:rPr>
          <w:rFonts w:ascii="Trebuchet MS" w:hAnsi="Trebuchet MS"/>
          <w:spacing w:val="-3"/>
        </w:rPr>
        <w:t>metode de interventie (propuse de specialisti) pentru</w:t>
      </w:r>
      <w:r w:rsidR="00023055" w:rsidRPr="004C2E2A">
        <w:rPr>
          <w:rFonts w:ascii="Trebuchet MS" w:hAnsi="Trebuchet MS"/>
          <w:spacing w:val="-3"/>
        </w:rPr>
        <w:t xml:space="preserve"> </w:t>
      </w:r>
      <w:r w:rsidRPr="004C2E2A">
        <w:rPr>
          <w:rFonts w:ascii="Trebuchet MS" w:hAnsi="Trebuchet MS"/>
          <w:spacing w:val="-3"/>
        </w:rPr>
        <w:t>modificarea</w:t>
      </w:r>
      <w:r w:rsidR="00023055" w:rsidRPr="004C2E2A">
        <w:rPr>
          <w:rFonts w:ascii="Trebuchet MS" w:hAnsi="Trebuchet MS"/>
          <w:spacing w:val="-3"/>
        </w:rPr>
        <w:t xml:space="preserve"> </w:t>
      </w:r>
      <w:r w:rsidRPr="004C2E2A">
        <w:rPr>
          <w:rFonts w:ascii="Trebuchet MS" w:hAnsi="Trebuchet MS"/>
          <w:spacing w:val="-3"/>
        </w:rPr>
        <w:t>sau</w:t>
      </w:r>
      <w:r w:rsidR="00023055" w:rsidRPr="004C2E2A">
        <w:rPr>
          <w:rFonts w:ascii="Trebuchet MS" w:hAnsi="Trebuchet MS"/>
          <w:spacing w:val="-3"/>
        </w:rPr>
        <w:t xml:space="preserve"> </w:t>
      </w:r>
      <w:r w:rsidRPr="004C2E2A">
        <w:rPr>
          <w:rFonts w:ascii="Trebuchet MS" w:hAnsi="Trebuchet MS"/>
          <w:spacing w:val="-3"/>
        </w:rPr>
        <w:t>prevenirea</w:t>
      </w:r>
      <w:r w:rsidR="00023055" w:rsidRPr="004C2E2A">
        <w:rPr>
          <w:rFonts w:ascii="Trebuchet MS" w:hAnsi="Trebuchet MS"/>
          <w:spacing w:val="-3"/>
        </w:rPr>
        <w:t xml:space="preserve"> </w:t>
      </w:r>
      <w:r w:rsidRPr="004C2E2A">
        <w:rPr>
          <w:rFonts w:ascii="Trebuchet MS" w:hAnsi="Trebuchet MS"/>
          <w:spacing w:val="-3"/>
        </w:rPr>
        <w:t>comportamentelor negative si</w:t>
      </w:r>
      <w:r w:rsidR="00023055" w:rsidRPr="004C2E2A">
        <w:rPr>
          <w:rFonts w:ascii="Trebuchet MS" w:hAnsi="Trebuchet MS"/>
          <w:spacing w:val="-3"/>
        </w:rPr>
        <w:t xml:space="preserve"> </w:t>
      </w:r>
      <w:r w:rsidRPr="004C2E2A">
        <w:rPr>
          <w:rFonts w:ascii="Trebuchet MS" w:hAnsi="Trebuchet MS"/>
          <w:spacing w:val="-3"/>
        </w:rPr>
        <w:t>dezadaptative</w:t>
      </w:r>
    </w:p>
    <w:p w:rsidR="00365BFA" w:rsidRPr="004C2E2A" w:rsidRDefault="00365BFA" w:rsidP="00645F6F">
      <w:pPr>
        <w:numPr>
          <w:ilvl w:val="0"/>
          <w:numId w:val="6"/>
        </w:numPr>
        <w:jc w:val="both"/>
        <w:rPr>
          <w:rFonts w:ascii="Trebuchet MS" w:hAnsi="Trebuchet MS"/>
          <w:spacing w:val="-3"/>
        </w:rPr>
      </w:pPr>
      <w:r w:rsidRPr="004C2E2A">
        <w:rPr>
          <w:rFonts w:ascii="Trebuchet MS" w:hAnsi="Trebuchet MS"/>
          <w:spacing w:val="-3"/>
        </w:rPr>
        <w:t>Identifica forma de comunicareadecvata cu persoana</w:t>
      </w:r>
      <w:r w:rsidR="00023055" w:rsidRPr="004C2E2A">
        <w:rPr>
          <w:rFonts w:ascii="Trebuchet MS" w:hAnsi="Trebuchet MS"/>
          <w:spacing w:val="-3"/>
        </w:rPr>
        <w:t xml:space="preserve"> </w:t>
      </w:r>
      <w:r w:rsidRPr="004C2E2A">
        <w:rPr>
          <w:rFonts w:ascii="Trebuchet MS" w:hAnsi="Trebuchet MS"/>
          <w:spacing w:val="-3"/>
        </w:rPr>
        <w:t>ingrijita</w:t>
      </w:r>
    </w:p>
    <w:p w:rsidR="00365BFA" w:rsidRPr="004C2E2A" w:rsidRDefault="00365BFA" w:rsidP="00645F6F">
      <w:pPr>
        <w:numPr>
          <w:ilvl w:val="0"/>
          <w:numId w:val="6"/>
        </w:numPr>
        <w:jc w:val="both"/>
        <w:rPr>
          <w:rFonts w:ascii="Trebuchet MS" w:hAnsi="Trebuchet MS"/>
          <w:spacing w:val="-3"/>
        </w:rPr>
      </w:pPr>
      <w:r w:rsidRPr="004C2E2A">
        <w:rPr>
          <w:rFonts w:ascii="Trebuchet MS" w:hAnsi="Trebuchet MS"/>
          <w:spacing w:val="-3"/>
        </w:rPr>
        <w:t>Intervine in cazul</w:t>
      </w:r>
      <w:r w:rsidR="00023055" w:rsidRPr="004C2E2A">
        <w:rPr>
          <w:rFonts w:ascii="Trebuchet MS" w:hAnsi="Trebuchet MS"/>
          <w:spacing w:val="-3"/>
        </w:rPr>
        <w:t xml:space="preserve"> </w:t>
      </w:r>
      <w:r w:rsidRPr="004C2E2A">
        <w:rPr>
          <w:rFonts w:ascii="Trebuchet MS" w:hAnsi="Trebuchet MS"/>
          <w:spacing w:val="-3"/>
        </w:rPr>
        <w:t>incalcarii</w:t>
      </w:r>
      <w:r w:rsidR="00023055" w:rsidRPr="004C2E2A">
        <w:rPr>
          <w:rFonts w:ascii="Trebuchet MS" w:hAnsi="Trebuchet MS"/>
          <w:spacing w:val="-3"/>
        </w:rPr>
        <w:t xml:space="preserve"> </w:t>
      </w:r>
      <w:r w:rsidRPr="004C2E2A">
        <w:rPr>
          <w:rFonts w:ascii="Trebuchet MS" w:hAnsi="Trebuchet MS"/>
          <w:spacing w:val="-3"/>
        </w:rPr>
        <w:t>drepturilor</w:t>
      </w:r>
      <w:r w:rsidR="00023055" w:rsidRPr="004C2E2A">
        <w:rPr>
          <w:rFonts w:ascii="Trebuchet MS" w:hAnsi="Trebuchet MS"/>
          <w:spacing w:val="-3"/>
        </w:rPr>
        <w:t xml:space="preserve"> </w:t>
      </w:r>
      <w:r w:rsidRPr="004C2E2A">
        <w:rPr>
          <w:rFonts w:ascii="Trebuchet MS" w:hAnsi="Trebuchet MS"/>
          <w:spacing w:val="-3"/>
        </w:rPr>
        <w:t>persoanei</w:t>
      </w:r>
      <w:r w:rsidR="00023055" w:rsidRPr="004C2E2A">
        <w:rPr>
          <w:rFonts w:ascii="Trebuchet MS" w:hAnsi="Trebuchet MS"/>
          <w:spacing w:val="-3"/>
        </w:rPr>
        <w:t xml:space="preserve"> </w:t>
      </w:r>
      <w:r w:rsidRPr="004C2E2A">
        <w:rPr>
          <w:rFonts w:ascii="Trebuchet MS" w:hAnsi="Trebuchet MS"/>
          <w:spacing w:val="-3"/>
        </w:rPr>
        <w:t>ingrijite, sesizeaza</w:t>
      </w:r>
      <w:r w:rsidR="00023055" w:rsidRPr="004C2E2A">
        <w:rPr>
          <w:rFonts w:ascii="Trebuchet MS" w:hAnsi="Trebuchet MS"/>
          <w:spacing w:val="-3"/>
        </w:rPr>
        <w:t xml:space="preserve"> </w:t>
      </w:r>
      <w:r w:rsidRPr="004C2E2A">
        <w:rPr>
          <w:rFonts w:ascii="Trebuchet MS" w:hAnsi="Trebuchet MS"/>
          <w:spacing w:val="-3"/>
        </w:rPr>
        <w:t>ori de cate ori</w:t>
      </w:r>
      <w:r w:rsidR="00023055" w:rsidRPr="004C2E2A">
        <w:rPr>
          <w:rFonts w:ascii="Trebuchet MS" w:hAnsi="Trebuchet MS"/>
          <w:spacing w:val="-3"/>
        </w:rPr>
        <w:t xml:space="preserve"> </w:t>
      </w:r>
      <w:r w:rsidRPr="004C2E2A">
        <w:rPr>
          <w:rFonts w:ascii="Trebuchet MS" w:hAnsi="Trebuchet MS"/>
          <w:spacing w:val="-3"/>
        </w:rPr>
        <w:t>este</w:t>
      </w:r>
      <w:r w:rsidR="00023055" w:rsidRPr="004C2E2A">
        <w:rPr>
          <w:rFonts w:ascii="Trebuchet MS" w:hAnsi="Trebuchet MS"/>
          <w:spacing w:val="-3"/>
        </w:rPr>
        <w:t xml:space="preserve"> </w:t>
      </w:r>
      <w:r w:rsidRPr="004C2E2A">
        <w:rPr>
          <w:rFonts w:ascii="Trebuchet MS" w:hAnsi="Trebuchet MS"/>
          <w:spacing w:val="-3"/>
        </w:rPr>
        <w:t>cazul</w:t>
      </w:r>
      <w:r w:rsidR="00023055" w:rsidRPr="004C2E2A">
        <w:rPr>
          <w:rFonts w:ascii="Trebuchet MS" w:hAnsi="Trebuchet MS"/>
          <w:spacing w:val="-3"/>
        </w:rPr>
        <w:t xml:space="preserve"> </w:t>
      </w:r>
      <w:r w:rsidRPr="004C2E2A">
        <w:rPr>
          <w:rFonts w:ascii="Trebuchet MS" w:hAnsi="Trebuchet MS"/>
          <w:spacing w:val="-3"/>
        </w:rPr>
        <w:t>directorul</w:t>
      </w:r>
      <w:r w:rsidR="00023055" w:rsidRPr="004C2E2A">
        <w:rPr>
          <w:rFonts w:ascii="Trebuchet MS" w:hAnsi="Trebuchet MS"/>
          <w:spacing w:val="-3"/>
        </w:rPr>
        <w:t xml:space="preserve"> </w:t>
      </w:r>
      <w:r w:rsidRPr="004C2E2A">
        <w:rPr>
          <w:rFonts w:ascii="Trebuchet MS" w:hAnsi="Trebuchet MS"/>
          <w:spacing w:val="-3"/>
        </w:rPr>
        <w:t>si</w:t>
      </w:r>
      <w:r w:rsidR="00023055" w:rsidRPr="004C2E2A">
        <w:rPr>
          <w:rFonts w:ascii="Trebuchet MS" w:hAnsi="Trebuchet MS"/>
          <w:spacing w:val="-3"/>
        </w:rPr>
        <w:t xml:space="preserve"> </w:t>
      </w:r>
      <w:r w:rsidRPr="004C2E2A">
        <w:rPr>
          <w:rFonts w:ascii="Trebuchet MS" w:hAnsi="Trebuchet MS"/>
          <w:spacing w:val="-3"/>
        </w:rPr>
        <w:t>echipamultidisciplinara</w:t>
      </w:r>
      <w:r w:rsidR="00023055" w:rsidRPr="004C2E2A">
        <w:rPr>
          <w:rFonts w:ascii="Trebuchet MS" w:hAnsi="Trebuchet MS"/>
          <w:spacing w:val="-3"/>
        </w:rPr>
        <w:t xml:space="preserve"> </w:t>
      </w:r>
      <w:r w:rsidRPr="004C2E2A">
        <w:rPr>
          <w:rFonts w:ascii="Trebuchet MS" w:hAnsi="Trebuchet MS"/>
          <w:spacing w:val="-3"/>
        </w:rPr>
        <w:t>asupra</w:t>
      </w:r>
      <w:r w:rsidR="00023055" w:rsidRPr="004C2E2A">
        <w:rPr>
          <w:rFonts w:ascii="Trebuchet MS" w:hAnsi="Trebuchet MS"/>
          <w:spacing w:val="-3"/>
        </w:rPr>
        <w:t xml:space="preserve"> </w:t>
      </w:r>
      <w:r w:rsidRPr="004C2E2A">
        <w:rPr>
          <w:rFonts w:ascii="Trebuchet MS" w:hAnsi="Trebuchet MS"/>
          <w:spacing w:val="-3"/>
        </w:rPr>
        <w:t>situatiilor in care drepturile</w:t>
      </w:r>
      <w:r w:rsidR="00023055" w:rsidRPr="004C2E2A">
        <w:rPr>
          <w:rFonts w:ascii="Trebuchet MS" w:hAnsi="Trebuchet MS"/>
          <w:spacing w:val="-3"/>
        </w:rPr>
        <w:t xml:space="preserve"> </w:t>
      </w:r>
      <w:r w:rsidRPr="004C2E2A">
        <w:rPr>
          <w:rFonts w:ascii="Trebuchet MS" w:hAnsi="Trebuchet MS"/>
          <w:spacing w:val="-3"/>
        </w:rPr>
        <w:t>persoanei</w:t>
      </w:r>
      <w:r w:rsidR="00023055" w:rsidRPr="004C2E2A">
        <w:rPr>
          <w:rFonts w:ascii="Trebuchet MS" w:hAnsi="Trebuchet MS"/>
          <w:spacing w:val="-3"/>
        </w:rPr>
        <w:t xml:space="preserve"> </w:t>
      </w:r>
      <w:r w:rsidRPr="004C2E2A">
        <w:rPr>
          <w:rFonts w:ascii="Trebuchet MS" w:hAnsi="Trebuchet MS"/>
          <w:spacing w:val="-3"/>
        </w:rPr>
        <w:t>ingrijite sunt incalcate</w:t>
      </w:r>
    </w:p>
    <w:p w:rsidR="00365BFA" w:rsidRPr="004C2E2A" w:rsidRDefault="00365BFA" w:rsidP="00645F6F">
      <w:pPr>
        <w:numPr>
          <w:ilvl w:val="0"/>
          <w:numId w:val="6"/>
        </w:numPr>
        <w:jc w:val="both"/>
        <w:rPr>
          <w:rFonts w:ascii="Trebuchet MS" w:hAnsi="Trebuchet MS"/>
          <w:spacing w:val="-3"/>
        </w:rPr>
      </w:pPr>
      <w:r w:rsidRPr="004C2E2A">
        <w:rPr>
          <w:rFonts w:ascii="Trebuchet MS" w:hAnsi="Trebuchet MS"/>
          <w:spacing w:val="-3"/>
        </w:rPr>
        <w:lastRenderedPageBreak/>
        <w:t>Pastreaza</w:t>
      </w:r>
      <w:r w:rsidR="00023055" w:rsidRPr="004C2E2A">
        <w:rPr>
          <w:rFonts w:ascii="Trebuchet MS" w:hAnsi="Trebuchet MS"/>
          <w:spacing w:val="-3"/>
        </w:rPr>
        <w:t xml:space="preserve"> </w:t>
      </w:r>
      <w:r w:rsidRPr="004C2E2A">
        <w:rPr>
          <w:rFonts w:ascii="Trebuchet MS" w:hAnsi="Trebuchet MS"/>
          <w:spacing w:val="-3"/>
        </w:rPr>
        <w:t>confidentialitatea</w:t>
      </w:r>
      <w:r w:rsidR="00023055" w:rsidRPr="004C2E2A">
        <w:rPr>
          <w:rFonts w:ascii="Trebuchet MS" w:hAnsi="Trebuchet MS"/>
          <w:spacing w:val="-3"/>
        </w:rPr>
        <w:t xml:space="preserve"> </w:t>
      </w:r>
      <w:r w:rsidRPr="004C2E2A">
        <w:rPr>
          <w:rFonts w:ascii="Trebuchet MS" w:hAnsi="Trebuchet MS"/>
          <w:spacing w:val="-3"/>
        </w:rPr>
        <w:t>informatiilor de care a luat</w:t>
      </w:r>
      <w:r w:rsidR="00023055" w:rsidRPr="004C2E2A">
        <w:rPr>
          <w:rFonts w:ascii="Trebuchet MS" w:hAnsi="Trebuchet MS"/>
          <w:spacing w:val="-3"/>
        </w:rPr>
        <w:t xml:space="preserve"> </w:t>
      </w:r>
      <w:r w:rsidRPr="004C2E2A">
        <w:rPr>
          <w:rFonts w:ascii="Trebuchet MS" w:hAnsi="Trebuchet MS"/>
          <w:spacing w:val="-3"/>
        </w:rPr>
        <w:t>cunostinta in exercitarea</w:t>
      </w:r>
      <w:r w:rsidR="00023055" w:rsidRPr="004C2E2A">
        <w:rPr>
          <w:rFonts w:ascii="Trebuchet MS" w:hAnsi="Trebuchet MS"/>
          <w:spacing w:val="-3"/>
        </w:rPr>
        <w:t xml:space="preserve"> </w:t>
      </w:r>
      <w:r w:rsidRPr="004C2E2A">
        <w:rPr>
          <w:rFonts w:ascii="Trebuchet MS" w:hAnsi="Trebuchet MS"/>
          <w:spacing w:val="-3"/>
        </w:rPr>
        <w:t>atributiilor sale;</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spacing w:val="-3"/>
          <w:lang w:val="it-IT"/>
        </w:rPr>
        <w:t>Respecta programul de lucru si se prezinta la serviciu la orele fixate in program;</w:t>
      </w:r>
      <w:r w:rsidR="00023055" w:rsidRPr="004C2E2A">
        <w:rPr>
          <w:rFonts w:ascii="Trebuchet MS" w:hAnsi="Trebuchet MS"/>
          <w:spacing w:val="-3"/>
          <w:lang w:val="it-IT"/>
        </w:rPr>
        <w:t xml:space="preserve"> </w:t>
      </w:r>
      <w:r w:rsidRPr="004C2E2A">
        <w:rPr>
          <w:rFonts w:ascii="Trebuchet MS" w:hAnsi="Trebuchet MS"/>
          <w:spacing w:val="-3"/>
          <w:lang w:val="it-IT"/>
        </w:rPr>
        <w:t>Prezentarea la serviciu in deplina capacitate de munca  pentru a putea  executa in bune conditii sarcinilor ce ii revin;</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spacing w:val="-3"/>
          <w:lang w:val="it-IT"/>
        </w:rPr>
        <w:t>Participa la cursuri de perfectionare, cursuri de formare continua in mod activ in scopul insusirii cunostintelor necesare;</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lang w:val="ro-RO"/>
        </w:rPr>
        <w:t>Se ocupa de formarea de grupe cu persoanele cu handicap în funcţie de restantul activ, psihic sau motor, cu care se pot desfăşura activităţi comune educative, corectiv terapeutice</w:t>
      </w:r>
      <w:r w:rsidRPr="004C2E2A">
        <w:rPr>
          <w:rFonts w:ascii="Trebuchet MS" w:hAnsi="Trebuchet MS"/>
          <w:lang w:val="it-IT"/>
        </w:rPr>
        <w:t xml:space="preserve"> ;</w:t>
      </w:r>
      <w:r w:rsidRPr="004C2E2A">
        <w:rPr>
          <w:rFonts w:ascii="Trebuchet MS" w:hAnsi="Trebuchet MS"/>
          <w:lang w:val="ro-RO"/>
        </w:rPr>
        <w:t xml:space="preserve"> -desfasoara activitati de promovare, informare si diseminare a activitatilor ergoterapeutice desfasurate in cadrul centrului;</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lang w:val="ro-RO"/>
        </w:rPr>
        <w:t xml:space="preserve">Indruma ,coordoneaza si monitorizeaza efectuarea unor activitati </w:t>
      </w:r>
      <w:r w:rsidRPr="004C2E2A">
        <w:rPr>
          <w:rFonts w:ascii="Trebuchet MS" w:hAnsi="Trebuchet MS"/>
          <w:bCs/>
          <w:lang w:val="it-IT"/>
        </w:rPr>
        <w:t>de confectionat lumanari, croitorie, desene si pictura, tamplarie, ornamente, obiecte din lut si gips, confectionat margele, precum si alte lucrari practice efectuate intr-un cadru organizat in ateliere proprii dupa un orar zilnic si un plan de activitati saptamanal si anual.</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bCs/>
          <w:lang w:val="it-IT"/>
        </w:rPr>
        <w:t xml:space="preserve">Ofera suport si asistenta pentru formarea si consolidarea deprinderilor de munca </w:t>
      </w:r>
    </w:p>
    <w:p w:rsidR="00365BFA" w:rsidRPr="004C2E2A" w:rsidRDefault="00365BFA" w:rsidP="00645F6F">
      <w:pPr>
        <w:numPr>
          <w:ilvl w:val="0"/>
          <w:numId w:val="6"/>
        </w:numPr>
        <w:jc w:val="both"/>
        <w:rPr>
          <w:rFonts w:ascii="Trebuchet MS" w:hAnsi="Trebuchet MS"/>
          <w:spacing w:val="-3"/>
          <w:lang w:val="it-IT"/>
        </w:rPr>
      </w:pPr>
      <w:r w:rsidRPr="004C2E2A">
        <w:rPr>
          <w:rFonts w:ascii="Trebuchet MS" w:hAnsi="Trebuchet MS"/>
          <w:bCs/>
          <w:lang w:val="it-IT"/>
        </w:rPr>
        <w:t>Coordoneaza si se implica in realizarea si expunerea lucrarilor noastre in mai multe expozitii , participarea la targuri organizate etc</w:t>
      </w:r>
    </w:p>
    <w:p w:rsidR="00143EAC" w:rsidRPr="004C2E2A" w:rsidRDefault="00365BFA" w:rsidP="00645F6F">
      <w:pPr>
        <w:numPr>
          <w:ilvl w:val="0"/>
          <w:numId w:val="6"/>
        </w:numPr>
        <w:jc w:val="both"/>
        <w:rPr>
          <w:rFonts w:ascii="Trebuchet MS" w:hAnsi="Trebuchet MS"/>
          <w:spacing w:val="-3"/>
          <w:lang w:val="it-IT"/>
        </w:rPr>
      </w:pPr>
      <w:r w:rsidRPr="004C2E2A">
        <w:rPr>
          <w:rFonts w:ascii="Trebuchet MS" w:hAnsi="Trebuchet MS"/>
          <w:bCs/>
          <w:lang w:val="it-IT"/>
        </w:rPr>
        <w:t>Coordonare si asistenta in deprinderea unor abilitati lucrative,</w:t>
      </w:r>
      <w:r w:rsidRPr="004C2E2A">
        <w:rPr>
          <w:rFonts w:ascii="Trebuchet MS" w:hAnsi="Trebuchet MS"/>
          <w:bCs/>
          <w:lang w:val="ro-RO"/>
        </w:rPr>
        <w:t>socializare şi petrecere a timpului liber în cadrul celor două ateliere de terapie ocupaţională</w:t>
      </w:r>
    </w:p>
    <w:p w:rsidR="00551D25" w:rsidRPr="004C2E2A" w:rsidRDefault="00551D25" w:rsidP="00551D25">
      <w:pPr>
        <w:ind w:left="567"/>
        <w:jc w:val="both"/>
        <w:rPr>
          <w:rFonts w:ascii="Trebuchet MS" w:hAnsi="Trebuchet MS"/>
          <w:spacing w:val="-3"/>
          <w:lang w:val="it-IT"/>
        </w:rPr>
      </w:pPr>
    </w:p>
    <w:p w:rsidR="008A579C" w:rsidRPr="004C2E2A" w:rsidRDefault="008A579C" w:rsidP="008A579C">
      <w:pPr>
        <w:jc w:val="both"/>
        <w:rPr>
          <w:rFonts w:ascii="Trebuchet MS" w:hAnsi="Trebuchet MS" w:cs="Courier New"/>
          <w:b/>
          <w:lang w:val="it-IT"/>
        </w:rPr>
      </w:pPr>
      <w:r w:rsidRPr="004C2E2A">
        <w:rPr>
          <w:rFonts w:ascii="Trebuchet MS" w:hAnsi="Trebuchet MS" w:cs="Courier New"/>
          <w:b/>
          <w:lang w:val="it-IT"/>
        </w:rPr>
        <w:t>ATRIBUTII INGRIJITOR (5321)</w:t>
      </w:r>
    </w:p>
    <w:p w:rsidR="008A579C" w:rsidRPr="004C2E2A" w:rsidRDefault="008A579C" w:rsidP="00645F6F">
      <w:pPr>
        <w:numPr>
          <w:ilvl w:val="0"/>
          <w:numId w:val="10"/>
        </w:numPr>
        <w:jc w:val="both"/>
        <w:rPr>
          <w:rFonts w:ascii="Trebuchet MS" w:hAnsi="Trebuchet MS"/>
          <w:lang w:val="ro-RO"/>
        </w:rPr>
      </w:pPr>
      <w:r w:rsidRPr="004C2E2A">
        <w:rPr>
          <w:rFonts w:ascii="Trebuchet MS" w:hAnsi="Trebuchet MS"/>
          <w:lang w:val="ro-RO"/>
        </w:rPr>
        <w:t>Îsi desfasoara activitatea sub îndrumarea si supravegherea asistentului medical si al administratorului .</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rPr>
        <w:t>asigurarea unui mediu de viaţă şi climat adecvat îngrijirii complexe din punct de vedere, fizic, psihic, afectiv;</w:t>
      </w:r>
      <w:r w:rsidRPr="004C2E2A">
        <w:rPr>
          <w:rFonts w:ascii="Trebuchet MS" w:hAnsi="Trebuchet MS"/>
          <w:lang w:val="ro-RO"/>
        </w:rPr>
        <w:t xml:space="preserve"> </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rPr>
        <w:t>acordarea de îngrijiri cu respectarea normelor igienico-sanitare aplicabile la locul de muncă persoanei îngrijite corespunzător vârstei şi regimurilor recomandate</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rPr>
        <w:t>asigurarea igienei şi a spaţiului de viaţă a persoanei îngrijite, acordarea de ajutor la activităţile zilnice ale persoanei îngrijite;</w:t>
      </w:r>
      <w:r w:rsidRPr="004C2E2A">
        <w:rPr>
          <w:rFonts w:ascii="Trebuchet MS" w:hAnsi="Trebuchet MS" w:cs="Arial"/>
          <w:lang w:val="it-IT"/>
        </w:rPr>
        <w:t xml:space="preserve"> semnalează deficienţele calitative şi cant</w:t>
      </w:r>
      <w:r w:rsidR="00622474" w:rsidRPr="004C2E2A">
        <w:rPr>
          <w:rFonts w:ascii="Trebuchet MS" w:hAnsi="Trebuchet MS" w:cs="Arial"/>
          <w:lang w:val="it-IT"/>
        </w:rPr>
        <w:t>itative a alimentelor;</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lang w:val="it-IT"/>
        </w:rPr>
        <w:t>sesizează orice deficienţe referitoare la îmbrăcămintea asistaţilor;</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lang w:val="it-IT"/>
        </w:rPr>
        <w:t>stimulează participarea persoanei îngrijite la activităţile zilnice;</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bCs/>
          <w:lang w:val="it-IT"/>
        </w:rPr>
        <w:t xml:space="preserve">identifică forma de comunicare adecvată cu </w:t>
      </w:r>
      <w:r w:rsidRPr="004C2E2A">
        <w:rPr>
          <w:rFonts w:ascii="Trebuchet MS" w:hAnsi="Trebuchet MS" w:cs="Arial"/>
          <w:lang w:val="it-IT"/>
        </w:rPr>
        <w:t>persoana îngrijită;</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lang w:val="it-IT"/>
        </w:rPr>
        <w:t xml:space="preserve"> manifeste grija deosebita in mânuirea si utilizarea materialelor si echipamentelor pe care le are in primire pentru a evita avarierea, distrugerea sau pierderea lor;</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lang w:val="ro-RO"/>
        </w:rPr>
        <w:t>Efectuează si igienizeaza zilnic in condiţii corespunzătoare spaţiului repartizat si răspunde de starea de igiena a spalatoriei si a tuturor spatiilor anexe folosite ;</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lang w:val="ro-RO"/>
        </w:rPr>
        <w:t>O</w:t>
      </w:r>
      <w:r w:rsidRPr="004C2E2A">
        <w:rPr>
          <w:rFonts w:ascii="Trebuchet MS" w:hAnsi="Trebuchet MS"/>
          <w:lang w:val="it-IT"/>
        </w:rPr>
        <w:t>rganizeaza munca in asa fel incat sa acopere sarcinile ce-i revin in shimbul de lucru in care lucreaza ;</w:t>
      </w:r>
    </w:p>
    <w:p w:rsidR="00B13D63" w:rsidRPr="004C2E2A" w:rsidRDefault="008A579C" w:rsidP="00645F6F">
      <w:pPr>
        <w:numPr>
          <w:ilvl w:val="0"/>
          <w:numId w:val="10"/>
        </w:numPr>
        <w:jc w:val="both"/>
        <w:rPr>
          <w:rFonts w:ascii="Trebuchet MS" w:hAnsi="Trebuchet MS" w:cs="Arial"/>
        </w:rPr>
      </w:pPr>
      <w:r w:rsidRPr="004C2E2A">
        <w:rPr>
          <w:rFonts w:ascii="Trebuchet MS" w:hAnsi="Trebuchet MS"/>
          <w:lang w:val="pt-BR"/>
        </w:rPr>
        <w:t>F</w:t>
      </w:r>
      <w:r w:rsidRPr="004C2E2A">
        <w:rPr>
          <w:rFonts w:ascii="Trebuchet MS" w:hAnsi="Trebuchet MS"/>
          <w:lang w:val="ro-RO"/>
        </w:rPr>
        <w:t>olosirea corecta conform instructiunilor a tuturor dezinfectantelor si materialelor de curatenie si igienizare;</w:t>
      </w:r>
    </w:p>
    <w:p w:rsidR="00B13D63" w:rsidRPr="004C2E2A" w:rsidRDefault="00B13D63" w:rsidP="00645F6F">
      <w:pPr>
        <w:numPr>
          <w:ilvl w:val="0"/>
          <w:numId w:val="10"/>
        </w:numPr>
        <w:jc w:val="both"/>
        <w:rPr>
          <w:rFonts w:ascii="Trebuchet MS" w:hAnsi="Trebuchet MS"/>
          <w:lang w:val="ro-RO"/>
        </w:rPr>
      </w:pPr>
      <w:r w:rsidRPr="004C2E2A">
        <w:rPr>
          <w:rFonts w:ascii="Trebuchet MS" w:hAnsi="Trebuchet MS"/>
          <w:lang w:val="ro-RO"/>
        </w:rPr>
        <w:t xml:space="preserve">Preia atributii la spalatorie </w:t>
      </w:r>
      <w:r w:rsidRPr="004C2E2A">
        <w:rPr>
          <w:rFonts w:ascii="Trebuchet MS" w:hAnsi="Trebuchet MS"/>
          <w:lang w:val="it-IT"/>
        </w:rPr>
        <w:t>;</w:t>
      </w:r>
      <w:r w:rsidR="00622474" w:rsidRPr="004C2E2A">
        <w:rPr>
          <w:rFonts w:ascii="Trebuchet MS" w:hAnsi="Trebuchet MS"/>
          <w:lang w:val="it-IT"/>
        </w:rPr>
        <w:t xml:space="preserve"> </w:t>
      </w:r>
      <w:r w:rsidRPr="004C2E2A">
        <w:rPr>
          <w:rFonts w:ascii="Trebuchet MS" w:hAnsi="Trebuchet MS"/>
          <w:lang w:val="ro-RO"/>
        </w:rPr>
        <w:t xml:space="preserve">Respecta circuitul hainelor care intra in spalatorie : preluarea hainelor aduse de infirmiere (sau asistati  ) de pe sectoare ; sortarea acestora in functie de gradul de murdarie, de culoare, material ;decontaminarea </w:t>
      </w:r>
      <w:r w:rsidRPr="004C2E2A">
        <w:rPr>
          <w:rFonts w:ascii="Trebuchet MS" w:hAnsi="Trebuchet MS"/>
          <w:lang w:val="ro-RO"/>
        </w:rPr>
        <w:lastRenderedPageBreak/>
        <w:t xml:space="preserve">in vana;dezinfectia ;spalarea ; uscarea, calcarea ; verificarea starii si a gradului de uzura , eventual repararea acesteia , la lenjerie ; retrimiterea pe sectoare </w:t>
      </w:r>
    </w:p>
    <w:p w:rsidR="00B13D63" w:rsidRPr="004C2E2A" w:rsidRDefault="00B13D63" w:rsidP="00645F6F">
      <w:pPr>
        <w:numPr>
          <w:ilvl w:val="0"/>
          <w:numId w:val="10"/>
        </w:numPr>
        <w:jc w:val="both"/>
        <w:rPr>
          <w:rFonts w:ascii="Trebuchet MS" w:hAnsi="Trebuchet MS"/>
          <w:lang w:val="ro-RO"/>
        </w:rPr>
      </w:pPr>
      <w:r w:rsidRPr="004C2E2A">
        <w:rPr>
          <w:rFonts w:ascii="Trebuchet MS" w:hAnsi="Trebuchet MS"/>
          <w:lang w:val="ro-RO"/>
        </w:rPr>
        <w:t>Respecta cu strictete normele de consum  a materiilor si a materialelor necesare procesului de lucru ;in acest sens se va tine evidenta , intr-un caiet a distribuirii detergentului la fiecare proces de spalare /zi de lucru ;</w:t>
      </w:r>
    </w:p>
    <w:p w:rsidR="00B13D63" w:rsidRPr="004C2E2A" w:rsidRDefault="00B13D63" w:rsidP="00645F6F">
      <w:pPr>
        <w:numPr>
          <w:ilvl w:val="0"/>
          <w:numId w:val="10"/>
        </w:numPr>
        <w:jc w:val="both"/>
        <w:rPr>
          <w:rFonts w:ascii="Trebuchet MS" w:hAnsi="Trebuchet MS"/>
          <w:lang w:val="ro-RO"/>
        </w:rPr>
      </w:pPr>
      <w:r w:rsidRPr="004C2E2A">
        <w:rPr>
          <w:rFonts w:ascii="Trebuchet MS" w:hAnsi="Trebuchet MS"/>
          <w:lang w:val="ro-RO"/>
        </w:rPr>
        <w:t xml:space="preserve">Conduce o evidenta clara a lenjeriei si hainelor unitatii pentru a anunta asistenta medicala , cand acestea sunt insuficiente ca aceasta sa fie aprovizionata la timp cu materiile si produsele necesare </w:t>
      </w:r>
    </w:p>
    <w:p w:rsidR="00B13D63" w:rsidRPr="004C2E2A" w:rsidRDefault="00B13D63" w:rsidP="00645F6F">
      <w:pPr>
        <w:numPr>
          <w:ilvl w:val="0"/>
          <w:numId w:val="10"/>
        </w:numPr>
        <w:jc w:val="both"/>
        <w:rPr>
          <w:rFonts w:ascii="Trebuchet MS" w:hAnsi="Trebuchet MS" w:cs="Arial"/>
        </w:rPr>
      </w:pPr>
      <w:r w:rsidRPr="004C2E2A">
        <w:rPr>
          <w:rFonts w:ascii="Trebuchet MS" w:hAnsi="Trebuchet MS"/>
          <w:lang w:val="ro-RO"/>
        </w:rPr>
        <w:t xml:space="preserve">Preia atributii de a curata si dezinfecta </w:t>
      </w:r>
      <w:r w:rsidR="008A579C" w:rsidRPr="004C2E2A">
        <w:rPr>
          <w:rFonts w:ascii="Trebuchet MS" w:hAnsi="Trebuchet MS"/>
          <w:lang w:val="ro-RO"/>
        </w:rPr>
        <w:t xml:space="preserve"> zilnic ori de cate ori este necesar băile,WC-urile cu materiale si ustensile folosite numai in aceste locuri;Igienizarea zilnica sau ori de cate ori este nevoie a coridoarelor ,scarilor, saloane, birouri,puncte sanitare si dezinfecţia acestora;</w:t>
      </w:r>
      <w:r w:rsidRPr="004C2E2A">
        <w:rPr>
          <w:rFonts w:ascii="Trebuchet MS" w:hAnsi="Trebuchet MS"/>
          <w:lang w:val="ro-RO"/>
        </w:rPr>
        <w:t xml:space="preserve"> Spalarea si dezinfectarea periodica a lambriurilor, usilor, geamurilor, caloriferelor si ori de cate ori este nevoie</w:t>
      </w:r>
    </w:p>
    <w:p w:rsidR="00B13D63" w:rsidRPr="004C2E2A" w:rsidRDefault="00B13D63" w:rsidP="00645F6F">
      <w:pPr>
        <w:numPr>
          <w:ilvl w:val="0"/>
          <w:numId w:val="10"/>
        </w:numPr>
        <w:jc w:val="both"/>
        <w:rPr>
          <w:rFonts w:ascii="Trebuchet MS" w:hAnsi="Trebuchet MS" w:cs="Arial"/>
        </w:rPr>
      </w:pPr>
      <w:r w:rsidRPr="004C2E2A">
        <w:rPr>
          <w:rFonts w:ascii="Trebuchet MS" w:hAnsi="Trebuchet MS"/>
          <w:lang w:val="it-IT"/>
        </w:rPr>
        <w:t>Stergerea prafului si a  pânzelor de paianjen din toate incaperile unitatii ori de cate ori este nevoie in vederea mentinerii aspectului de curatenie a imobilului;</w:t>
      </w:r>
    </w:p>
    <w:p w:rsidR="00B13D63" w:rsidRPr="004C2E2A" w:rsidRDefault="00B13D63" w:rsidP="00645F6F">
      <w:pPr>
        <w:numPr>
          <w:ilvl w:val="0"/>
          <w:numId w:val="10"/>
        </w:numPr>
        <w:jc w:val="both"/>
        <w:rPr>
          <w:rFonts w:ascii="Trebuchet MS" w:hAnsi="Trebuchet MS" w:cs="Arial"/>
        </w:rPr>
      </w:pPr>
      <w:r w:rsidRPr="004C2E2A">
        <w:rPr>
          <w:rFonts w:ascii="Trebuchet MS" w:hAnsi="Trebuchet MS"/>
          <w:lang w:val="ro-RO"/>
        </w:rPr>
        <w:t>Intretinerea si curatarea parchetului;</w:t>
      </w:r>
    </w:p>
    <w:p w:rsidR="00B13D63" w:rsidRPr="004C2E2A" w:rsidRDefault="00B13D63" w:rsidP="00645F6F">
      <w:pPr>
        <w:numPr>
          <w:ilvl w:val="0"/>
          <w:numId w:val="10"/>
        </w:numPr>
        <w:jc w:val="both"/>
        <w:rPr>
          <w:rFonts w:ascii="Trebuchet MS" w:hAnsi="Trebuchet MS" w:cs="Arial"/>
        </w:rPr>
      </w:pPr>
      <w:r w:rsidRPr="004C2E2A">
        <w:rPr>
          <w:rFonts w:ascii="Trebuchet MS" w:hAnsi="Trebuchet MS"/>
          <w:lang w:val="ro-RO"/>
        </w:rPr>
        <w:t>Golirea zilnica a cosurilor de gunoi menajer ;Spalarea saptamanala sau la nevoie a cosurilor de gunoi menajer</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bCs/>
        </w:rPr>
        <w:t xml:space="preserve">intervine în cazul încălcării drepturilor persoanei îngrijite, sesizează </w:t>
      </w:r>
      <w:r w:rsidRPr="004C2E2A">
        <w:rPr>
          <w:rFonts w:ascii="Trebuchet MS" w:hAnsi="Trebuchet MS" w:cs="Arial"/>
        </w:rPr>
        <w:t>ori de câte ori este cazul echipa multidisciplinară (medic, asistent medical, asistent social, psiholog,) asupra situaţiilor în care drepturile persoanei îngrijite sunt încălcate;</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bCs/>
        </w:rPr>
        <w:t>participă la cursuri de perfecţionare,</w:t>
      </w:r>
      <w:r w:rsidRPr="004C2E2A">
        <w:rPr>
          <w:rFonts w:ascii="Trebuchet MS" w:hAnsi="Trebuchet MS" w:cs="Arial"/>
        </w:rPr>
        <w:t xml:space="preserve"> cursuri de formare continuă în mod activ în scopul însuşirii cunoştinţelor necesare;</w:t>
      </w:r>
      <w:r w:rsidRPr="004C2E2A">
        <w:rPr>
          <w:rFonts w:ascii="Trebuchet MS" w:hAnsi="Trebuchet MS" w:cs="TimesNewRomanPS-BoldMT"/>
          <w:b/>
          <w:bCs/>
        </w:rPr>
        <w:t xml:space="preserve"> </w:t>
      </w:r>
    </w:p>
    <w:p w:rsidR="008A579C" w:rsidRPr="004C2E2A" w:rsidRDefault="00622474" w:rsidP="00645F6F">
      <w:pPr>
        <w:numPr>
          <w:ilvl w:val="0"/>
          <w:numId w:val="10"/>
        </w:numPr>
        <w:jc w:val="both"/>
        <w:rPr>
          <w:rFonts w:ascii="Trebuchet MS" w:hAnsi="Trebuchet MS" w:cs="Arial"/>
        </w:rPr>
      </w:pPr>
      <w:r w:rsidRPr="004C2E2A">
        <w:rPr>
          <w:rFonts w:ascii="Trebuchet MS" w:hAnsi="Trebuchet MS" w:cs="Arial"/>
          <w:bCs/>
        </w:rPr>
        <w:t>C</w:t>
      </w:r>
      <w:r w:rsidR="008A579C" w:rsidRPr="004C2E2A">
        <w:rPr>
          <w:rFonts w:ascii="Trebuchet MS" w:hAnsi="Trebuchet MS" w:cs="Arial"/>
          <w:bCs/>
        </w:rPr>
        <w:t>unoaşte codul drepturilor beneficiarilor.</w:t>
      </w:r>
    </w:p>
    <w:p w:rsidR="008A579C" w:rsidRPr="004C2E2A" w:rsidRDefault="00622474" w:rsidP="00645F6F">
      <w:pPr>
        <w:numPr>
          <w:ilvl w:val="0"/>
          <w:numId w:val="10"/>
        </w:numPr>
        <w:jc w:val="both"/>
        <w:rPr>
          <w:rStyle w:val="arial131"/>
          <w:rFonts w:ascii="Trebuchet MS" w:hAnsi="Trebuchet MS"/>
          <w:color w:val="auto"/>
        </w:rPr>
      </w:pPr>
      <w:r w:rsidRPr="004C2E2A">
        <w:rPr>
          <w:rFonts w:ascii="Trebuchet MS" w:hAnsi="Trebuchet MS" w:cs="Arial"/>
          <w:bCs/>
        </w:rPr>
        <w:t>A</w:t>
      </w:r>
      <w:r w:rsidR="008A579C" w:rsidRPr="004C2E2A">
        <w:rPr>
          <w:rFonts w:ascii="Trebuchet MS" w:hAnsi="Trebuchet MS" w:cs="Arial"/>
          <w:bCs/>
        </w:rPr>
        <w:t>plică în practică cunoştinţele dobândite.</w:t>
      </w:r>
    </w:p>
    <w:p w:rsidR="008A579C" w:rsidRPr="004C2E2A" w:rsidRDefault="00622474" w:rsidP="00645F6F">
      <w:pPr>
        <w:numPr>
          <w:ilvl w:val="0"/>
          <w:numId w:val="10"/>
        </w:numPr>
        <w:jc w:val="both"/>
        <w:rPr>
          <w:rStyle w:val="arial131"/>
          <w:rFonts w:ascii="Trebuchet MS" w:hAnsi="Trebuchet MS"/>
          <w:color w:val="auto"/>
        </w:rPr>
      </w:pPr>
      <w:r w:rsidRPr="004C2E2A">
        <w:rPr>
          <w:rStyle w:val="arial131"/>
          <w:rFonts w:ascii="Trebuchet MS" w:hAnsi="Trebuchet MS"/>
          <w:color w:val="auto"/>
          <w:lang w:val="fr-FR"/>
        </w:rPr>
        <w:t>R</w:t>
      </w:r>
      <w:r w:rsidR="008A579C" w:rsidRPr="004C2E2A">
        <w:rPr>
          <w:rStyle w:val="arial131"/>
          <w:rFonts w:ascii="Trebuchet MS" w:hAnsi="Trebuchet MS"/>
          <w:color w:val="auto"/>
          <w:lang w:val="fr-FR"/>
        </w:rPr>
        <w:t>espectă normele de protecţia muncii şi PSI, foloseste echipamentul de protectie adecvat ori de cate ori executa lucrari care impun luarea acestor masuri,respecta disciplina la locul de muncă, conform regulamentului de ordine interioară;</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lang w:val="ro-RO"/>
        </w:rPr>
        <w:t>In prezenţa aparţinătorilor, beneficiarii transportabili vor fi rugaţi să se întâlnească în sala de vizitatori sau vara, în faţa parcului, şi numai cei imobilizaţi la pat vor fi vizitaţi de aparţinători în salon, dupa aprobarea data de asistenta medicala;</w:t>
      </w:r>
    </w:p>
    <w:p w:rsidR="008A579C" w:rsidRPr="004C2E2A" w:rsidRDefault="008A579C" w:rsidP="00645F6F">
      <w:pPr>
        <w:numPr>
          <w:ilvl w:val="0"/>
          <w:numId w:val="10"/>
        </w:numPr>
        <w:jc w:val="both"/>
        <w:rPr>
          <w:rStyle w:val="arial131"/>
          <w:rFonts w:ascii="Trebuchet MS" w:hAnsi="Trebuchet MS"/>
          <w:color w:val="auto"/>
        </w:rPr>
      </w:pPr>
      <w:r w:rsidRPr="004C2E2A">
        <w:rPr>
          <w:rFonts w:ascii="Trebuchet MS" w:hAnsi="Trebuchet MS" w:cs="Arial"/>
          <w:lang w:val="ro-RO"/>
        </w:rPr>
        <w:t xml:space="preserve">Este obligatorie notarea in caiet a incidentelor deosebite si supravegherea permanenta pe timp de noapte a beneficiarilor </w:t>
      </w:r>
    </w:p>
    <w:p w:rsidR="008A579C" w:rsidRPr="004C2E2A" w:rsidRDefault="008A579C" w:rsidP="00645F6F">
      <w:pPr>
        <w:numPr>
          <w:ilvl w:val="0"/>
          <w:numId w:val="10"/>
        </w:numPr>
        <w:jc w:val="both"/>
        <w:rPr>
          <w:rStyle w:val="arial131"/>
          <w:rFonts w:ascii="Trebuchet MS" w:hAnsi="Trebuchet MS"/>
          <w:color w:val="auto"/>
        </w:rPr>
      </w:pPr>
      <w:r w:rsidRPr="004C2E2A">
        <w:rPr>
          <w:rStyle w:val="arial131"/>
          <w:rFonts w:ascii="Trebuchet MS" w:hAnsi="Trebuchet MS"/>
          <w:color w:val="auto"/>
          <w:lang w:val="fr-FR"/>
        </w:rPr>
        <w:t>preia si atributii ale serviciului de paza care vor fi explicitate concret in fisa postului</w:t>
      </w:r>
    </w:p>
    <w:p w:rsidR="008A579C" w:rsidRPr="004C2E2A" w:rsidRDefault="008A579C" w:rsidP="00645F6F">
      <w:pPr>
        <w:numPr>
          <w:ilvl w:val="0"/>
          <w:numId w:val="10"/>
        </w:numPr>
        <w:autoSpaceDE w:val="0"/>
        <w:autoSpaceDN w:val="0"/>
        <w:adjustRightInd w:val="0"/>
        <w:jc w:val="both"/>
        <w:rPr>
          <w:rFonts w:ascii="Trebuchet MS" w:hAnsi="Trebuchet MS"/>
          <w:lang w:val="ro-RO"/>
        </w:rPr>
      </w:pPr>
      <w:r w:rsidRPr="004C2E2A">
        <w:rPr>
          <w:rFonts w:ascii="Trebuchet MS" w:hAnsi="Trebuchet MS"/>
          <w:lang w:val="ro-RO"/>
        </w:rPr>
        <w:t xml:space="preserve">preia atributii de paza a obiectivul, bunurile şi valorile nominalizate în planul de paza şi sa asigure integritatea acestora; </w:t>
      </w:r>
    </w:p>
    <w:p w:rsidR="008A579C" w:rsidRPr="004C2E2A" w:rsidRDefault="008A579C" w:rsidP="00645F6F">
      <w:pPr>
        <w:numPr>
          <w:ilvl w:val="0"/>
          <w:numId w:val="10"/>
        </w:numPr>
        <w:autoSpaceDE w:val="0"/>
        <w:autoSpaceDN w:val="0"/>
        <w:adjustRightInd w:val="0"/>
        <w:jc w:val="both"/>
        <w:rPr>
          <w:rFonts w:ascii="Trebuchet MS" w:hAnsi="Trebuchet MS"/>
          <w:lang w:val="ro-RO"/>
        </w:rPr>
      </w:pPr>
      <w:r w:rsidRPr="004C2E2A">
        <w:rPr>
          <w:rFonts w:ascii="Trebuchet MS" w:hAnsi="Trebuchet MS"/>
          <w:lang w:val="ro-RO"/>
        </w:rPr>
        <w:t>sa permită accesul în unitate numai în conformitate cu reglementările legale şi cu dispoziţiile interne; sa oprească şi sa legitimeze persoanele despre care exista date sau indicii ca au săvârşit infracţiuni sau alte fapte ilicite în obiectivul pazit, pe cele care incalca normele interne stabilite prin regulamentele proprii, iar în cazul infracţiunilor flagrante, sa oprească şi sa predea poliţiei pe făptuitor, bunurile sau valorile care fac obiectul infracţiunii sau al altor fapte ilicite.</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lang w:val="it-IT"/>
        </w:rPr>
        <w:lastRenderedPageBreak/>
        <w:t xml:space="preserve">păstrează confidenţialitatea informaţiilor </w:t>
      </w:r>
      <w:r w:rsidRPr="004C2E2A">
        <w:rPr>
          <w:rFonts w:ascii="Trebuchet MS" w:hAnsi="Trebuchet MS" w:cs="Arial"/>
          <w:bCs/>
          <w:lang w:val="it-IT"/>
        </w:rPr>
        <w:t>de care ia cunoştinţă în exercitarea funcţiei</w:t>
      </w:r>
      <w:r w:rsidRPr="004C2E2A">
        <w:rPr>
          <w:rFonts w:ascii="Trebuchet MS" w:hAnsi="Trebuchet MS" w:cs="Arial"/>
          <w:lang w:val="it-IT"/>
        </w:rPr>
        <w:t>, sub sancţiunea desfacerii dezinteresate a contractului individual de muncă;</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lang w:val="it-IT"/>
        </w:rPr>
        <w:t>dovedeşte corectitudine şi punctualitate în executarea atribuţiilor;</w:t>
      </w:r>
    </w:p>
    <w:p w:rsidR="008A579C" w:rsidRPr="004C2E2A" w:rsidRDefault="008A579C" w:rsidP="00645F6F">
      <w:pPr>
        <w:numPr>
          <w:ilvl w:val="0"/>
          <w:numId w:val="10"/>
        </w:numPr>
        <w:jc w:val="both"/>
        <w:rPr>
          <w:rFonts w:ascii="Trebuchet MS" w:hAnsi="Trebuchet MS" w:cs="Arial"/>
        </w:rPr>
      </w:pPr>
      <w:r w:rsidRPr="004C2E2A">
        <w:rPr>
          <w:rFonts w:ascii="Trebuchet MS" w:hAnsi="Trebuchet MS" w:cs="Arial"/>
          <w:lang w:val="it-IT"/>
        </w:rPr>
        <w:t>respectă graficul de lucru şi programul de muncă stabilit pentru doua schimburi;</w:t>
      </w:r>
    </w:p>
    <w:p w:rsidR="00104444" w:rsidRPr="004C2E2A" w:rsidRDefault="008A579C" w:rsidP="00645F6F">
      <w:pPr>
        <w:numPr>
          <w:ilvl w:val="0"/>
          <w:numId w:val="10"/>
        </w:numPr>
        <w:jc w:val="both"/>
        <w:rPr>
          <w:rFonts w:ascii="Trebuchet MS" w:hAnsi="Trebuchet MS" w:cs="Arial"/>
        </w:rPr>
      </w:pPr>
      <w:r w:rsidRPr="004C2E2A">
        <w:rPr>
          <w:rFonts w:ascii="Trebuchet MS" w:hAnsi="Trebuchet MS" w:cs="Arial"/>
          <w:lang w:val="it-IT"/>
        </w:rPr>
        <w:t>va aduce la îndeplinire şi alte sarcini, atribuţii, lucrări încredinţate de conducerea centrului spre rezolva</w:t>
      </w:r>
      <w:r w:rsidR="00622474" w:rsidRPr="004C2E2A">
        <w:rPr>
          <w:rFonts w:ascii="Trebuchet MS" w:hAnsi="Trebuchet MS" w:cs="Arial"/>
          <w:lang w:val="it-IT"/>
        </w:rPr>
        <w:t>re in limita competentelor sale.</w:t>
      </w:r>
    </w:p>
    <w:p w:rsidR="004F31A0" w:rsidRPr="004C2E2A" w:rsidRDefault="004F31A0" w:rsidP="004F31A0">
      <w:pPr>
        <w:ind w:left="567"/>
        <w:jc w:val="both"/>
        <w:rPr>
          <w:rFonts w:ascii="Trebuchet MS" w:hAnsi="Trebuchet MS" w:cs="Arial"/>
        </w:rPr>
      </w:pPr>
    </w:p>
    <w:p w:rsidR="00D810C5" w:rsidRPr="004C2E2A" w:rsidRDefault="00D810C5" w:rsidP="009F4ABE">
      <w:pPr>
        <w:jc w:val="both"/>
        <w:rPr>
          <w:rFonts w:ascii="Trebuchet MS" w:hAnsi="Trebuchet MS"/>
          <w:lang w:val="ro-RO"/>
        </w:rPr>
      </w:pPr>
      <w:r w:rsidRPr="004C2E2A">
        <w:rPr>
          <w:rFonts w:ascii="Trebuchet MS" w:hAnsi="Trebuchet MS"/>
          <w:b/>
          <w:bCs/>
          <w:iCs/>
          <w:lang w:val="ro-RO"/>
        </w:rPr>
        <w:t>(3)</w:t>
      </w:r>
      <w:r w:rsidRPr="004C2E2A">
        <w:rPr>
          <w:rFonts w:ascii="Trebuchet MS" w:hAnsi="Trebuchet MS"/>
          <w:bCs/>
          <w:iCs/>
          <w:lang w:val="ro-RO"/>
        </w:rPr>
        <w:t xml:space="preserve"> Atribuţiile şi răspunderile principale ale personalului de specialitate de ingrijire si asistenta din cadrul centrului, prevăzute în prezentul regulament, se completează în mod corespunzător cu atribuții specifice prevăzute în fișa postului.</w:t>
      </w:r>
    </w:p>
    <w:p w:rsidR="00D810C5" w:rsidRPr="004C2E2A" w:rsidRDefault="00D810C5" w:rsidP="009F4ABE">
      <w:pPr>
        <w:jc w:val="both"/>
        <w:rPr>
          <w:rFonts w:ascii="Trebuchet MS" w:hAnsi="Trebuchet MS"/>
          <w:b/>
          <w:lang w:val="ro-RO"/>
        </w:rPr>
      </w:pPr>
    </w:p>
    <w:p w:rsidR="004F31A0" w:rsidRPr="004C2E2A" w:rsidRDefault="004F31A0" w:rsidP="009F4ABE">
      <w:pPr>
        <w:jc w:val="both"/>
        <w:rPr>
          <w:rFonts w:ascii="Trebuchet MS" w:hAnsi="Trebuchet MS"/>
          <w:b/>
          <w:lang w:val="ro-RO"/>
        </w:rPr>
      </w:pPr>
    </w:p>
    <w:p w:rsidR="00365BFA" w:rsidRPr="004C2E2A" w:rsidRDefault="001609A4" w:rsidP="009F4ABE">
      <w:pPr>
        <w:jc w:val="both"/>
        <w:rPr>
          <w:rFonts w:ascii="Trebuchet MS" w:hAnsi="Trebuchet MS"/>
          <w:b/>
          <w:lang w:val="ro-RO"/>
        </w:rPr>
      </w:pPr>
      <w:r w:rsidRPr="004C2E2A">
        <w:rPr>
          <w:rFonts w:ascii="Trebuchet MS" w:hAnsi="Trebuchet MS"/>
          <w:b/>
          <w:lang w:val="ro-RO"/>
        </w:rPr>
        <w:t>ART. 11</w:t>
      </w:r>
      <w:r w:rsidR="00365BFA" w:rsidRPr="004C2E2A">
        <w:rPr>
          <w:rFonts w:ascii="Trebuchet MS" w:hAnsi="Trebuchet MS"/>
          <w:b/>
          <w:lang w:val="ro-RO"/>
        </w:rPr>
        <w:t xml:space="preserve"> Personalul administrativ, gospodărie, întreţinere-reparaţii, deservire</w:t>
      </w:r>
    </w:p>
    <w:p w:rsidR="00340A0D" w:rsidRPr="004C2E2A" w:rsidRDefault="00340A0D" w:rsidP="009F4ABE">
      <w:pPr>
        <w:jc w:val="both"/>
        <w:rPr>
          <w:rFonts w:ascii="Trebuchet MS" w:hAnsi="Trebuchet MS"/>
          <w:lang w:val="ro-RO"/>
        </w:rPr>
      </w:pPr>
    </w:p>
    <w:p w:rsidR="00365BFA" w:rsidRPr="004C2E2A" w:rsidRDefault="00365BFA" w:rsidP="009F4ABE">
      <w:pPr>
        <w:jc w:val="both"/>
        <w:rPr>
          <w:rFonts w:ascii="Trebuchet MS" w:hAnsi="Trebuchet MS"/>
          <w:lang w:val="ro-RO"/>
        </w:rPr>
      </w:pPr>
      <w:r w:rsidRPr="004C2E2A">
        <w:rPr>
          <w:rFonts w:ascii="Trebuchet MS" w:hAnsi="Trebuchet MS"/>
          <w:b/>
          <w:lang w:val="ro-RO"/>
        </w:rPr>
        <w:t>Personalului administrativ</w:t>
      </w:r>
      <w:r w:rsidRPr="004C2E2A">
        <w:rPr>
          <w:rFonts w:ascii="Trebuchet MS" w:hAnsi="Trebuchet MS"/>
          <w:lang w:val="ro-RO"/>
        </w:rPr>
        <w:t xml:space="preserve"> asigură activităţile auxiliare serviciului social: aprovizionare, mentenanţă, achiziţii etc. şi poate fi:</w:t>
      </w:r>
    </w:p>
    <w:p w:rsidR="00365BFA" w:rsidRPr="004C2E2A" w:rsidRDefault="00365BFA" w:rsidP="00645F6F">
      <w:pPr>
        <w:numPr>
          <w:ilvl w:val="0"/>
          <w:numId w:val="16"/>
        </w:numPr>
        <w:jc w:val="both"/>
        <w:rPr>
          <w:rFonts w:ascii="Trebuchet MS" w:hAnsi="Trebuchet MS"/>
          <w:lang w:val="pt-BR"/>
        </w:rPr>
      </w:pPr>
      <w:r w:rsidRPr="004C2E2A">
        <w:rPr>
          <w:rFonts w:ascii="Trebuchet MS" w:hAnsi="Trebuchet MS"/>
          <w:lang w:val="pt-BR"/>
        </w:rPr>
        <w:t>administrator</w:t>
      </w:r>
      <w:r w:rsidR="00AC7301" w:rsidRPr="004C2E2A">
        <w:rPr>
          <w:rFonts w:ascii="Trebuchet MS" w:hAnsi="Trebuchet MS"/>
          <w:lang w:val="it-IT"/>
        </w:rPr>
        <w:t>;</w:t>
      </w:r>
      <w:r w:rsidRPr="004C2E2A">
        <w:rPr>
          <w:rFonts w:ascii="Trebuchet MS" w:hAnsi="Trebuchet MS"/>
          <w:lang w:val="pt-BR"/>
        </w:rPr>
        <w:t xml:space="preserve"> </w:t>
      </w:r>
    </w:p>
    <w:p w:rsidR="00365BFA" w:rsidRPr="004C2E2A" w:rsidRDefault="00365BFA" w:rsidP="00645F6F">
      <w:pPr>
        <w:numPr>
          <w:ilvl w:val="0"/>
          <w:numId w:val="16"/>
        </w:numPr>
        <w:jc w:val="both"/>
        <w:rPr>
          <w:rFonts w:ascii="Trebuchet MS" w:hAnsi="Trebuchet MS"/>
          <w:lang w:val="it-IT"/>
        </w:rPr>
      </w:pPr>
      <w:r w:rsidRPr="004C2E2A">
        <w:rPr>
          <w:rFonts w:ascii="Trebuchet MS" w:hAnsi="Trebuchet MS"/>
          <w:lang w:val="it-IT"/>
        </w:rPr>
        <w:t>magaziner</w:t>
      </w:r>
      <w:r w:rsidR="00AC7301" w:rsidRPr="004C2E2A">
        <w:rPr>
          <w:rFonts w:ascii="Trebuchet MS" w:hAnsi="Trebuchet MS"/>
          <w:lang w:val="it-IT"/>
        </w:rPr>
        <w:t>;</w:t>
      </w:r>
    </w:p>
    <w:p w:rsidR="005334A1" w:rsidRPr="004C2E2A" w:rsidRDefault="005334A1" w:rsidP="00645F6F">
      <w:pPr>
        <w:numPr>
          <w:ilvl w:val="0"/>
          <w:numId w:val="16"/>
        </w:numPr>
        <w:jc w:val="both"/>
        <w:rPr>
          <w:rFonts w:ascii="Trebuchet MS" w:hAnsi="Trebuchet MS"/>
          <w:lang w:val="pt-BR"/>
        </w:rPr>
      </w:pPr>
      <w:r w:rsidRPr="004C2E2A">
        <w:rPr>
          <w:rFonts w:ascii="Trebuchet MS" w:hAnsi="Trebuchet MS"/>
          <w:lang w:val="pt-BR"/>
        </w:rPr>
        <w:t>şofer</w:t>
      </w:r>
      <w:r w:rsidR="00AC7301" w:rsidRPr="004C2E2A">
        <w:rPr>
          <w:rFonts w:ascii="Trebuchet MS" w:hAnsi="Trebuchet MS"/>
          <w:lang w:val="pt-BR"/>
        </w:rPr>
        <w:t xml:space="preserve"> </w:t>
      </w:r>
      <w:r w:rsidR="00AC7301" w:rsidRPr="004C2E2A">
        <w:rPr>
          <w:rFonts w:ascii="Trebuchet MS" w:hAnsi="Trebuchet MS"/>
          <w:lang w:val="it-IT"/>
        </w:rPr>
        <w:t>;</w:t>
      </w:r>
    </w:p>
    <w:p w:rsidR="005334A1" w:rsidRPr="004C2E2A" w:rsidRDefault="005334A1" w:rsidP="00645F6F">
      <w:pPr>
        <w:numPr>
          <w:ilvl w:val="0"/>
          <w:numId w:val="16"/>
        </w:numPr>
        <w:jc w:val="both"/>
        <w:rPr>
          <w:rFonts w:ascii="Trebuchet MS" w:hAnsi="Trebuchet MS"/>
          <w:lang w:val="it-IT"/>
        </w:rPr>
      </w:pPr>
      <w:r w:rsidRPr="004C2E2A">
        <w:rPr>
          <w:rFonts w:ascii="Trebuchet MS" w:hAnsi="Trebuchet MS"/>
          <w:lang w:val="it-IT"/>
        </w:rPr>
        <w:t>economist</w:t>
      </w:r>
      <w:r w:rsidR="002073B9" w:rsidRPr="004C2E2A">
        <w:rPr>
          <w:rFonts w:ascii="Trebuchet MS" w:hAnsi="Trebuchet MS"/>
          <w:lang w:val="it-IT"/>
        </w:rPr>
        <w:t xml:space="preserve"> II</w:t>
      </w:r>
      <w:r w:rsidR="00D377A7" w:rsidRPr="004C2E2A">
        <w:rPr>
          <w:rFonts w:ascii="Trebuchet MS" w:hAnsi="Trebuchet MS"/>
          <w:lang w:val="it-IT"/>
        </w:rPr>
        <w:t xml:space="preserve"> (0.5)</w:t>
      </w:r>
      <w:r w:rsidR="00AC7301" w:rsidRPr="004C2E2A">
        <w:rPr>
          <w:rFonts w:ascii="Trebuchet MS" w:hAnsi="Trebuchet MS"/>
          <w:lang w:val="it-IT"/>
        </w:rPr>
        <w:t>;</w:t>
      </w:r>
    </w:p>
    <w:p w:rsidR="00365BFA" w:rsidRPr="004C2E2A" w:rsidRDefault="00365BFA" w:rsidP="00645F6F">
      <w:pPr>
        <w:numPr>
          <w:ilvl w:val="0"/>
          <w:numId w:val="16"/>
        </w:numPr>
        <w:jc w:val="both"/>
        <w:rPr>
          <w:rFonts w:ascii="Trebuchet MS" w:hAnsi="Trebuchet MS"/>
          <w:lang w:val="it-IT"/>
        </w:rPr>
      </w:pPr>
      <w:r w:rsidRPr="004C2E2A">
        <w:rPr>
          <w:rFonts w:ascii="Trebuchet MS" w:hAnsi="Trebuchet MS"/>
          <w:lang w:val="it-IT"/>
        </w:rPr>
        <w:t>portar/paznic;</w:t>
      </w:r>
    </w:p>
    <w:p w:rsidR="00365BFA" w:rsidRPr="004C2E2A" w:rsidRDefault="002A02DF" w:rsidP="00645F6F">
      <w:pPr>
        <w:numPr>
          <w:ilvl w:val="0"/>
          <w:numId w:val="16"/>
        </w:numPr>
        <w:jc w:val="both"/>
        <w:rPr>
          <w:rFonts w:ascii="Trebuchet MS" w:hAnsi="Trebuchet MS"/>
          <w:lang w:val="pt-BR"/>
        </w:rPr>
      </w:pPr>
      <w:r w:rsidRPr="004C2E2A">
        <w:rPr>
          <w:rFonts w:ascii="Trebuchet MS" w:hAnsi="Trebuchet MS"/>
          <w:lang w:val="pt-BR"/>
        </w:rPr>
        <w:t>muncitor calificat I</w:t>
      </w:r>
      <w:r w:rsidR="00365BFA" w:rsidRPr="004C2E2A">
        <w:rPr>
          <w:rFonts w:ascii="Trebuchet MS" w:hAnsi="Trebuchet MS"/>
          <w:lang w:val="pt-BR"/>
        </w:rPr>
        <w:t>;</w:t>
      </w:r>
    </w:p>
    <w:p w:rsidR="00365BFA" w:rsidRPr="004C2E2A" w:rsidRDefault="00365BFA" w:rsidP="00645F6F">
      <w:pPr>
        <w:numPr>
          <w:ilvl w:val="0"/>
          <w:numId w:val="16"/>
        </w:numPr>
        <w:jc w:val="both"/>
        <w:rPr>
          <w:rFonts w:ascii="Trebuchet MS" w:hAnsi="Trebuchet MS"/>
          <w:lang w:val="pt-BR"/>
        </w:rPr>
      </w:pPr>
      <w:r w:rsidRPr="004C2E2A">
        <w:rPr>
          <w:rFonts w:ascii="Trebuchet MS" w:hAnsi="Trebuchet MS"/>
          <w:lang w:val="pt-BR"/>
        </w:rPr>
        <w:t>muncitor bucatar;</w:t>
      </w:r>
    </w:p>
    <w:p w:rsidR="00365BFA" w:rsidRPr="004C2E2A" w:rsidRDefault="00365BFA" w:rsidP="009F4ABE">
      <w:pPr>
        <w:jc w:val="both"/>
        <w:rPr>
          <w:rFonts w:ascii="Trebuchet MS" w:hAnsi="Trebuchet MS"/>
          <w:lang w:val="pt-BR"/>
        </w:rPr>
      </w:pPr>
      <w:r w:rsidRPr="004C2E2A">
        <w:rPr>
          <w:rFonts w:ascii="Trebuchet MS" w:hAnsi="Trebuchet MS"/>
          <w:lang w:val="pt-BR"/>
        </w:rPr>
        <w:t>Centrul elaborează pentru fiecare categorie de personal fişa postului în care sunt prevăzute detaliat rolul, atribuţiile şi responsabilităţile angajatului.</w:t>
      </w:r>
    </w:p>
    <w:p w:rsidR="00367232" w:rsidRPr="004C2E2A" w:rsidRDefault="00367232" w:rsidP="009F4ABE">
      <w:pPr>
        <w:rPr>
          <w:rFonts w:ascii="Trebuchet MS" w:hAnsi="Trebuchet MS"/>
          <w:b/>
          <w:lang w:val="it-IT"/>
        </w:rPr>
      </w:pPr>
    </w:p>
    <w:p w:rsidR="00B50012" w:rsidRPr="004C2E2A" w:rsidRDefault="00B50012" w:rsidP="00EC06F4">
      <w:pPr>
        <w:spacing w:line="276" w:lineRule="auto"/>
        <w:ind w:left="113"/>
        <w:rPr>
          <w:rFonts w:ascii="Trebuchet MS" w:hAnsi="Trebuchet MS" w:cstheme="minorHAnsi"/>
          <w:b/>
          <w:lang w:val="it-IT"/>
        </w:rPr>
      </w:pPr>
      <w:r w:rsidRPr="004C2E2A">
        <w:rPr>
          <w:rFonts w:ascii="Trebuchet MS" w:hAnsi="Trebuchet MS" w:cstheme="minorHAnsi"/>
          <w:b/>
          <w:lang w:val="it-IT"/>
        </w:rPr>
        <w:t>Atributii ADMINISTRATOR :</w:t>
      </w:r>
    </w:p>
    <w:p w:rsidR="00B50012" w:rsidRPr="004C2E2A" w:rsidRDefault="00B50012" w:rsidP="00645F6F">
      <w:pPr>
        <w:numPr>
          <w:ilvl w:val="0"/>
          <w:numId w:val="7"/>
        </w:numPr>
        <w:spacing w:line="276" w:lineRule="auto"/>
        <w:jc w:val="both"/>
        <w:rPr>
          <w:rFonts w:ascii="Trebuchet MS" w:hAnsi="Trebuchet MS" w:cstheme="minorHAnsi"/>
        </w:rPr>
      </w:pPr>
      <w:r w:rsidRPr="004C2E2A">
        <w:rPr>
          <w:rFonts w:ascii="Trebuchet MS" w:hAnsi="Trebuchet MS" w:cstheme="minorHAnsi"/>
          <w:lang w:val="pt-BR"/>
        </w:rPr>
        <w:t>O</w:t>
      </w:r>
      <w:r w:rsidRPr="004C2E2A">
        <w:rPr>
          <w:rFonts w:ascii="Trebuchet MS" w:hAnsi="Trebuchet MS" w:cstheme="minorHAnsi"/>
        </w:rPr>
        <w:t>rganizează, îndrumă şi răspunde de întocmirea şi realizarea planului de investiţii, reparaţii capitale, dotări, construcţii şi reparaţii curente ale unitatii,intocmeste planul anual de achizitii al unitatii</w:t>
      </w:r>
    </w:p>
    <w:p w:rsidR="00B50012" w:rsidRPr="004C2E2A" w:rsidRDefault="00B50012" w:rsidP="00645F6F">
      <w:pPr>
        <w:numPr>
          <w:ilvl w:val="0"/>
          <w:numId w:val="7"/>
        </w:numPr>
        <w:spacing w:line="276" w:lineRule="auto"/>
        <w:jc w:val="both"/>
        <w:rPr>
          <w:rFonts w:ascii="Trebuchet MS" w:hAnsi="Trebuchet MS" w:cstheme="minorHAnsi"/>
        </w:rPr>
      </w:pPr>
      <w:r w:rsidRPr="004C2E2A">
        <w:rPr>
          <w:rFonts w:ascii="Trebuchet MS" w:hAnsi="Trebuchet MS" w:cstheme="minorHAnsi"/>
        </w:rPr>
        <w:t>Indrumă şi controlează nemijlocit munca administrativ-gospodărească din unitate şi propune măsurile necesare pentru modernizarea utilajelor şi inventarul gospodăresc al unităţii,</w:t>
      </w:r>
    </w:p>
    <w:p w:rsidR="00B50012" w:rsidRPr="004C2E2A" w:rsidRDefault="00B50012" w:rsidP="00645F6F">
      <w:pPr>
        <w:numPr>
          <w:ilvl w:val="0"/>
          <w:numId w:val="7"/>
        </w:numPr>
        <w:spacing w:line="276" w:lineRule="auto"/>
        <w:jc w:val="both"/>
        <w:rPr>
          <w:rFonts w:ascii="Trebuchet MS" w:hAnsi="Trebuchet MS" w:cstheme="minorHAnsi"/>
        </w:rPr>
      </w:pPr>
      <w:r w:rsidRPr="004C2E2A">
        <w:rPr>
          <w:rFonts w:ascii="Trebuchet MS" w:hAnsi="Trebuchet MS" w:cstheme="minorHAnsi"/>
        </w:rPr>
        <w:t>Organizează munca, îndrumă şi controlează activitatea muncitorilor calificaţi, necalificaţi, portari,sofer,  ingrijitoare curatenie, gospodăria anexă şi spălătoria,</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Ia măsuri pentru reducerea consumurilor şi optimizarea stocurilor de materiale, evidenţa mişcării acestora,</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Ia măsurile necesare, potrivit dispoziţiilor legale, pentru asigurarea condiţiilor corespunzătoare de muncă, prevenirea accidentelor şi îmbolnăvirilor profesionale,</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Urmăreşte corelarea planului de aprovizionare, cu creditele bugetare acordate unităţii</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Umăreşte exploatarea , în condiţii optime a mijloacelor de transport şi alte mijloace de lucru din dotarea instituţiei,</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lastRenderedPageBreak/>
        <w:t>Aprobă documentele legale de gestionare a bunurilor (mişcarea mijloacelor fixe şi consumabile, eliberarea bunurilor în afara instituţiei)</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Asigură verificarea la timp şi în bune condiţii a aparatelor şi utilajelor existente, luând măsurile necesare pentru buna întreţinere a imobilelor şi instalaţiilor aferente</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Este responsabil de obţinerea autorizaţiilor de funcţionare ale instituţiei: sanitară, sanitar veterinară, de mediu, etc</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Urmăreşte condica de prezenţă şi informează şefii despre eventuale absenţe, întocmeşte foaia colectivă de prezenţă</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Verifica zilnic caietul de raport al portarilor, muncitorilor calificati şi necalificaţi, bucătăreselor, spălătoreselor,sofer, şi îngrijitoarelor de curăţenie</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Asigură organizarea şi exercitarea măsurilor pentru prevenirea şi combaterea incendiilor, controlează şi răspunde de activitatea PSI, de protectia sănătăţii si securitatea în muncă a salariaţilor</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Ia măsurile prevăzute în actele normative privind recepţia , manipularea şi depozitarea corespunzătoare a bunurilor materiale pentru gospodărirea economicoasă şi integritatea avutului instituţiei,</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Participă la cursuri de pregătire profesională,</w:t>
      </w:r>
    </w:p>
    <w:p w:rsidR="00B50012" w:rsidRPr="004C2E2A" w:rsidRDefault="00B50012" w:rsidP="00645F6F">
      <w:pPr>
        <w:numPr>
          <w:ilvl w:val="0"/>
          <w:numId w:val="7"/>
        </w:numPr>
        <w:spacing w:line="276" w:lineRule="auto"/>
        <w:jc w:val="both"/>
        <w:rPr>
          <w:rFonts w:ascii="Trebuchet MS" w:hAnsi="Trebuchet MS" w:cstheme="minorHAnsi"/>
          <w:b/>
        </w:rPr>
      </w:pPr>
      <w:r w:rsidRPr="004C2E2A">
        <w:rPr>
          <w:rFonts w:ascii="Trebuchet MS" w:hAnsi="Trebuchet MS" w:cstheme="minorHAnsi"/>
        </w:rPr>
        <w:t>Organizează, îndrumă şi controlează activităţiile cu privire la întreţinerea clădirilor, a inventarului, buna gospodărire şi conservare a bunurilor, acţiunea de elaborare a planurilor de aprovizionare, investiţii, reparaţii capitale, funcţionalitatea blocului alimentar, a spălătoriei, atelierelor de reparaţii, condiţiile de cazare ale utilizatorilor de servicii, întreţinerea curăţeniei, îndeplinirea protecţiei muncii, organizarea şi asigurarea pazei şi ordinii, etc.</w:t>
      </w:r>
    </w:p>
    <w:p w:rsidR="00B50012" w:rsidRPr="004C2E2A" w:rsidRDefault="00B50012" w:rsidP="00B50012">
      <w:pPr>
        <w:spacing w:line="276" w:lineRule="auto"/>
        <w:rPr>
          <w:rFonts w:ascii="Trebuchet MS" w:hAnsi="Trebuchet MS" w:cstheme="minorHAnsi"/>
          <w:b/>
          <w:lang w:val="it-IT"/>
        </w:rPr>
      </w:pPr>
    </w:p>
    <w:p w:rsidR="00B50012" w:rsidRPr="004C2E2A" w:rsidRDefault="00B50012" w:rsidP="00EC06F4">
      <w:pPr>
        <w:spacing w:line="276" w:lineRule="auto"/>
        <w:ind w:left="113"/>
        <w:rPr>
          <w:rFonts w:ascii="Trebuchet MS" w:hAnsi="Trebuchet MS" w:cstheme="minorHAnsi"/>
          <w:b/>
          <w:lang w:val="it-IT"/>
        </w:rPr>
      </w:pPr>
      <w:r w:rsidRPr="004C2E2A">
        <w:rPr>
          <w:rFonts w:ascii="Trebuchet MS" w:hAnsi="Trebuchet MS" w:cstheme="minorHAnsi"/>
          <w:b/>
          <w:lang w:val="it-IT"/>
        </w:rPr>
        <w:t>Atributii MAGAZINER:</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rPr>
        <w:t>Stabilirea meniului saptamanal in colaborare cu asistenta medicala si cu bucatarul unitatii;Elaborarea Listei de alimente zilnice impreuna cu bucatarul unitatii;</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rPr>
        <w:t>Organizarea sistemului de primire si de stocare a materiilor prime si a produselor alimentare sau/si nealimentare;</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rPr>
        <w:t>Intocmirea documentelor de inregistrare a alimentelor si a materialelor din spatiile de depozitare;</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rPr>
        <w:t>Primirea si punerea la pastrare in conditiile prevazute de normele igienico-sanitare a alimentelor si a materialelor ;</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rPr>
        <w:t>Monitorizarea nivelurilor de stoc existente si comunicarea catre administratorul unitatii despre nevoia de suplimentare a acestora conform necesitatilor;</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rPr>
        <w:t>Sa revada stocurile la perioade determinate de timp;</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rPr>
        <w:t>Sa solicite furnizorilor sa asigure cantitatea si calitatea optima a bunurilor solicitate si sa aiba grija de aprovizionarea directa cu bunurile solicitate</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rPr>
        <w:t>Verificarea termenului de perisabilitate/ de garantie a ingredientelor utilizate;</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rPr>
        <w:lastRenderedPageBreak/>
        <w:t>Verificarea temperaturilor din frigidere si monitorizarea acestora;</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lang w:val="it-IT"/>
        </w:rPr>
        <w:t>Respecta cu strictete igiena personala cat si igiena magaziilor de alimente si materiale ;</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lang w:val="pt-BR"/>
        </w:rPr>
        <w:t>Intocmirea listelor de inventar din depozit ;</w:t>
      </w:r>
    </w:p>
    <w:p w:rsidR="00B50012" w:rsidRPr="004C2E2A" w:rsidRDefault="00B50012" w:rsidP="00645F6F">
      <w:pPr>
        <w:numPr>
          <w:ilvl w:val="0"/>
          <w:numId w:val="8"/>
        </w:numPr>
        <w:spacing w:line="276" w:lineRule="auto"/>
        <w:jc w:val="both"/>
        <w:rPr>
          <w:rFonts w:ascii="Trebuchet MS" w:hAnsi="Trebuchet MS" w:cstheme="minorHAnsi"/>
        </w:rPr>
      </w:pPr>
      <w:r w:rsidRPr="004C2E2A">
        <w:rPr>
          <w:rFonts w:ascii="Trebuchet MS" w:hAnsi="Trebuchet MS" w:cstheme="minorHAnsi"/>
          <w:lang w:val="fr-FR"/>
        </w:rPr>
        <w:t>Efectueaza anual analizele medicale obligatorii specifice postului ;</w:t>
      </w:r>
    </w:p>
    <w:p w:rsidR="00B50012" w:rsidRPr="004C2E2A" w:rsidRDefault="00B50012" w:rsidP="00551D25">
      <w:pPr>
        <w:spacing w:line="276" w:lineRule="auto"/>
        <w:jc w:val="both"/>
        <w:rPr>
          <w:rFonts w:ascii="Trebuchet MS" w:hAnsi="Trebuchet MS" w:cstheme="minorHAnsi"/>
          <w:b/>
          <w:lang w:val="it-IT"/>
        </w:rPr>
      </w:pPr>
    </w:p>
    <w:p w:rsidR="00B50012" w:rsidRPr="004C2E2A" w:rsidRDefault="00B50012" w:rsidP="00EC06F4">
      <w:pPr>
        <w:spacing w:line="276" w:lineRule="auto"/>
        <w:ind w:left="113"/>
        <w:rPr>
          <w:rFonts w:ascii="Trebuchet MS" w:hAnsi="Trebuchet MS" w:cstheme="minorHAnsi"/>
          <w:b/>
          <w:lang w:val="it-IT"/>
        </w:rPr>
      </w:pPr>
      <w:r w:rsidRPr="004C2E2A">
        <w:rPr>
          <w:rFonts w:ascii="Trebuchet MS" w:hAnsi="Trebuchet MS" w:cstheme="minorHAnsi"/>
          <w:b/>
          <w:lang w:val="it-IT"/>
        </w:rPr>
        <w:t>Atributii SOFER:</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lang w:val="it-IT"/>
        </w:rPr>
        <w:t>Este obligat sa se prezinte la serviciu la ora fixata in program, odihnit, in tinuta corespunzatoare si sa respecte programul stabilit;</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lang w:val="it-IT"/>
        </w:rPr>
        <w:t xml:space="preserve"> Va cunoaste si va respecta prevederile legale cu privire la circulatia pe drumurile publice, in trafic intern;</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Pastreaza certificatul de inmatriculare, licenta de executie si copia licentei de transport, precum si actele masinii in conditii corespunzatoare, le prezinta la cerere organelor de control;</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 </w:t>
      </w:r>
      <w:r w:rsidRPr="004C2E2A">
        <w:rPr>
          <w:rFonts w:ascii="Trebuchet MS" w:hAnsi="Trebuchet MS" w:cstheme="minorHAnsi"/>
          <w:lang w:val="fr-FR"/>
        </w:rPr>
        <w:t>Nu va conduce autovehiculul obosit sau sub influenta alcoolului, drogurilor, medicamentelor, etc. , care reduc capacitatea de conducere;</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lang w:val="it-IT"/>
        </w:rPr>
        <w:t xml:space="preserve"> Soferul va respecta cu strictete intinerariul si instructiunile primite;</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lang w:val="it-IT"/>
        </w:rPr>
        <w:t xml:space="preserve"> Se comporta civilizat in relatiile cu clientii, colegii de serviciu, superiorii ierarhici si organele de control;</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lang w:val="it-IT"/>
        </w:rPr>
        <w:t>Atat la plecare cat si la sosirea din cursa, verifica starea tehnica a autovehicului, inclusiv anvelopele.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lang w:val="it-IT"/>
        </w:rPr>
        <w:t>Mentine starea tehnica corespunzatoare a autovehiculului avut în primire;</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lang w:val="pt-BR"/>
        </w:rPr>
        <w:t>Efectueaza ingrijirea zilnica a autovehicului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lang w:val="fr-FR"/>
        </w:rPr>
        <w:t>Nu pleaca in cursa daca constata defectiuni / nereguli ale autovehiculului si  anunta imediat superiorul pentru a se remedia defectiunile;</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Preia foaia de parcurs pentru ziua respectiva si preda foaia din ziua precedenta completata la toate rubricile (dupa cum indica formularul), diagrame, bonuri de transport, nota de receptie, s.a.;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 La sosirea din cursa preda Foaia de Parcurs completata corespunzator, insotita de decontul justificativ de cheltuieli daca este cazul;</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lang w:val="fr-FR"/>
        </w:rPr>
        <w:t xml:space="preserve">Parcheaza autovehiculul la locul stabilit prin foaia de parcurs, respectând regulile de parcare;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Participa la operatiunile de încarcare si descarcare a autovehiculului astfel încât încarcatura sa fie repartizata uniform – stabil pe platforma autovehiculului, cu respectarea tonajului si a prescriptiilor de încarcare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La parcarea autovehiculului soferul va lua toate masurile pentru asigurarea masinii, a compartimentelor de marfa si a sigiliilor aplicate pe acestea;</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Comunica imediat sefului direct – telefonic sau prin orice alt mijloc – orice eveniment de circulatie în care este implicat;  are obligatia de a nu schimba pozitia autovehiculului implicat în accident, pana la sosirea organelor politiei si sa </w:t>
      </w:r>
      <w:r w:rsidRPr="004C2E2A">
        <w:rPr>
          <w:rFonts w:ascii="Trebuchet MS" w:hAnsi="Trebuchet MS" w:cstheme="minorHAnsi"/>
        </w:rPr>
        <w:lastRenderedPageBreak/>
        <w:t xml:space="preserve">asigure pastrarea urmelor la locul accidentului, daca acesta a avut ca rezultat moartea, vatamarea integritatii corporale sau a sanatatii vreunei persoane sau daca accidentul constituie infractiune sau s-a </w:t>
      </w:r>
      <w:hyperlink r:id="rId9" w:tgtFrame="_blank" w:history="1">
        <w:r w:rsidRPr="004C2E2A">
          <w:rPr>
            <w:rStyle w:val="Hyperlink"/>
            <w:rFonts w:ascii="Trebuchet MS" w:hAnsi="Trebuchet MS" w:cstheme="minorHAnsi"/>
            <w:color w:val="auto"/>
          </w:rPr>
          <w:t>produs</w:t>
        </w:r>
      </w:hyperlink>
      <w:r w:rsidRPr="004C2E2A">
        <w:rPr>
          <w:rFonts w:ascii="Trebuchet MS" w:hAnsi="Trebuchet MS" w:cstheme="minorHAnsi"/>
        </w:rPr>
        <w:t xml:space="preserve"> ca urmare a unei infractiuni;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Nu are voie sa transporte persoane din afara unitatii;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Sa se prezinte la verificarea medicala atunci când sunt trimisi de unitate;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Formele de predare – primire a marfurilor, întocmite de gestionar sa fie înmânate soferului (avizul de expeditie, factura), înscrierea în bonul de transport a datelor privitoare la plecarea de la locul de încarcare (ora si numele persoanei care confirma);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Soferul raspunde de integritatea marfurilor primite spre transport, din momentul primirii si pana la preluarea acestora de catre destinatar; </w:t>
      </w:r>
    </w:p>
    <w:p w:rsidR="00B50012" w:rsidRPr="004C2E2A" w:rsidRDefault="00B50012" w:rsidP="00645F6F">
      <w:pPr>
        <w:numPr>
          <w:ilvl w:val="0"/>
          <w:numId w:val="11"/>
        </w:numPr>
        <w:spacing w:line="276" w:lineRule="auto"/>
        <w:jc w:val="both"/>
        <w:rPr>
          <w:rFonts w:ascii="Trebuchet MS" w:hAnsi="Trebuchet MS" w:cstheme="minorHAnsi"/>
        </w:rPr>
      </w:pPr>
      <w:r w:rsidRPr="004C2E2A">
        <w:rPr>
          <w:rFonts w:ascii="Trebuchet MS" w:hAnsi="Trebuchet MS" w:cstheme="minorHAnsi"/>
        </w:rPr>
        <w:t xml:space="preserve">Soferul raspunde de orice substituire, diluare, denaturare, avarie a marfurilor în cursul transportului; </w:t>
      </w:r>
    </w:p>
    <w:p w:rsidR="000757D5" w:rsidRPr="004C2E2A" w:rsidRDefault="000757D5" w:rsidP="000757D5">
      <w:pPr>
        <w:ind w:left="113"/>
        <w:jc w:val="both"/>
        <w:rPr>
          <w:rFonts w:ascii="Trebuchet MS" w:hAnsi="Trebuchet MS" w:cstheme="minorHAnsi"/>
          <w:lang w:val="fr-FR"/>
        </w:rPr>
      </w:pPr>
    </w:p>
    <w:p w:rsidR="002E1C20" w:rsidRPr="004C2E2A" w:rsidRDefault="002E1C20" w:rsidP="002E1C20">
      <w:pPr>
        <w:tabs>
          <w:tab w:val="left" w:pos="1440"/>
        </w:tabs>
        <w:spacing w:line="276" w:lineRule="auto"/>
        <w:jc w:val="both"/>
        <w:rPr>
          <w:rFonts w:ascii="Arial" w:eastAsia="Trebuchet MS" w:hAnsi="Arial" w:cs="Arial"/>
          <w:b/>
          <w:sz w:val="22"/>
          <w:szCs w:val="22"/>
          <w:lang w:val="ro-RO"/>
        </w:rPr>
      </w:pPr>
      <w:r w:rsidRPr="004C2E2A">
        <w:rPr>
          <w:rFonts w:ascii="Arial" w:hAnsi="Arial" w:cs="Arial"/>
          <w:b/>
          <w:bCs/>
          <w:sz w:val="22"/>
          <w:szCs w:val="22"/>
        </w:rPr>
        <w:t>AtrIbutiile postului de ECONOMIST</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Asigura o imagine transparenta si o disciplina a activitatii financiar-contabile a institutiei</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Conduce activitatea financiar-contabila, verifica si raspunde de realitatea, legalitatea, oportunitatea si necesitatea cheltuielilor facute din bugetul centrului</w:t>
      </w:r>
    </w:p>
    <w:p w:rsidR="002E1C20" w:rsidRPr="004C2E2A" w:rsidRDefault="002E1C20" w:rsidP="00645F6F">
      <w:pPr>
        <w:pStyle w:val="ListParagraph"/>
        <w:numPr>
          <w:ilvl w:val="0"/>
          <w:numId w:val="25"/>
        </w:numPr>
        <w:autoSpaceDE w:val="0"/>
        <w:autoSpaceDN w:val="0"/>
        <w:adjustRightInd w:val="0"/>
        <w:spacing w:line="276" w:lineRule="auto"/>
        <w:contextualSpacing w:val="0"/>
        <w:jc w:val="both"/>
        <w:rPr>
          <w:rStyle w:val="arial131"/>
          <w:color w:val="auto"/>
          <w:sz w:val="22"/>
          <w:szCs w:val="22"/>
          <w:lang w:val="ro-RO"/>
        </w:rPr>
      </w:pPr>
      <w:r w:rsidRPr="004C2E2A">
        <w:rPr>
          <w:rFonts w:ascii="Arial" w:hAnsi="Arial" w:cs="Arial"/>
          <w:sz w:val="22"/>
          <w:szCs w:val="22"/>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Colaboreaza cu conducerea centrului in vederea stabilirii bugetului anual</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Raspunde si verifica in programul de contabilitate inregistrarea tuturor documentelor financiar-contabile</w:t>
      </w:r>
    </w:p>
    <w:p w:rsidR="002E1C20" w:rsidRPr="004C2E2A" w:rsidRDefault="002E1C20" w:rsidP="00645F6F">
      <w:pPr>
        <w:pStyle w:val="NormalWeb"/>
        <w:numPr>
          <w:ilvl w:val="0"/>
          <w:numId w:val="25"/>
        </w:numPr>
        <w:spacing w:before="0" w:beforeAutospacing="0" w:after="0" w:line="276" w:lineRule="auto"/>
        <w:jc w:val="both"/>
        <w:rPr>
          <w:rFonts w:ascii="Arial" w:hAnsi="Arial" w:cs="Arial"/>
          <w:sz w:val="22"/>
          <w:szCs w:val="22"/>
          <w:lang w:val="ro-RO"/>
        </w:rPr>
      </w:pPr>
      <w:r w:rsidRPr="004C2E2A">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Indosariază documentele cu care lucrează şi supervizează arhivarea lor;</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Verifica si tine evidenta activitatii personalului centrului, respecta prevederile legale cu privire la incadrarea si salarizarea personalului;</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Intocmeste statele de plata si platile aferente cheltuielilor cu personalul si urmareste incadrarea in normativul de personal si nivelul de salarizare conform legii;</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Coordonează, îndrumă şi urmăreşte realizarea sarcinilor de serviciu a personalului financiar contabil şi administrativ din subordine;</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Asigură organizarea şi efectuarea inventarierii patrimoniului, periodic, la termenele şi în condiţii legale, efectuează inventare de control inopinate;</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Introduce şi verifică în programul de contabilitate înregistrarea documentelor efectuate de către alte compartimente;</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lastRenderedPageBreak/>
        <w:t>Intocmeşte bilanţul contabil trimestrial, precum şi anexele la bilanţ şi răspunde de realitatea datelor înscrise în acesta;</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Intocmeste formele pentru efectuarea platilor si incasarilor prin virament, in conturi bancare</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Tine evidenta concediilor medicale ale salariatilor</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Stabileste obligatiile catre bugetul de stat, de asigurari sociale si de sanatate</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2E1C20" w:rsidRPr="004C2E2A" w:rsidRDefault="002E1C20" w:rsidP="00645F6F">
      <w:pPr>
        <w:pStyle w:val="NormalWeb"/>
        <w:numPr>
          <w:ilvl w:val="0"/>
          <w:numId w:val="25"/>
        </w:numPr>
        <w:tabs>
          <w:tab w:val="left" w:pos="0"/>
        </w:tabs>
        <w:spacing w:before="0" w:beforeAutospacing="0" w:after="0" w:line="276" w:lineRule="auto"/>
        <w:jc w:val="both"/>
        <w:rPr>
          <w:rFonts w:ascii="Arial" w:hAnsi="Arial" w:cs="Arial"/>
          <w:sz w:val="22"/>
          <w:szCs w:val="22"/>
          <w:lang w:val="it-IT"/>
        </w:rPr>
      </w:pPr>
      <w:r w:rsidRPr="004C2E2A">
        <w:rPr>
          <w:rFonts w:ascii="Arial" w:hAnsi="Arial" w:cs="Arial"/>
          <w:sz w:val="22"/>
          <w:szCs w:val="22"/>
          <w:lang w:val="it-IT"/>
        </w:rPr>
        <w:t xml:space="preserve">Urmareste respectarea baremurilor eliberate privind echipamentul si cazarmamentul </w:t>
      </w:r>
      <w:r w:rsidRPr="004C2E2A">
        <w:rPr>
          <w:rFonts w:ascii="Arial" w:hAnsi="Arial" w:cs="Arial"/>
          <w:sz w:val="22"/>
          <w:szCs w:val="22"/>
          <w:lang w:val="ro-RO"/>
        </w:rPr>
        <w:t>beneficiarilor</w:t>
      </w:r>
      <w:r w:rsidRPr="004C2E2A">
        <w:rPr>
          <w:rFonts w:ascii="Arial" w:hAnsi="Arial" w:cs="Arial"/>
          <w:sz w:val="22"/>
          <w:szCs w:val="22"/>
          <w:lang w:val="it-IT"/>
        </w:rPr>
        <w:t>, verificand periodic registrele scadentare;</w:t>
      </w:r>
    </w:p>
    <w:p w:rsidR="002E1C20" w:rsidRPr="004C2E2A" w:rsidRDefault="002E1C20" w:rsidP="00645F6F">
      <w:pPr>
        <w:pStyle w:val="NormalWeb"/>
        <w:numPr>
          <w:ilvl w:val="0"/>
          <w:numId w:val="25"/>
        </w:numPr>
        <w:tabs>
          <w:tab w:val="left" w:pos="0"/>
        </w:tabs>
        <w:spacing w:before="0" w:beforeAutospacing="0" w:after="0" w:line="276" w:lineRule="auto"/>
        <w:jc w:val="both"/>
        <w:rPr>
          <w:rFonts w:ascii="Arial" w:hAnsi="Arial" w:cs="Arial"/>
          <w:sz w:val="22"/>
          <w:szCs w:val="22"/>
          <w:lang w:val="it-IT"/>
        </w:rPr>
      </w:pPr>
      <w:r w:rsidRPr="004C2E2A">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2E1C20" w:rsidRPr="004C2E2A" w:rsidRDefault="002E1C20" w:rsidP="00645F6F">
      <w:pPr>
        <w:pStyle w:val="NormalWeb"/>
        <w:numPr>
          <w:ilvl w:val="0"/>
          <w:numId w:val="25"/>
        </w:numPr>
        <w:tabs>
          <w:tab w:val="left" w:pos="0"/>
        </w:tabs>
        <w:spacing w:before="0" w:beforeAutospacing="0" w:after="0" w:line="276" w:lineRule="auto"/>
        <w:jc w:val="both"/>
        <w:rPr>
          <w:rFonts w:ascii="Arial" w:hAnsi="Arial" w:cs="Arial"/>
          <w:sz w:val="22"/>
          <w:szCs w:val="22"/>
          <w:lang w:val="it-IT"/>
        </w:rPr>
      </w:pPr>
      <w:r w:rsidRPr="004C2E2A">
        <w:rPr>
          <w:rFonts w:ascii="Arial" w:hAnsi="Arial" w:cs="Arial"/>
          <w:sz w:val="22"/>
          <w:szCs w:val="22"/>
          <w:lang w:val="it-IT"/>
        </w:rPr>
        <w:t>Face verificarea foilor de alimentatie zilnica si a alimentelor eliberate din magazie pentru pregatirea hranei asistatilor;</w:t>
      </w:r>
    </w:p>
    <w:p w:rsidR="002E1C20" w:rsidRPr="004C2E2A" w:rsidRDefault="002E1C20" w:rsidP="00645F6F">
      <w:pPr>
        <w:pStyle w:val="NormalWeb"/>
        <w:numPr>
          <w:ilvl w:val="0"/>
          <w:numId w:val="25"/>
        </w:numPr>
        <w:tabs>
          <w:tab w:val="left" w:pos="0"/>
        </w:tabs>
        <w:spacing w:before="0" w:beforeAutospacing="0" w:after="0" w:line="276" w:lineRule="auto"/>
        <w:jc w:val="both"/>
        <w:rPr>
          <w:rFonts w:ascii="Arial" w:hAnsi="Arial" w:cs="Arial"/>
          <w:sz w:val="22"/>
          <w:szCs w:val="22"/>
          <w:lang w:val="it-IT"/>
        </w:rPr>
      </w:pPr>
      <w:r w:rsidRPr="004C2E2A">
        <w:rPr>
          <w:rFonts w:ascii="Arial" w:hAnsi="Arial" w:cs="Arial"/>
          <w:sz w:val="22"/>
          <w:szCs w:val="22"/>
          <w:lang w:val="it-IT"/>
        </w:rPr>
        <w:t>Examineaza si face propuneri in legatura cu rationalizarea cheltuielilor, a alocatiilor de hrana, verifica registrul de evidenta al meniurilor;</w:t>
      </w:r>
    </w:p>
    <w:p w:rsidR="002E1C20" w:rsidRPr="004C2E2A" w:rsidRDefault="002E1C20" w:rsidP="00645F6F">
      <w:pPr>
        <w:pStyle w:val="NormalWeb"/>
        <w:numPr>
          <w:ilvl w:val="0"/>
          <w:numId w:val="25"/>
        </w:numPr>
        <w:tabs>
          <w:tab w:val="left" w:pos="0"/>
        </w:tabs>
        <w:spacing w:before="0" w:beforeAutospacing="0" w:after="0" w:line="276" w:lineRule="auto"/>
        <w:jc w:val="both"/>
        <w:rPr>
          <w:rStyle w:val="arial131"/>
          <w:color w:val="auto"/>
          <w:sz w:val="22"/>
          <w:szCs w:val="22"/>
          <w:lang w:val="pt-BR"/>
        </w:rPr>
      </w:pPr>
      <w:r w:rsidRPr="004C2E2A">
        <w:rPr>
          <w:rFonts w:ascii="Arial" w:hAnsi="Arial" w:cs="Arial"/>
          <w:sz w:val="22"/>
          <w:szCs w:val="22"/>
          <w:lang w:val="pt-BR"/>
        </w:rPr>
        <w:t>Folosește și răspunde de activitatea sistemului electronic de evidenta, folosește aplicația Forexebug</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 xml:space="preserve">Răspunde de respectarea termenelor de realizare a lucrărilor; </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Prezintă propuneri de îmbunătăţire şi realizare a performanţelor profesionale în activitatea pe care o desfasoara;</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Raspunde de intocmirea Registrului de evidenta a personalului;</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Asigura si raspunde  de arhivarea documentelor unitatii si respecta termenele de pastrare a acestora;</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Intocmeste Declaratia privind contributiile la cheltuielile cu personalul;</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Intocmeste si elibereaza adeverinte de venituri la solicitarea angajatilor;</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ro-RO"/>
        </w:rPr>
      </w:pPr>
      <w:r w:rsidRPr="004C2E2A">
        <w:rPr>
          <w:rStyle w:val="arial131"/>
          <w:color w:val="auto"/>
          <w:sz w:val="22"/>
          <w:szCs w:val="22"/>
          <w:lang w:val="ro-RO"/>
        </w:rPr>
        <w:t>Dovedeşte corectitudine şi punctualitate în exercitarea atribuţiilor;</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fr-FR"/>
        </w:rPr>
      </w:pPr>
      <w:r w:rsidRPr="004C2E2A">
        <w:rPr>
          <w:rStyle w:val="arial131"/>
          <w:color w:val="auto"/>
          <w:sz w:val="22"/>
          <w:szCs w:val="22"/>
          <w:lang w:val="fr-FR"/>
        </w:rPr>
        <w:t>Respectă normele de Protecţia muncii şi PSI şi disciplina la locul de muncă;</w:t>
      </w:r>
    </w:p>
    <w:p w:rsidR="002E1C20" w:rsidRPr="004C2E2A" w:rsidRDefault="002E1C20" w:rsidP="00645F6F">
      <w:pPr>
        <w:pStyle w:val="NormalWeb"/>
        <w:numPr>
          <w:ilvl w:val="0"/>
          <w:numId w:val="25"/>
        </w:numPr>
        <w:spacing w:before="0" w:beforeAutospacing="0" w:after="0" w:line="276" w:lineRule="auto"/>
        <w:jc w:val="both"/>
        <w:rPr>
          <w:rStyle w:val="arial131"/>
          <w:color w:val="auto"/>
          <w:sz w:val="22"/>
          <w:szCs w:val="22"/>
          <w:lang w:val="it-IT"/>
        </w:rPr>
      </w:pPr>
      <w:r w:rsidRPr="004C2E2A">
        <w:rPr>
          <w:rStyle w:val="arial131"/>
          <w:color w:val="auto"/>
          <w:sz w:val="22"/>
          <w:szCs w:val="22"/>
          <w:lang w:val="it-IT"/>
        </w:rPr>
        <w:t>Respecta prevederile Regulamentului de ordine interioară si Procedurile Operationale ale centrului;</w:t>
      </w:r>
    </w:p>
    <w:p w:rsidR="002E1C20" w:rsidRPr="004C2E2A" w:rsidRDefault="002E1C20" w:rsidP="00645F6F">
      <w:pPr>
        <w:pStyle w:val="Listaszerbekezds"/>
        <w:numPr>
          <w:ilvl w:val="0"/>
          <w:numId w:val="25"/>
        </w:numPr>
        <w:tabs>
          <w:tab w:val="left" w:pos="360"/>
          <w:tab w:val="left" w:pos="1170"/>
        </w:tabs>
        <w:spacing w:after="0" w:line="276" w:lineRule="auto"/>
        <w:jc w:val="both"/>
        <w:rPr>
          <w:rFonts w:ascii="Arial" w:hAnsi="Arial" w:cs="Arial"/>
        </w:rPr>
      </w:pPr>
      <w:r w:rsidRPr="004C2E2A">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2E1C20" w:rsidRPr="004C2E2A" w:rsidRDefault="002E1C20" w:rsidP="00645F6F">
      <w:pPr>
        <w:pStyle w:val="Listaszerbekezds"/>
        <w:numPr>
          <w:ilvl w:val="0"/>
          <w:numId w:val="25"/>
        </w:numPr>
        <w:tabs>
          <w:tab w:val="left" w:pos="432"/>
        </w:tabs>
        <w:spacing w:after="0" w:line="276" w:lineRule="auto"/>
        <w:ind w:right="-360"/>
        <w:jc w:val="both"/>
        <w:rPr>
          <w:rFonts w:ascii="Arial" w:hAnsi="Arial" w:cs="Arial"/>
        </w:rPr>
      </w:pPr>
      <w:r w:rsidRPr="004C2E2A">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2E1C20" w:rsidRPr="004C2E2A" w:rsidRDefault="002E1C20" w:rsidP="00645F6F">
      <w:pPr>
        <w:pStyle w:val="ListParagraph"/>
        <w:numPr>
          <w:ilvl w:val="0"/>
          <w:numId w:val="25"/>
        </w:numPr>
        <w:spacing w:before="20" w:line="276" w:lineRule="auto"/>
        <w:outlineLvl w:val="5"/>
        <w:rPr>
          <w:rFonts w:ascii="Arial" w:hAnsi="Arial" w:cs="Arial"/>
          <w:sz w:val="22"/>
          <w:szCs w:val="22"/>
        </w:rPr>
      </w:pPr>
      <w:r w:rsidRPr="004C2E2A">
        <w:rPr>
          <w:rFonts w:ascii="Arial" w:hAnsi="Arial" w:cs="Arial"/>
          <w:sz w:val="22"/>
          <w:szCs w:val="22"/>
        </w:rPr>
        <w:t xml:space="preserve">Întocmește statele de salarii, cu calculul contribuțiilor, efectuează viramentele în conturile de alimentare carduri și plata contributiilor către bugete, reține și vireaza sume din salarii ( popriri, imputatii, alte rețineri, etc.); </w:t>
      </w:r>
    </w:p>
    <w:p w:rsidR="002E1C20" w:rsidRPr="004C2E2A" w:rsidRDefault="002E1C20" w:rsidP="00645F6F">
      <w:pPr>
        <w:pStyle w:val="ListParagraph"/>
        <w:numPr>
          <w:ilvl w:val="0"/>
          <w:numId w:val="25"/>
        </w:numPr>
        <w:spacing w:before="20" w:line="276" w:lineRule="auto"/>
        <w:outlineLvl w:val="5"/>
        <w:rPr>
          <w:rFonts w:ascii="Arial" w:hAnsi="Arial" w:cs="Arial"/>
          <w:sz w:val="22"/>
          <w:szCs w:val="22"/>
        </w:rPr>
      </w:pPr>
      <w:r w:rsidRPr="004C2E2A">
        <w:rPr>
          <w:rFonts w:ascii="Arial" w:hAnsi="Arial" w:cs="Arial"/>
          <w:sz w:val="22"/>
          <w:szCs w:val="22"/>
        </w:rPr>
        <w:t>Întocmește dosarele de recuperare de sume de la Casa de Sănătate și alte instituții publice.</w:t>
      </w:r>
    </w:p>
    <w:p w:rsidR="002E1C20" w:rsidRPr="004C2E2A" w:rsidRDefault="002E1C20" w:rsidP="00645F6F">
      <w:pPr>
        <w:pStyle w:val="ListParagraph"/>
        <w:numPr>
          <w:ilvl w:val="0"/>
          <w:numId w:val="25"/>
        </w:numPr>
        <w:spacing w:before="20" w:line="276" w:lineRule="auto"/>
        <w:outlineLvl w:val="5"/>
        <w:rPr>
          <w:rFonts w:ascii="Arial" w:hAnsi="Arial" w:cs="Arial"/>
          <w:sz w:val="22"/>
          <w:szCs w:val="22"/>
        </w:rPr>
      </w:pPr>
      <w:r w:rsidRPr="004C2E2A">
        <w:rPr>
          <w:rFonts w:ascii="Arial" w:hAnsi="Arial" w:cs="Arial"/>
          <w:sz w:val="22"/>
          <w:szCs w:val="22"/>
        </w:rPr>
        <w:t>Conduce evidența personalului, a concediilor (medicale,de odihnă, alte concedii), întocmește adeverințe la cerere;</w:t>
      </w:r>
    </w:p>
    <w:p w:rsidR="002E1C20" w:rsidRPr="004C2E2A" w:rsidRDefault="002E1C20" w:rsidP="00645F6F">
      <w:pPr>
        <w:pStyle w:val="ListParagraph"/>
        <w:numPr>
          <w:ilvl w:val="0"/>
          <w:numId w:val="25"/>
        </w:numPr>
        <w:spacing w:before="20" w:line="276" w:lineRule="auto"/>
        <w:outlineLvl w:val="5"/>
        <w:rPr>
          <w:rFonts w:ascii="Arial" w:hAnsi="Arial" w:cs="Arial"/>
          <w:sz w:val="22"/>
          <w:szCs w:val="22"/>
        </w:rPr>
      </w:pPr>
      <w:r w:rsidRPr="004C2E2A">
        <w:rPr>
          <w:rFonts w:ascii="Arial" w:hAnsi="Arial" w:cs="Arial"/>
          <w:sz w:val="22"/>
          <w:szCs w:val="22"/>
        </w:rPr>
        <w:t>Gestionează alte valori, inclusiv bonuri valorice, vouchere;</w:t>
      </w:r>
    </w:p>
    <w:p w:rsidR="002E1C20" w:rsidRPr="004C2E2A" w:rsidRDefault="002E1C20" w:rsidP="00645F6F">
      <w:pPr>
        <w:pStyle w:val="ListParagraph"/>
        <w:numPr>
          <w:ilvl w:val="0"/>
          <w:numId w:val="25"/>
        </w:numPr>
        <w:spacing w:line="276" w:lineRule="auto"/>
        <w:outlineLvl w:val="5"/>
        <w:rPr>
          <w:rFonts w:ascii="Arial" w:hAnsi="Arial" w:cs="Arial"/>
          <w:sz w:val="22"/>
          <w:szCs w:val="22"/>
        </w:rPr>
      </w:pPr>
      <w:r w:rsidRPr="004C2E2A">
        <w:rPr>
          <w:rFonts w:ascii="Arial" w:hAnsi="Arial" w:cs="Arial"/>
          <w:sz w:val="22"/>
          <w:szCs w:val="22"/>
        </w:rPr>
        <w:lastRenderedPageBreak/>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2E1C20" w:rsidRPr="004C2E2A" w:rsidRDefault="002E1C20" w:rsidP="00645F6F">
      <w:pPr>
        <w:pStyle w:val="ListParagraph"/>
        <w:numPr>
          <w:ilvl w:val="0"/>
          <w:numId w:val="25"/>
        </w:numPr>
        <w:spacing w:before="20" w:line="276" w:lineRule="auto"/>
        <w:outlineLvl w:val="5"/>
        <w:rPr>
          <w:rFonts w:ascii="Arial" w:hAnsi="Arial" w:cs="Arial"/>
          <w:sz w:val="22"/>
          <w:szCs w:val="22"/>
        </w:rPr>
      </w:pPr>
      <w:r w:rsidRPr="004C2E2A">
        <w:rPr>
          <w:rFonts w:ascii="Arial" w:hAnsi="Arial" w:cs="Arial"/>
          <w:sz w:val="22"/>
          <w:szCs w:val="22"/>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2E1C20" w:rsidRPr="004C2E2A" w:rsidRDefault="002E1C20" w:rsidP="00645F6F">
      <w:pPr>
        <w:pStyle w:val="ListParagraph"/>
        <w:numPr>
          <w:ilvl w:val="0"/>
          <w:numId w:val="25"/>
        </w:numPr>
        <w:spacing w:before="20" w:line="276" w:lineRule="auto"/>
        <w:outlineLvl w:val="5"/>
        <w:rPr>
          <w:rFonts w:ascii="Arial" w:hAnsi="Arial" w:cs="Arial"/>
          <w:sz w:val="22"/>
          <w:szCs w:val="22"/>
        </w:rPr>
      </w:pPr>
      <w:r w:rsidRPr="004C2E2A">
        <w:rPr>
          <w:rFonts w:ascii="Arial" w:hAnsi="Arial" w:cs="Arial"/>
          <w:sz w:val="22"/>
          <w:szCs w:val="22"/>
        </w:rPr>
        <w:t>Verifică și operează zilnic facturile furnizorilor precum și plățile către aceștia;</w:t>
      </w:r>
    </w:p>
    <w:p w:rsidR="002E1C20" w:rsidRPr="004C2E2A" w:rsidRDefault="002E1C20" w:rsidP="00645F6F">
      <w:pPr>
        <w:pStyle w:val="ListParagraph"/>
        <w:numPr>
          <w:ilvl w:val="0"/>
          <w:numId w:val="25"/>
        </w:numPr>
        <w:spacing w:before="20" w:line="276" w:lineRule="auto"/>
        <w:outlineLvl w:val="5"/>
        <w:rPr>
          <w:rFonts w:ascii="Arial" w:hAnsi="Arial" w:cs="Arial"/>
          <w:sz w:val="22"/>
          <w:szCs w:val="22"/>
        </w:rPr>
      </w:pPr>
      <w:r w:rsidRPr="004C2E2A">
        <w:rPr>
          <w:rFonts w:ascii="Arial" w:hAnsi="Arial" w:cs="Arial"/>
          <w:sz w:val="22"/>
          <w:szCs w:val="22"/>
        </w:rPr>
        <w:t>Întocmește situații și statistici referitoare la personal, le prezintă la cerere conducerii</w:t>
      </w:r>
    </w:p>
    <w:p w:rsidR="002E1C20" w:rsidRPr="004C2E2A" w:rsidRDefault="002E1C20" w:rsidP="00645F6F">
      <w:pPr>
        <w:pStyle w:val="ListParagraph"/>
        <w:numPr>
          <w:ilvl w:val="0"/>
          <w:numId w:val="25"/>
        </w:numPr>
        <w:spacing w:before="20" w:line="276" w:lineRule="auto"/>
        <w:outlineLvl w:val="5"/>
        <w:rPr>
          <w:rFonts w:ascii="Arial" w:hAnsi="Arial" w:cs="Arial"/>
          <w:sz w:val="22"/>
          <w:szCs w:val="22"/>
        </w:rPr>
      </w:pPr>
      <w:r w:rsidRPr="004C2E2A">
        <w:rPr>
          <w:rFonts w:ascii="Arial" w:eastAsia="Trebuchet MS" w:hAnsi="Arial" w:cs="Arial"/>
          <w:sz w:val="22"/>
          <w:szCs w:val="22"/>
          <w:lang w:val="ro-RO"/>
        </w:rPr>
        <w:t>Va aduce la îndeplinire şi alte sarcini, atribuţii, lucrări încredinţate de conducerea centrului spre rezolvare.</w:t>
      </w:r>
    </w:p>
    <w:p w:rsidR="000757D5" w:rsidRPr="004C2E2A" w:rsidRDefault="000757D5" w:rsidP="000757D5">
      <w:pPr>
        <w:spacing w:line="276" w:lineRule="auto"/>
        <w:ind w:left="113"/>
        <w:jc w:val="both"/>
        <w:rPr>
          <w:rFonts w:ascii="Trebuchet MS" w:hAnsi="Trebuchet MS" w:cstheme="minorHAnsi"/>
        </w:rPr>
      </w:pPr>
    </w:p>
    <w:p w:rsidR="00B50012" w:rsidRPr="004C2E2A" w:rsidRDefault="00B50012" w:rsidP="00622474">
      <w:pPr>
        <w:jc w:val="both"/>
        <w:rPr>
          <w:rFonts w:ascii="Trebuchet MS" w:hAnsi="Trebuchet MS"/>
          <w:b/>
          <w:lang w:val="it-IT"/>
        </w:rPr>
      </w:pPr>
    </w:p>
    <w:p w:rsidR="00365BFA" w:rsidRPr="004C2E2A" w:rsidRDefault="00365BFA" w:rsidP="009F4ABE">
      <w:pPr>
        <w:ind w:left="113"/>
        <w:jc w:val="both"/>
        <w:rPr>
          <w:rFonts w:ascii="Trebuchet MS" w:hAnsi="Trebuchet MS"/>
          <w:b/>
          <w:lang w:val="it-IT"/>
        </w:rPr>
      </w:pPr>
      <w:r w:rsidRPr="004C2E2A">
        <w:rPr>
          <w:rFonts w:ascii="Trebuchet MS" w:hAnsi="Trebuchet MS"/>
          <w:b/>
          <w:lang w:val="it-IT"/>
        </w:rPr>
        <w:t>ATRIBUŢII PORTAR/PAZNIC:</w:t>
      </w:r>
    </w:p>
    <w:p w:rsidR="00365BFA" w:rsidRPr="004C2E2A" w:rsidRDefault="00365BFA" w:rsidP="00645F6F">
      <w:pPr>
        <w:numPr>
          <w:ilvl w:val="0"/>
          <w:numId w:val="9"/>
        </w:numPr>
        <w:jc w:val="both"/>
        <w:rPr>
          <w:rFonts w:ascii="Trebuchet MS" w:hAnsi="Trebuchet MS"/>
          <w:lang w:val="it-IT"/>
        </w:rPr>
      </w:pPr>
      <w:r w:rsidRPr="004C2E2A">
        <w:rPr>
          <w:rFonts w:ascii="Trebuchet MS" w:hAnsi="Trebuchet MS"/>
          <w:lang w:val="it-IT"/>
        </w:rPr>
        <w:t xml:space="preserve">sa fie odihnit , sanatos , apt medical pentru a executa in bune conditiuni sarcinile serviciului de paza ;              </w:t>
      </w:r>
    </w:p>
    <w:p w:rsidR="00365BFA" w:rsidRPr="004C2E2A" w:rsidRDefault="00365BFA" w:rsidP="00645F6F">
      <w:pPr>
        <w:numPr>
          <w:ilvl w:val="0"/>
          <w:numId w:val="9"/>
        </w:numPr>
        <w:jc w:val="both"/>
        <w:rPr>
          <w:rFonts w:ascii="Trebuchet MS" w:hAnsi="Trebuchet MS"/>
          <w:lang w:val="it-IT"/>
        </w:rPr>
      </w:pPr>
      <w:r w:rsidRPr="004C2E2A">
        <w:rPr>
          <w:rFonts w:ascii="Trebuchet MS" w:hAnsi="Trebuchet MS"/>
          <w:lang w:val="it-IT"/>
        </w:rPr>
        <w:t>sa cunoasca consemnul postului si denumirea obiectivului ;</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ro-RO"/>
        </w:rPr>
        <w:t>Asigura paza unitatii conform graficului;</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ro-RO"/>
        </w:rPr>
        <w:t xml:space="preserve">Executa rondul de paza în întreg perimetrul ; sa cunoască locurile şi punctele vulnerabile din perimetrul obiectivului, pentru a preveni producerea oricăror fapte de natura sa aducă prejudicii unităţilor pazite; </w:t>
      </w:r>
    </w:p>
    <w:p w:rsidR="00365BFA" w:rsidRPr="004C2E2A" w:rsidRDefault="00365BFA" w:rsidP="00645F6F">
      <w:pPr>
        <w:numPr>
          <w:ilvl w:val="0"/>
          <w:numId w:val="9"/>
        </w:numPr>
        <w:autoSpaceDE w:val="0"/>
        <w:autoSpaceDN w:val="0"/>
        <w:adjustRightInd w:val="0"/>
        <w:jc w:val="both"/>
        <w:rPr>
          <w:rFonts w:ascii="Trebuchet MS" w:hAnsi="Trebuchet MS"/>
          <w:lang w:val="ro-RO"/>
        </w:rPr>
      </w:pPr>
      <w:r w:rsidRPr="004C2E2A">
        <w:rPr>
          <w:rFonts w:ascii="Trebuchet MS" w:hAnsi="Trebuchet MS"/>
          <w:lang w:val="ro-RO"/>
        </w:rPr>
        <w:t xml:space="preserve">sa pazeasca obiectivul, bunurile şi valorile nominalizate în planul de paza şi sa asigure integritatea acestora; </w:t>
      </w:r>
    </w:p>
    <w:p w:rsidR="00365BFA" w:rsidRPr="004C2E2A" w:rsidRDefault="00365BFA" w:rsidP="00645F6F">
      <w:pPr>
        <w:numPr>
          <w:ilvl w:val="0"/>
          <w:numId w:val="9"/>
        </w:numPr>
        <w:autoSpaceDE w:val="0"/>
        <w:autoSpaceDN w:val="0"/>
        <w:adjustRightInd w:val="0"/>
        <w:jc w:val="both"/>
        <w:rPr>
          <w:rFonts w:ascii="Trebuchet MS" w:hAnsi="Trebuchet MS"/>
          <w:lang w:val="ro-RO"/>
        </w:rPr>
      </w:pPr>
      <w:r w:rsidRPr="004C2E2A">
        <w:rPr>
          <w:rFonts w:ascii="Trebuchet MS" w:hAnsi="Trebuchet MS"/>
          <w:lang w:val="ro-RO"/>
        </w:rPr>
        <w:t>sa permită accesul în unitate numai în conformitate cu reglementările legale şi cu dispoziţiile interne; sa oprească şi sa legitimeze persoanele despre care exista date sau indicii ca au săvârşit infracţiuni sau alte fapte ilicite în obiectivul pazit, pe cele care incalca normele interne stabilite prin regulamentele proprii, iar în cazul infracţiunilor flagrante, sa oprească şi sa predea poliţiei pe făptuitor, bunurile sau valorile care fac obiectul infracţiunii sau al altor fapte ilicite.</w:t>
      </w:r>
    </w:p>
    <w:p w:rsidR="00365BFA" w:rsidRPr="004C2E2A" w:rsidRDefault="00365BFA" w:rsidP="00645F6F">
      <w:pPr>
        <w:numPr>
          <w:ilvl w:val="0"/>
          <w:numId w:val="9"/>
        </w:numPr>
        <w:autoSpaceDE w:val="0"/>
        <w:autoSpaceDN w:val="0"/>
        <w:adjustRightInd w:val="0"/>
        <w:jc w:val="both"/>
        <w:rPr>
          <w:rFonts w:ascii="Trebuchet MS" w:hAnsi="Trebuchet MS"/>
          <w:lang w:val="ro-RO"/>
        </w:rPr>
      </w:pPr>
      <w:r w:rsidRPr="004C2E2A">
        <w:rPr>
          <w:rFonts w:ascii="Trebuchet MS" w:hAnsi="Trebuchet MS"/>
          <w:lang w:val="ro-RO"/>
        </w:rPr>
        <w:t xml:space="preserve">în caz de avarii produse la instalaţii, conducte sau rezervoare de apa, combustibili ori de substanţe chimice, la reţelele electrice sau telefonice şi în orice alte împrejurări care sunt de natura sa producă pagube, sa aducă de îndată la cunostinta celor în drept asemenea evenimente şi sa ia primele măsuri pentru limitarea consecinţelor evenimentului; </w:t>
      </w:r>
    </w:p>
    <w:p w:rsidR="00365BFA" w:rsidRPr="004C2E2A" w:rsidRDefault="00365BFA" w:rsidP="00645F6F">
      <w:pPr>
        <w:numPr>
          <w:ilvl w:val="0"/>
          <w:numId w:val="9"/>
        </w:numPr>
        <w:autoSpaceDE w:val="0"/>
        <w:autoSpaceDN w:val="0"/>
        <w:adjustRightInd w:val="0"/>
        <w:jc w:val="both"/>
        <w:rPr>
          <w:rFonts w:ascii="Trebuchet MS" w:hAnsi="Trebuchet MS"/>
          <w:lang w:val="ro-RO"/>
        </w:rPr>
      </w:pPr>
      <w:r w:rsidRPr="004C2E2A">
        <w:rPr>
          <w:rFonts w:ascii="Trebuchet MS" w:hAnsi="Trebuchet MS"/>
          <w:lang w:val="ro-RO"/>
        </w:rPr>
        <w:t xml:space="preserve">în caz de incendii, sa ia imediat măsuri de stingere şi de salvare a persoanelor, a bunurilor şi a valorilor, sa sesizeze pompierii şi sa anunţe conducerea unităţii şi poliţia; </w:t>
      </w:r>
    </w:p>
    <w:p w:rsidR="00365BFA" w:rsidRPr="004C2E2A" w:rsidRDefault="00365BFA" w:rsidP="00645F6F">
      <w:pPr>
        <w:numPr>
          <w:ilvl w:val="0"/>
          <w:numId w:val="9"/>
        </w:numPr>
        <w:jc w:val="both"/>
        <w:rPr>
          <w:rFonts w:ascii="Trebuchet MS" w:hAnsi="Trebuchet MS"/>
          <w:lang w:val="pt-BR"/>
        </w:rPr>
      </w:pPr>
      <w:r w:rsidRPr="004C2E2A">
        <w:rPr>
          <w:rFonts w:ascii="Trebuchet MS" w:hAnsi="Trebuchet MS"/>
          <w:lang w:val="pt-BR"/>
        </w:rPr>
        <w:t>sa ia primele măsuri pentru salvarea persoanelor şi de evacuare a bunurilor şi a valorilor în caz de dezastre;</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ro-RO"/>
        </w:rPr>
        <w:t>Este obligat sa respecte normele de protectia muncii si PSI;</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ro-RO"/>
        </w:rPr>
        <w:t xml:space="preserve">sa sesizeze poliţia în legatura cu orice fapta de natura a prejudicia patrimoniul unităţii şi sa-şi dea concursul pentru îndeplinirea misiunilor ce revin poliţiei pentru prinderea infractorilor; </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it-IT"/>
        </w:rPr>
        <w:t>Depisteaza orice persoana care aduce daune unitatii , în vederea recuperarii pagubelor ;</w:t>
      </w:r>
    </w:p>
    <w:p w:rsidR="00365BFA" w:rsidRPr="004C2E2A" w:rsidRDefault="00D847D0" w:rsidP="00645F6F">
      <w:pPr>
        <w:numPr>
          <w:ilvl w:val="0"/>
          <w:numId w:val="9"/>
        </w:numPr>
        <w:autoSpaceDE w:val="0"/>
        <w:autoSpaceDN w:val="0"/>
        <w:adjustRightInd w:val="0"/>
        <w:jc w:val="both"/>
        <w:rPr>
          <w:rFonts w:ascii="Trebuchet MS" w:hAnsi="Trebuchet MS"/>
          <w:lang w:val="fr-FR"/>
        </w:rPr>
      </w:pPr>
      <w:r w:rsidRPr="004C2E2A">
        <w:rPr>
          <w:rFonts w:ascii="Trebuchet MS" w:hAnsi="Trebuchet MS"/>
          <w:lang w:val="fr-FR"/>
        </w:rPr>
        <w:lastRenderedPageBreak/>
        <w:t>S</w:t>
      </w:r>
      <w:r w:rsidR="00365BFA" w:rsidRPr="004C2E2A">
        <w:rPr>
          <w:rFonts w:ascii="Trebuchet MS" w:hAnsi="Trebuchet MS"/>
          <w:lang w:val="fr-FR"/>
        </w:rPr>
        <w:t>a</w:t>
      </w:r>
      <w:r w:rsidRPr="004C2E2A">
        <w:rPr>
          <w:rFonts w:ascii="Trebuchet MS" w:hAnsi="Trebuchet MS"/>
          <w:lang w:val="fr-FR"/>
        </w:rPr>
        <w:t xml:space="preserve"> </w:t>
      </w:r>
      <w:r w:rsidR="00365BFA" w:rsidRPr="004C2E2A">
        <w:rPr>
          <w:rFonts w:ascii="Trebuchet MS" w:hAnsi="Trebuchet MS"/>
          <w:lang w:val="fr-FR"/>
        </w:rPr>
        <w:t>păstreze</w:t>
      </w:r>
      <w:r w:rsidRPr="004C2E2A">
        <w:rPr>
          <w:rFonts w:ascii="Trebuchet MS" w:hAnsi="Trebuchet MS"/>
          <w:lang w:val="fr-FR"/>
        </w:rPr>
        <w:t xml:space="preserve"> </w:t>
      </w:r>
      <w:r w:rsidR="00365BFA" w:rsidRPr="004C2E2A">
        <w:rPr>
          <w:rFonts w:ascii="Trebuchet MS" w:hAnsi="Trebuchet MS"/>
          <w:lang w:val="fr-FR"/>
        </w:rPr>
        <w:t>secretul de stat şi</w:t>
      </w:r>
      <w:r w:rsidRPr="004C2E2A">
        <w:rPr>
          <w:rFonts w:ascii="Trebuchet MS" w:hAnsi="Trebuchet MS"/>
          <w:lang w:val="fr-FR"/>
        </w:rPr>
        <w:t xml:space="preserve"> </w:t>
      </w:r>
      <w:r w:rsidR="00365BFA" w:rsidRPr="004C2E2A">
        <w:rPr>
          <w:rFonts w:ascii="Trebuchet MS" w:hAnsi="Trebuchet MS"/>
          <w:lang w:val="fr-FR"/>
        </w:rPr>
        <w:t>cel de serviciu, dacă, prin</w:t>
      </w:r>
      <w:r w:rsidRPr="004C2E2A">
        <w:rPr>
          <w:rFonts w:ascii="Trebuchet MS" w:hAnsi="Trebuchet MS"/>
          <w:lang w:val="fr-FR"/>
        </w:rPr>
        <w:t xml:space="preserve"> </w:t>
      </w:r>
      <w:r w:rsidR="00365BFA" w:rsidRPr="004C2E2A">
        <w:rPr>
          <w:rFonts w:ascii="Trebuchet MS" w:hAnsi="Trebuchet MS"/>
          <w:lang w:val="fr-FR"/>
        </w:rPr>
        <w:t>natura</w:t>
      </w:r>
      <w:r w:rsidRPr="004C2E2A">
        <w:rPr>
          <w:rFonts w:ascii="Trebuchet MS" w:hAnsi="Trebuchet MS"/>
          <w:lang w:val="fr-FR"/>
        </w:rPr>
        <w:t xml:space="preserve"> </w:t>
      </w:r>
      <w:r w:rsidR="00365BFA" w:rsidRPr="004C2E2A">
        <w:rPr>
          <w:rFonts w:ascii="Trebuchet MS" w:hAnsi="Trebuchet MS"/>
          <w:lang w:val="fr-FR"/>
        </w:rPr>
        <w:t>atribuţiilor, are acces la asemenea date şi</w:t>
      </w:r>
      <w:r w:rsidRPr="004C2E2A">
        <w:rPr>
          <w:rFonts w:ascii="Trebuchet MS" w:hAnsi="Trebuchet MS"/>
          <w:lang w:val="fr-FR"/>
        </w:rPr>
        <w:t xml:space="preserve"> </w:t>
      </w:r>
      <w:r w:rsidR="00365BFA" w:rsidRPr="004C2E2A">
        <w:rPr>
          <w:rFonts w:ascii="Trebuchet MS" w:hAnsi="Trebuchet MS"/>
          <w:lang w:val="fr-FR"/>
        </w:rPr>
        <w:t xml:space="preserve">informaţii; </w:t>
      </w:r>
    </w:p>
    <w:p w:rsidR="00365BFA" w:rsidRPr="004C2E2A" w:rsidRDefault="00365BFA" w:rsidP="00645F6F">
      <w:pPr>
        <w:numPr>
          <w:ilvl w:val="0"/>
          <w:numId w:val="9"/>
        </w:numPr>
        <w:autoSpaceDE w:val="0"/>
        <w:autoSpaceDN w:val="0"/>
        <w:adjustRightInd w:val="0"/>
        <w:jc w:val="both"/>
        <w:rPr>
          <w:rFonts w:ascii="Trebuchet MS" w:hAnsi="Trebuchet MS"/>
          <w:lang w:val="fr-FR"/>
        </w:rPr>
      </w:pPr>
      <w:r w:rsidRPr="004C2E2A">
        <w:rPr>
          <w:rFonts w:ascii="Trebuchet MS" w:hAnsi="Trebuchet MS"/>
          <w:lang w:val="fr-FR"/>
        </w:rPr>
        <w:t>sa nu absenteze</w:t>
      </w:r>
      <w:r w:rsidR="00D847D0" w:rsidRPr="004C2E2A">
        <w:rPr>
          <w:rFonts w:ascii="Trebuchet MS" w:hAnsi="Trebuchet MS"/>
          <w:lang w:val="fr-FR"/>
        </w:rPr>
        <w:t xml:space="preserve"> </w:t>
      </w:r>
      <w:r w:rsidRPr="004C2E2A">
        <w:rPr>
          <w:rFonts w:ascii="Trebuchet MS" w:hAnsi="Trebuchet MS"/>
          <w:lang w:val="fr-FR"/>
        </w:rPr>
        <w:t>fără motive temeinice</w:t>
      </w:r>
      <w:r w:rsidR="00D847D0" w:rsidRPr="004C2E2A">
        <w:rPr>
          <w:rFonts w:ascii="Trebuchet MS" w:hAnsi="Trebuchet MS"/>
          <w:lang w:val="fr-FR"/>
        </w:rPr>
        <w:t xml:space="preserve"> </w:t>
      </w:r>
      <w:r w:rsidRPr="004C2E2A">
        <w:rPr>
          <w:rFonts w:ascii="Trebuchet MS" w:hAnsi="Trebuchet MS"/>
          <w:lang w:val="fr-FR"/>
        </w:rPr>
        <w:t>şi</w:t>
      </w:r>
      <w:r w:rsidR="00D847D0" w:rsidRPr="004C2E2A">
        <w:rPr>
          <w:rFonts w:ascii="Trebuchet MS" w:hAnsi="Trebuchet MS"/>
          <w:lang w:val="fr-FR"/>
        </w:rPr>
        <w:t xml:space="preserve"> </w:t>
      </w:r>
      <w:r w:rsidRPr="004C2E2A">
        <w:rPr>
          <w:rFonts w:ascii="Trebuchet MS" w:hAnsi="Trebuchet MS"/>
          <w:lang w:val="fr-FR"/>
        </w:rPr>
        <w:t>fără sa anunţe</w:t>
      </w:r>
      <w:r w:rsidR="00D847D0" w:rsidRPr="004C2E2A">
        <w:rPr>
          <w:rFonts w:ascii="Trebuchet MS" w:hAnsi="Trebuchet MS"/>
          <w:lang w:val="fr-FR"/>
        </w:rPr>
        <w:t xml:space="preserve"> </w:t>
      </w:r>
      <w:r w:rsidRPr="004C2E2A">
        <w:rPr>
          <w:rFonts w:ascii="Trebuchet MS" w:hAnsi="Trebuchet MS"/>
          <w:lang w:val="fr-FR"/>
        </w:rPr>
        <w:t>în</w:t>
      </w:r>
      <w:r w:rsidR="00D847D0" w:rsidRPr="004C2E2A">
        <w:rPr>
          <w:rFonts w:ascii="Trebuchet MS" w:hAnsi="Trebuchet MS"/>
          <w:lang w:val="fr-FR"/>
        </w:rPr>
        <w:t xml:space="preserve"> </w:t>
      </w:r>
      <w:r w:rsidRPr="004C2E2A">
        <w:rPr>
          <w:rFonts w:ascii="Trebuchet MS" w:hAnsi="Trebuchet MS"/>
          <w:lang w:val="fr-FR"/>
        </w:rPr>
        <w:t>prealabil</w:t>
      </w:r>
      <w:r w:rsidR="00D847D0" w:rsidRPr="004C2E2A">
        <w:rPr>
          <w:rFonts w:ascii="Trebuchet MS" w:hAnsi="Trebuchet MS"/>
          <w:lang w:val="fr-FR"/>
        </w:rPr>
        <w:t xml:space="preserve"> </w:t>
      </w:r>
      <w:r w:rsidRPr="004C2E2A">
        <w:rPr>
          <w:rFonts w:ascii="Trebuchet MS" w:hAnsi="Trebuchet MS"/>
          <w:lang w:val="fr-FR"/>
        </w:rPr>
        <w:t>conducerea</w:t>
      </w:r>
      <w:r w:rsidR="00D847D0" w:rsidRPr="004C2E2A">
        <w:rPr>
          <w:rFonts w:ascii="Trebuchet MS" w:hAnsi="Trebuchet MS"/>
          <w:lang w:val="fr-FR"/>
        </w:rPr>
        <w:t xml:space="preserve"> </w:t>
      </w:r>
      <w:r w:rsidRPr="004C2E2A">
        <w:rPr>
          <w:rFonts w:ascii="Trebuchet MS" w:hAnsi="Trebuchet MS"/>
          <w:lang w:val="fr-FR"/>
        </w:rPr>
        <w:t>unităţii</w:t>
      </w:r>
      <w:r w:rsidR="00D847D0" w:rsidRPr="004C2E2A">
        <w:rPr>
          <w:rFonts w:ascii="Trebuchet MS" w:hAnsi="Trebuchet MS"/>
          <w:lang w:val="fr-FR"/>
        </w:rPr>
        <w:t xml:space="preserve"> </w:t>
      </w:r>
      <w:r w:rsidRPr="004C2E2A">
        <w:rPr>
          <w:rFonts w:ascii="Trebuchet MS" w:hAnsi="Trebuchet MS"/>
          <w:lang w:val="fr-FR"/>
        </w:rPr>
        <w:t>despre</w:t>
      </w:r>
      <w:r w:rsidR="00D847D0" w:rsidRPr="004C2E2A">
        <w:rPr>
          <w:rFonts w:ascii="Trebuchet MS" w:hAnsi="Trebuchet MS"/>
          <w:lang w:val="fr-FR"/>
        </w:rPr>
        <w:t xml:space="preserve"> </w:t>
      </w:r>
      <w:r w:rsidRPr="004C2E2A">
        <w:rPr>
          <w:rFonts w:ascii="Trebuchet MS" w:hAnsi="Trebuchet MS"/>
          <w:lang w:val="fr-FR"/>
        </w:rPr>
        <w:t xml:space="preserve">aceasta; </w:t>
      </w:r>
    </w:p>
    <w:p w:rsidR="00365BFA" w:rsidRPr="004C2E2A" w:rsidRDefault="00365BFA" w:rsidP="00645F6F">
      <w:pPr>
        <w:numPr>
          <w:ilvl w:val="0"/>
          <w:numId w:val="9"/>
        </w:numPr>
        <w:autoSpaceDE w:val="0"/>
        <w:autoSpaceDN w:val="0"/>
        <w:adjustRightInd w:val="0"/>
        <w:jc w:val="both"/>
        <w:rPr>
          <w:rFonts w:ascii="Trebuchet MS" w:hAnsi="Trebuchet MS"/>
          <w:lang w:val="fr-FR"/>
        </w:rPr>
      </w:pPr>
      <w:r w:rsidRPr="004C2E2A">
        <w:rPr>
          <w:rFonts w:ascii="Trebuchet MS" w:hAnsi="Trebuchet MS"/>
          <w:lang w:val="fr-FR"/>
        </w:rPr>
        <w:t>sa</w:t>
      </w:r>
      <w:r w:rsidR="00D847D0" w:rsidRPr="004C2E2A">
        <w:rPr>
          <w:rFonts w:ascii="Trebuchet MS" w:hAnsi="Trebuchet MS"/>
          <w:lang w:val="fr-FR"/>
        </w:rPr>
        <w:t xml:space="preserve"> </w:t>
      </w:r>
      <w:r w:rsidRPr="004C2E2A">
        <w:rPr>
          <w:rFonts w:ascii="Trebuchet MS" w:hAnsi="Trebuchet MS"/>
          <w:lang w:val="fr-FR"/>
        </w:rPr>
        <w:t>execute</w:t>
      </w:r>
      <w:r w:rsidR="00D847D0" w:rsidRPr="004C2E2A">
        <w:rPr>
          <w:rFonts w:ascii="Trebuchet MS" w:hAnsi="Trebuchet MS"/>
          <w:lang w:val="fr-FR"/>
        </w:rPr>
        <w:t xml:space="preserve"> </w:t>
      </w:r>
      <w:r w:rsidRPr="004C2E2A">
        <w:rPr>
          <w:rFonts w:ascii="Trebuchet MS" w:hAnsi="Trebuchet MS"/>
          <w:lang w:val="fr-FR"/>
        </w:rPr>
        <w:t>întocmai</w:t>
      </w:r>
      <w:r w:rsidR="00D847D0" w:rsidRPr="004C2E2A">
        <w:rPr>
          <w:rFonts w:ascii="Trebuchet MS" w:hAnsi="Trebuchet MS"/>
          <w:lang w:val="fr-FR"/>
        </w:rPr>
        <w:t xml:space="preserve"> </w:t>
      </w:r>
      <w:r w:rsidRPr="004C2E2A">
        <w:rPr>
          <w:rFonts w:ascii="Trebuchet MS" w:hAnsi="Trebuchet MS"/>
          <w:lang w:val="fr-FR"/>
        </w:rPr>
        <w:t>dispoziţiile</w:t>
      </w:r>
      <w:r w:rsidR="00D847D0" w:rsidRPr="004C2E2A">
        <w:rPr>
          <w:rFonts w:ascii="Trebuchet MS" w:hAnsi="Trebuchet MS"/>
          <w:lang w:val="fr-FR"/>
        </w:rPr>
        <w:t xml:space="preserve"> </w:t>
      </w:r>
      <w:r w:rsidRPr="004C2E2A">
        <w:rPr>
          <w:rFonts w:ascii="Trebuchet MS" w:hAnsi="Trebuchet MS"/>
          <w:lang w:val="fr-FR"/>
        </w:rPr>
        <w:t>sefilor</w:t>
      </w:r>
      <w:r w:rsidR="00D847D0" w:rsidRPr="004C2E2A">
        <w:rPr>
          <w:rFonts w:ascii="Trebuchet MS" w:hAnsi="Trebuchet MS"/>
          <w:lang w:val="fr-FR"/>
        </w:rPr>
        <w:t xml:space="preserve"> </w:t>
      </w:r>
      <w:r w:rsidRPr="004C2E2A">
        <w:rPr>
          <w:rFonts w:ascii="Trebuchet MS" w:hAnsi="Trebuchet MS"/>
          <w:lang w:val="fr-FR"/>
        </w:rPr>
        <w:t>ierarhici, cu</w:t>
      </w:r>
      <w:r w:rsidR="00D847D0" w:rsidRPr="004C2E2A">
        <w:rPr>
          <w:rFonts w:ascii="Trebuchet MS" w:hAnsi="Trebuchet MS"/>
          <w:lang w:val="fr-FR"/>
        </w:rPr>
        <w:t xml:space="preserve"> </w:t>
      </w:r>
      <w:r w:rsidRPr="004C2E2A">
        <w:rPr>
          <w:rFonts w:ascii="Trebuchet MS" w:hAnsi="Trebuchet MS"/>
          <w:lang w:val="fr-FR"/>
        </w:rPr>
        <w:t>excepţia</w:t>
      </w:r>
      <w:r w:rsidR="00D847D0" w:rsidRPr="004C2E2A">
        <w:rPr>
          <w:rFonts w:ascii="Trebuchet MS" w:hAnsi="Trebuchet MS"/>
          <w:lang w:val="fr-FR"/>
        </w:rPr>
        <w:t xml:space="preserve"> </w:t>
      </w:r>
      <w:r w:rsidRPr="004C2E2A">
        <w:rPr>
          <w:rFonts w:ascii="Trebuchet MS" w:hAnsi="Trebuchet MS"/>
          <w:lang w:val="fr-FR"/>
        </w:rPr>
        <w:t>celor</w:t>
      </w:r>
      <w:r w:rsidR="00D847D0" w:rsidRPr="004C2E2A">
        <w:rPr>
          <w:rFonts w:ascii="Trebuchet MS" w:hAnsi="Trebuchet MS"/>
          <w:lang w:val="fr-FR"/>
        </w:rPr>
        <w:t xml:space="preserve"> </w:t>
      </w:r>
      <w:r w:rsidRPr="004C2E2A">
        <w:rPr>
          <w:rFonts w:ascii="Trebuchet MS" w:hAnsi="Trebuchet MS"/>
          <w:lang w:val="fr-FR"/>
        </w:rPr>
        <w:t>vadit</w:t>
      </w:r>
      <w:r w:rsidR="00D847D0" w:rsidRPr="004C2E2A">
        <w:rPr>
          <w:rFonts w:ascii="Trebuchet MS" w:hAnsi="Trebuchet MS"/>
          <w:lang w:val="fr-FR"/>
        </w:rPr>
        <w:t xml:space="preserve"> </w:t>
      </w:r>
      <w:r w:rsidRPr="004C2E2A">
        <w:rPr>
          <w:rFonts w:ascii="Trebuchet MS" w:hAnsi="Trebuchet MS"/>
          <w:lang w:val="fr-FR"/>
        </w:rPr>
        <w:t>nelegale, şi sa fie respectuos</w:t>
      </w:r>
      <w:r w:rsidR="00D847D0" w:rsidRPr="004C2E2A">
        <w:rPr>
          <w:rFonts w:ascii="Trebuchet MS" w:hAnsi="Trebuchet MS"/>
          <w:lang w:val="fr-FR"/>
        </w:rPr>
        <w:t xml:space="preserve"> </w:t>
      </w:r>
      <w:r w:rsidRPr="004C2E2A">
        <w:rPr>
          <w:rFonts w:ascii="Trebuchet MS" w:hAnsi="Trebuchet MS"/>
          <w:lang w:val="fr-FR"/>
        </w:rPr>
        <w:t>în</w:t>
      </w:r>
      <w:r w:rsidR="00D847D0" w:rsidRPr="004C2E2A">
        <w:rPr>
          <w:rFonts w:ascii="Trebuchet MS" w:hAnsi="Trebuchet MS"/>
          <w:lang w:val="fr-FR"/>
        </w:rPr>
        <w:t xml:space="preserve"> </w:t>
      </w:r>
      <w:r w:rsidRPr="004C2E2A">
        <w:rPr>
          <w:rFonts w:ascii="Trebuchet MS" w:hAnsi="Trebuchet MS"/>
          <w:lang w:val="fr-FR"/>
        </w:rPr>
        <w:t xml:space="preserve">raporturile de serviciu; </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rPr>
        <w:t>Interzice</w:t>
      </w:r>
      <w:r w:rsidR="00887E98" w:rsidRPr="004C2E2A">
        <w:rPr>
          <w:rFonts w:ascii="Trebuchet MS" w:hAnsi="Trebuchet MS"/>
        </w:rPr>
        <w:t xml:space="preserve"> </w:t>
      </w:r>
      <w:r w:rsidRPr="004C2E2A">
        <w:rPr>
          <w:rFonts w:ascii="Trebuchet MS" w:hAnsi="Trebuchet MS"/>
        </w:rPr>
        <w:t>accesul</w:t>
      </w:r>
      <w:r w:rsidR="00887E98" w:rsidRPr="004C2E2A">
        <w:rPr>
          <w:rFonts w:ascii="Trebuchet MS" w:hAnsi="Trebuchet MS"/>
        </w:rPr>
        <w:t xml:space="preserve"> </w:t>
      </w:r>
      <w:r w:rsidRPr="004C2E2A">
        <w:rPr>
          <w:rFonts w:ascii="Trebuchet MS" w:hAnsi="Trebuchet MS"/>
        </w:rPr>
        <w:t>persoanelor</w:t>
      </w:r>
      <w:r w:rsidR="00887E98" w:rsidRPr="004C2E2A">
        <w:rPr>
          <w:rFonts w:ascii="Trebuchet MS" w:hAnsi="Trebuchet MS"/>
        </w:rPr>
        <w:t xml:space="preserve"> </w:t>
      </w:r>
      <w:r w:rsidRPr="004C2E2A">
        <w:rPr>
          <w:rFonts w:ascii="Trebuchet MS" w:hAnsi="Trebuchet MS"/>
        </w:rPr>
        <w:t>straine</w:t>
      </w:r>
      <w:r w:rsidR="00887E98" w:rsidRPr="004C2E2A">
        <w:rPr>
          <w:rFonts w:ascii="Trebuchet MS" w:hAnsi="Trebuchet MS"/>
        </w:rPr>
        <w:t xml:space="preserve"> </w:t>
      </w:r>
      <w:r w:rsidRPr="004C2E2A">
        <w:rPr>
          <w:rFonts w:ascii="Trebuchet MS" w:hAnsi="Trebuchet MS"/>
        </w:rPr>
        <w:t>în</w:t>
      </w:r>
      <w:r w:rsidR="00887E98" w:rsidRPr="004C2E2A">
        <w:rPr>
          <w:rFonts w:ascii="Trebuchet MS" w:hAnsi="Trebuchet MS"/>
        </w:rPr>
        <w:t xml:space="preserve"> </w:t>
      </w:r>
      <w:r w:rsidRPr="004C2E2A">
        <w:rPr>
          <w:rFonts w:ascii="Trebuchet MS" w:hAnsi="Trebuchet MS"/>
        </w:rPr>
        <w:t>incinta</w:t>
      </w:r>
      <w:r w:rsidR="00887E98" w:rsidRPr="004C2E2A">
        <w:rPr>
          <w:rFonts w:ascii="Trebuchet MS" w:hAnsi="Trebuchet MS"/>
        </w:rPr>
        <w:t xml:space="preserve"> </w:t>
      </w:r>
      <w:r w:rsidRPr="004C2E2A">
        <w:rPr>
          <w:rFonts w:ascii="Trebuchet MS" w:hAnsi="Trebuchet MS"/>
        </w:rPr>
        <w:t>unitatii cu exceptia</w:t>
      </w:r>
      <w:r w:rsidR="00887E98" w:rsidRPr="004C2E2A">
        <w:rPr>
          <w:rFonts w:ascii="Trebuchet MS" w:hAnsi="Trebuchet MS"/>
        </w:rPr>
        <w:t xml:space="preserve"> </w:t>
      </w:r>
      <w:r w:rsidRPr="004C2E2A">
        <w:rPr>
          <w:rFonts w:ascii="Trebuchet MS" w:hAnsi="Trebuchet MS"/>
        </w:rPr>
        <w:t>celor</w:t>
      </w:r>
      <w:r w:rsidR="00887E98" w:rsidRPr="004C2E2A">
        <w:rPr>
          <w:rFonts w:ascii="Trebuchet MS" w:hAnsi="Trebuchet MS"/>
        </w:rPr>
        <w:t xml:space="preserve"> </w:t>
      </w:r>
      <w:r w:rsidRPr="004C2E2A">
        <w:rPr>
          <w:rFonts w:ascii="Trebuchet MS" w:hAnsi="Trebuchet MS"/>
        </w:rPr>
        <w:t>autorizate</w:t>
      </w:r>
      <w:r w:rsidR="00887E98" w:rsidRPr="004C2E2A">
        <w:rPr>
          <w:rFonts w:ascii="Trebuchet MS" w:hAnsi="Trebuchet MS"/>
        </w:rPr>
        <w:t xml:space="preserve"> </w:t>
      </w:r>
      <w:r w:rsidRPr="004C2E2A">
        <w:rPr>
          <w:rFonts w:ascii="Trebuchet MS" w:hAnsi="Trebuchet MS"/>
        </w:rPr>
        <w:t>prin R.O.I.</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it-IT"/>
        </w:rPr>
        <w:t>Permite iesirea beneficiarilor din unitate numai pe baza unui bilet de voie aprobat de conducerea unitatii;</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ro-RO"/>
        </w:rPr>
        <w:t>In cazul unor evenimente sau conflicte de agresivitate, cearta , scandal care nu se pot aplana si rezolva de catre personalul unitatii se vor anunta organele de politie ;</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it-IT"/>
        </w:rPr>
        <w:t xml:space="preserve">Sa dea dovada de vigilenta si spirit de raspundere in timpul executarii serviciului respectand indatoririle cei revin din legile in vigoare </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ro-RO"/>
        </w:rPr>
        <w:t>sa nu doarma , sa nu consume alcool sau alte substante euforizante , sa nu aiba alte preocupari in afara sarcinilor de serviciu  sa nu angajeze discutii cu alte persoane decat cele din cadrul relatiilor de serviciu , sau cele depistate comitand acte antisociale;</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ro-RO"/>
        </w:rPr>
        <w:t xml:space="preserve">Se supune testarii consumului de alcool la nominalizarea de catre oricare din responsabilii cu aceasta activitate conform R.O.I. </w:t>
      </w:r>
    </w:p>
    <w:p w:rsidR="00365BFA" w:rsidRPr="004C2E2A" w:rsidRDefault="00365BFA" w:rsidP="00645F6F">
      <w:pPr>
        <w:numPr>
          <w:ilvl w:val="0"/>
          <w:numId w:val="9"/>
        </w:numPr>
        <w:jc w:val="both"/>
        <w:rPr>
          <w:rFonts w:ascii="Trebuchet MS" w:hAnsi="Trebuchet MS"/>
          <w:lang w:val="it-IT"/>
        </w:rPr>
      </w:pPr>
      <w:r w:rsidRPr="004C2E2A">
        <w:rPr>
          <w:rFonts w:ascii="Trebuchet MS" w:hAnsi="Trebuchet MS"/>
          <w:lang w:val="it-IT"/>
        </w:rPr>
        <w:t xml:space="preserve">sa fie loial intereselor societatii pastrand cofidentialitatea datelor si informatiilor pe care le are din exercitarea serviciului de paza </w:t>
      </w:r>
    </w:p>
    <w:p w:rsidR="00365BFA" w:rsidRPr="004C2E2A" w:rsidRDefault="00365BFA" w:rsidP="00645F6F">
      <w:pPr>
        <w:numPr>
          <w:ilvl w:val="0"/>
          <w:numId w:val="9"/>
        </w:numPr>
        <w:jc w:val="both"/>
        <w:rPr>
          <w:rFonts w:ascii="Trebuchet MS" w:hAnsi="Trebuchet MS"/>
          <w:lang w:val="it-IT"/>
        </w:rPr>
      </w:pPr>
      <w:r w:rsidRPr="004C2E2A">
        <w:rPr>
          <w:rFonts w:ascii="Trebuchet MS" w:hAnsi="Trebuchet MS"/>
          <w:lang w:val="it-IT"/>
        </w:rPr>
        <w:t>sa intervina in aplanarea conflictelor dintre asistati sau cele dintre asistati si angajati</w:t>
      </w:r>
    </w:p>
    <w:p w:rsidR="00365BFA" w:rsidRPr="004C2E2A" w:rsidRDefault="00365BFA" w:rsidP="00645F6F">
      <w:pPr>
        <w:numPr>
          <w:ilvl w:val="0"/>
          <w:numId w:val="9"/>
        </w:numPr>
        <w:jc w:val="both"/>
        <w:rPr>
          <w:rFonts w:ascii="Trebuchet MS" w:hAnsi="Trebuchet MS"/>
          <w:lang w:val="it-IT"/>
        </w:rPr>
      </w:pPr>
      <w:r w:rsidRPr="004C2E2A">
        <w:rPr>
          <w:rFonts w:ascii="Trebuchet MS" w:hAnsi="Trebuchet MS"/>
          <w:lang w:val="it-IT"/>
        </w:rPr>
        <w:t>sa nu iasa din serviciu decat la terminarea orelor de program si la prezentarea persoanelor (paznicilor) din serviciul urmator ;</w:t>
      </w:r>
    </w:p>
    <w:p w:rsidR="00365BFA" w:rsidRPr="004C2E2A" w:rsidRDefault="00365BFA" w:rsidP="00645F6F">
      <w:pPr>
        <w:numPr>
          <w:ilvl w:val="0"/>
          <w:numId w:val="9"/>
        </w:numPr>
        <w:jc w:val="both"/>
        <w:rPr>
          <w:rFonts w:ascii="Trebuchet MS" w:hAnsi="Trebuchet MS"/>
          <w:lang w:val="it-IT"/>
        </w:rPr>
      </w:pPr>
      <w:r w:rsidRPr="004C2E2A">
        <w:rPr>
          <w:rFonts w:ascii="Trebuchet MS" w:hAnsi="Trebuchet MS"/>
          <w:lang w:val="it-IT"/>
        </w:rPr>
        <w:t xml:space="preserve">legitimeaza pe baza de BI/CI si inregistreaza  in caietul de intrari/ iesiri orice persoana sau reprezentant al unor entitati sau a beneficiarilor, vizitatori etc. </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it-IT"/>
        </w:rPr>
        <w:t>Intocmeste Procesul-verbal de predare/primire la intrarea si la iesirea din post ;</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ro-RO"/>
        </w:rPr>
        <w:t>participa la instruiri si/sau cursuri de formare profesionala organizate atat in unitate cat si in afara acesteia</w:t>
      </w:r>
    </w:p>
    <w:p w:rsidR="00365BFA" w:rsidRPr="004C2E2A" w:rsidRDefault="00365BFA" w:rsidP="00645F6F">
      <w:pPr>
        <w:numPr>
          <w:ilvl w:val="0"/>
          <w:numId w:val="9"/>
        </w:numPr>
        <w:jc w:val="both"/>
        <w:rPr>
          <w:rFonts w:ascii="Trebuchet MS" w:hAnsi="Trebuchet MS"/>
          <w:lang w:val="ro-RO"/>
        </w:rPr>
      </w:pPr>
      <w:r w:rsidRPr="004C2E2A">
        <w:rPr>
          <w:rFonts w:ascii="Trebuchet MS" w:hAnsi="Trebuchet MS"/>
          <w:lang w:val="ro-RO"/>
        </w:rPr>
        <w:t>au obligatia de a-si efectua controalele medicale periodice si anuale conform legislatiei in vigoare;</w:t>
      </w:r>
    </w:p>
    <w:p w:rsidR="00340A0D" w:rsidRPr="004C2E2A" w:rsidRDefault="00340A0D" w:rsidP="002073B9">
      <w:pPr>
        <w:rPr>
          <w:rFonts w:ascii="Trebuchet MS" w:hAnsi="Trebuchet MS"/>
          <w:b/>
          <w:lang w:val="pt-BR"/>
        </w:rPr>
      </w:pPr>
    </w:p>
    <w:p w:rsidR="00365BFA" w:rsidRPr="004C2E2A" w:rsidRDefault="00365BFA" w:rsidP="009F4ABE">
      <w:pPr>
        <w:ind w:left="113"/>
        <w:rPr>
          <w:rFonts w:ascii="Trebuchet MS" w:hAnsi="Trebuchet MS"/>
          <w:b/>
          <w:lang w:val="pt-BR"/>
        </w:rPr>
      </w:pPr>
      <w:r w:rsidRPr="004C2E2A">
        <w:rPr>
          <w:rFonts w:ascii="Trebuchet MS" w:hAnsi="Trebuchet MS"/>
          <w:b/>
          <w:lang w:val="pt-BR"/>
        </w:rPr>
        <w:t>ATRIBUŢII MUNCITOR BUC</w:t>
      </w:r>
      <w:r w:rsidR="000A28F3" w:rsidRPr="004C2E2A">
        <w:rPr>
          <w:rFonts w:ascii="Trebuchet MS" w:hAnsi="Trebuchet MS"/>
          <w:b/>
          <w:lang w:val="pt-BR"/>
        </w:rPr>
        <w:t>Ă</w:t>
      </w:r>
      <w:r w:rsidRPr="004C2E2A">
        <w:rPr>
          <w:rFonts w:ascii="Trebuchet MS" w:hAnsi="Trebuchet MS"/>
          <w:b/>
          <w:lang w:val="pt-BR"/>
        </w:rPr>
        <w:t>TAR:</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Stabilirea meniului saptamanal in colaborare cu asistenta medicala si cu magazionerul unitatii;</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Elaborarea Listei de alimente zilnice cu respectarea pe cat posibil a meniului zilnic prestabilit;</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Primirea si punerea la pastrare in conditiile prevazute de normele igienico-sanitare a alimentelor pe ziua in curs si pentru ziua urmatoare (daca este cazul);</w:t>
      </w:r>
      <w:r w:rsidRPr="004C2E2A">
        <w:rPr>
          <w:rFonts w:ascii="Trebuchet MS" w:hAnsi="Trebuchet MS"/>
          <w:lang w:val="it-IT"/>
        </w:rPr>
        <w:t xml:space="preserve"> implementarea si mentinerea standardelor de pastrare si depozitare a produselor, semipreparatelor si preparatelor alimentare cu respectarea normelor igienico-sanitare in vigoare.</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lastRenderedPageBreak/>
        <w:t>Prepararea mancarii in conformitate cu cu retetele date, care includ calcularea cantitatilor necesare de materiale specifice pregatirii mesei</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it-IT"/>
        </w:rPr>
        <w:t>Pregateste mâncarurile din retetarul unitatii in conformitate cu standardele in vigoare;</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Prepararea mai multor feluri de mancare in acelasi timp, conform meniului zilei;</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Prepararea mancarii pentru diete speciale, comunicate de asistenta medicala;</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Raspunde de calitatea hranei pregatite;</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it-IT"/>
        </w:rPr>
        <w:t xml:space="preserve"> Debaraseaza si asigura curatenia bucatariei si a veselei</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pt-BR"/>
        </w:rPr>
        <w:t>Raspundere pentru respectarea standardelor de calitate a preparatelor realizate si respectarea termenelor de executie a acestora;</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rPr>
        <w:t>Raspunde de cantitatea de alimente predate din magazia de alimente</w:t>
      </w:r>
      <w:r w:rsidR="00887E98" w:rsidRPr="004C2E2A">
        <w:rPr>
          <w:rFonts w:ascii="Trebuchet MS" w:hAnsi="Trebuchet MS"/>
        </w:rPr>
        <w:t xml:space="preserve"> </w:t>
      </w:r>
      <w:r w:rsidRPr="004C2E2A">
        <w:rPr>
          <w:rFonts w:ascii="Trebuchet MS" w:hAnsi="Trebuchet MS"/>
        </w:rPr>
        <w:t>pentru</w:t>
      </w:r>
      <w:r w:rsidR="00887E98" w:rsidRPr="004C2E2A">
        <w:rPr>
          <w:rFonts w:ascii="Trebuchet MS" w:hAnsi="Trebuchet MS"/>
        </w:rPr>
        <w:t xml:space="preserve"> </w:t>
      </w:r>
      <w:r w:rsidRPr="004C2E2A">
        <w:rPr>
          <w:rFonts w:ascii="Trebuchet MS" w:hAnsi="Trebuchet MS"/>
        </w:rPr>
        <w:t>prepararea</w:t>
      </w:r>
      <w:r w:rsidR="00887E98" w:rsidRPr="004C2E2A">
        <w:rPr>
          <w:rFonts w:ascii="Trebuchet MS" w:hAnsi="Trebuchet MS"/>
        </w:rPr>
        <w:t xml:space="preserve"> </w:t>
      </w:r>
      <w:r w:rsidRPr="004C2E2A">
        <w:rPr>
          <w:rFonts w:ascii="Trebuchet MS" w:hAnsi="Trebuchet MS"/>
        </w:rPr>
        <w:t>hranei;</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rPr>
        <w:t>Raspunde de cantitatile de preparate</w:t>
      </w:r>
      <w:r w:rsidR="00887E98" w:rsidRPr="004C2E2A">
        <w:rPr>
          <w:rFonts w:ascii="Trebuchet MS" w:hAnsi="Trebuchet MS"/>
        </w:rPr>
        <w:t xml:space="preserve"> </w:t>
      </w:r>
      <w:r w:rsidRPr="004C2E2A">
        <w:rPr>
          <w:rFonts w:ascii="Trebuchet MS" w:hAnsi="Trebuchet MS"/>
        </w:rPr>
        <w:t>portionate per beneficiar precum si de calitatea</w:t>
      </w:r>
      <w:r w:rsidR="00887E98" w:rsidRPr="004C2E2A">
        <w:rPr>
          <w:rFonts w:ascii="Trebuchet MS" w:hAnsi="Trebuchet MS"/>
        </w:rPr>
        <w:t xml:space="preserve"> </w:t>
      </w:r>
      <w:r w:rsidRPr="004C2E2A">
        <w:rPr>
          <w:rFonts w:ascii="Trebuchet MS" w:hAnsi="Trebuchet MS"/>
        </w:rPr>
        <w:t>alimentelor</w:t>
      </w:r>
      <w:r w:rsidR="00887E98" w:rsidRPr="004C2E2A">
        <w:rPr>
          <w:rFonts w:ascii="Trebuchet MS" w:hAnsi="Trebuchet MS"/>
        </w:rPr>
        <w:t xml:space="preserve"> </w:t>
      </w:r>
      <w:r w:rsidRPr="004C2E2A">
        <w:rPr>
          <w:rFonts w:ascii="Trebuchet MS" w:hAnsi="Trebuchet MS"/>
        </w:rPr>
        <w:t xml:space="preserve">pregatite. </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Intretinerea si pastrarea in bune conditii a  ustensilelor de bucatarie; raspunde de aspectul si curatarea veselei;</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Efectuarea prelucrarilor preliminare gatitului: sortare, curatare, spalare, divizare,etc</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Verificarea termenului de perisabilitate/ de garantie a ingredientelor utilizate;</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Recoltarea de probe din meniu si pastrarea acestora in frigider;</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Monitorizeaza si completeaza graficul de temperatura al  frigiderelor</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it-IT"/>
        </w:rPr>
        <w:t>Respecta cu strictete igiena personala (halat, boneta, incaltaminte) cat si igiena bucatariei si a veselei</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it-IT"/>
        </w:rPr>
        <w:t>Efectuiaza si participa la igienizarea totala a bucatariei si veselei periodic si ori de cate ori este nevoie.</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it-IT"/>
        </w:rPr>
        <w:t>Raspunde de inventarul mobilierului si a veselei din bucatarie/ vesela ;</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fr-FR"/>
        </w:rPr>
        <w:t>Efectueaza</w:t>
      </w:r>
      <w:r w:rsidR="00276CBC" w:rsidRPr="004C2E2A">
        <w:rPr>
          <w:rFonts w:ascii="Trebuchet MS" w:hAnsi="Trebuchet MS"/>
          <w:lang w:val="fr-FR"/>
        </w:rPr>
        <w:t xml:space="preserve"> </w:t>
      </w:r>
      <w:r w:rsidRPr="004C2E2A">
        <w:rPr>
          <w:rFonts w:ascii="Trebuchet MS" w:hAnsi="Trebuchet MS"/>
          <w:lang w:val="fr-FR"/>
        </w:rPr>
        <w:t>anual</w:t>
      </w:r>
      <w:r w:rsidR="00276CBC" w:rsidRPr="004C2E2A">
        <w:rPr>
          <w:rFonts w:ascii="Trebuchet MS" w:hAnsi="Trebuchet MS"/>
          <w:lang w:val="fr-FR"/>
        </w:rPr>
        <w:t xml:space="preserve"> </w:t>
      </w:r>
      <w:r w:rsidRPr="004C2E2A">
        <w:rPr>
          <w:rFonts w:ascii="Trebuchet MS" w:hAnsi="Trebuchet MS"/>
          <w:lang w:val="fr-FR"/>
        </w:rPr>
        <w:t>analizele</w:t>
      </w:r>
      <w:r w:rsidR="00276CBC" w:rsidRPr="004C2E2A">
        <w:rPr>
          <w:rFonts w:ascii="Trebuchet MS" w:hAnsi="Trebuchet MS"/>
          <w:lang w:val="fr-FR"/>
        </w:rPr>
        <w:t xml:space="preserve"> </w:t>
      </w:r>
      <w:r w:rsidRPr="004C2E2A">
        <w:rPr>
          <w:rFonts w:ascii="Trebuchet MS" w:hAnsi="Trebuchet MS"/>
          <w:lang w:val="fr-FR"/>
        </w:rPr>
        <w:t>medicale</w:t>
      </w:r>
      <w:r w:rsidR="00276CBC" w:rsidRPr="004C2E2A">
        <w:rPr>
          <w:rFonts w:ascii="Trebuchet MS" w:hAnsi="Trebuchet MS"/>
          <w:lang w:val="fr-FR"/>
        </w:rPr>
        <w:t xml:space="preserve"> </w:t>
      </w:r>
      <w:r w:rsidRPr="004C2E2A">
        <w:rPr>
          <w:rFonts w:ascii="Trebuchet MS" w:hAnsi="Trebuchet MS"/>
          <w:lang w:val="fr-FR"/>
        </w:rPr>
        <w:t>obligatorii</w:t>
      </w:r>
      <w:r w:rsidR="00276CBC" w:rsidRPr="004C2E2A">
        <w:rPr>
          <w:rFonts w:ascii="Trebuchet MS" w:hAnsi="Trebuchet MS"/>
          <w:lang w:val="fr-FR"/>
        </w:rPr>
        <w:t xml:space="preserve"> </w:t>
      </w:r>
      <w:r w:rsidRPr="004C2E2A">
        <w:rPr>
          <w:rFonts w:ascii="Trebuchet MS" w:hAnsi="Trebuchet MS"/>
          <w:lang w:val="fr-FR"/>
        </w:rPr>
        <w:t>specifice</w:t>
      </w:r>
      <w:r w:rsidR="00276CBC" w:rsidRPr="004C2E2A">
        <w:rPr>
          <w:rFonts w:ascii="Trebuchet MS" w:hAnsi="Trebuchet MS"/>
          <w:lang w:val="fr-FR"/>
        </w:rPr>
        <w:t xml:space="preserve"> </w:t>
      </w:r>
      <w:r w:rsidRPr="004C2E2A">
        <w:rPr>
          <w:rFonts w:ascii="Trebuchet MS" w:hAnsi="Trebuchet MS"/>
          <w:lang w:val="fr-FR"/>
        </w:rPr>
        <w:t>postului ;</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ro-RO"/>
        </w:rPr>
        <w:t>Respecta secretul profesional si codul de etica, confidentialitatea despre activitatea din unitate si despre beneficiarii internati in unitate; in relatia cu mass-media respecta ordinul directorului</w:t>
      </w:r>
    </w:p>
    <w:p w:rsidR="00365BFA" w:rsidRPr="004C2E2A" w:rsidRDefault="00365BFA" w:rsidP="00645F6F">
      <w:pPr>
        <w:numPr>
          <w:ilvl w:val="0"/>
          <w:numId w:val="13"/>
        </w:numPr>
        <w:jc w:val="both"/>
        <w:rPr>
          <w:rFonts w:ascii="Trebuchet MS" w:hAnsi="Trebuchet MS"/>
          <w:lang w:val="ro-RO"/>
        </w:rPr>
      </w:pPr>
      <w:r w:rsidRPr="004C2E2A">
        <w:rPr>
          <w:rFonts w:ascii="Trebuchet MS" w:hAnsi="Trebuchet MS"/>
          <w:lang w:val="it-IT"/>
        </w:rPr>
        <w:t>Are obligatia si raspunde de modul de aducere la cunostiinta directorului si/sau administratorului in legatura cu orice defectiune tehnica sau situatie care constituie un pericol de accidentare sau imbolnavire profesionala.</w:t>
      </w:r>
    </w:p>
    <w:p w:rsidR="005334A1" w:rsidRPr="004C2E2A" w:rsidRDefault="005334A1" w:rsidP="009F4ABE">
      <w:pPr>
        <w:ind w:left="113"/>
        <w:jc w:val="both"/>
        <w:rPr>
          <w:rFonts w:ascii="Trebuchet MS" w:hAnsi="Trebuchet MS"/>
          <w:b/>
          <w:lang w:val="it-IT"/>
        </w:rPr>
      </w:pPr>
    </w:p>
    <w:p w:rsidR="002A02DF" w:rsidRPr="004C2E2A" w:rsidRDefault="002A02DF" w:rsidP="002A02DF">
      <w:pPr>
        <w:ind w:left="113"/>
        <w:jc w:val="both"/>
        <w:rPr>
          <w:rFonts w:ascii="Trebuchet MS" w:hAnsi="Trebuchet MS"/>
          <w:b/>
          <w:lang w:val="it-IT"/>
        </w:rPr>
      </w:pPr>
      <w:r w:rsidRPr="004C2E2A">
        <w:rPr>
          <w:rFonts w:ascii="Trebuchet MS" w:hAnsi="Trebuchet MS"/>
          <w:b/>
          <w:lang w:val="it-IT"/>
        </w:rPr>
        <w:t>ATRIBUŢII MUNCITOR CALIFICAT I:</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it-IT"/>
        </w:rPr>
        <w:t xml:space="preserve">Sa se prezinte la serviciu conform programului; </w:t>
      </w:r>
      <w:r w:rsidRPr="004C2E2A">
        <w:rPr>
          <w:rFonts w:ascii="Trebuchet MS" w:hAnsi="Trebuchet MS"/>
          <w:lang w:val="ro-RO"/>
        </w:rPr>
        <w:t xml:space="preserve">obligativitatea respectarii graficului intocmit si a atributiilor de serviciu </w:t>
      </w:r>
    </w:p>
    <w:p w:rsidR="002A02DF" w:rsidRPr="004C2E2A" w:rsidRDefault="002A02DF" w:rsidP="00645F6F">
      <w:pPr>
        <w:numPr>
          <w:ilvl w:val="0"/>
          <w:numId w:val="12"/>
        </w:numPr>
        <w:jc w:val="both"/>
        <w:rPr>
          <w:rFonts w:ascii="Trebuchet MS" w:hAnsi="Trebuchet MS"/>
          <w:lang w:val="it-IT"/>
        </w:rPr>
      </w:pPr>
      <w:r w:rsidRPr="004C2E2A">
        <w:rPr>
          <w:rFonts w:ascii="Trebuchet MS" w:hAnsi="Trebuchet MS"/>
          <w:lang w:val="it-IT"/>
        </w:rPr>
        <w:t>Sa semneze condica de prezenta la sosire si la plecare; sa respecte timpul de lucru si sa-l foloseasca integral si eficient;</w:t>
      </w:r>
    </w:p>
    <w:p w:rsidR="002A02DF" w:rsidRPr="004C2E2A" w:rsidRDefault="002A02DF" w:rsidP="00645F6F">
      <w:pPr>
        <w:pStyle w:val="NormalWeb"/>
        <w:numPr>
          <w:ilvl w:val="0"/>
          <w:numId w:val="12"/>
        </w:numPr>
        <w:spacing w:before="0" w:beforeAutospacing="0" w:after="0"/>
        <w:jc w:val="both"/>
        <w:outlineLvl w:val="5"/>
        <w:rPr>
          <w:rFonts w:ascii="Trebuchet MS" w:hAnsi="Trebuchet MS"/>
          <w:lang w:val="it-IT"/>
        </w:rPr>
      </w:pPr>
      <w:r w:rsidRPr="004C2E2A">
        <w:rPr>
          <w:rFonts w:ascii="Trebuchet MS" w:hAnsi="Trebuchet MS"/>
          <w:lang w:val="it-IT"/>
        </w:rPr>
        <w:t>Sa realizeze lucrarile la calitatea prescrisa si raspunde de calitatea lucrarilor efectuate si  Sa respecte regulile de protectia muncii</w:t>
      </w:r>
    </w:p>
    <w:p w:rsidR="002A02DF" w:rsidRPr="004C2E2A" w:rsidRDefault="002A02DF" w:rsidP="00645F6F">
      <w:pPr>
        <w:pStyle w:val="NormalWeb"/>
        <w:numPr>
          <w:ilvl w:val="0"/>
          <w:numId w:val="12"/>
        </w:numPr>
        <w:spacing w:before="0" w:beforeAutospacing="0" w:after="0"/>
        <w:jc w:val="both"/>
        <w:outlineLvl w:val="5"/>
        <w:rPr>
          <w:rFonts w:ascii="Trebuchet MS" w:hAnsi="Trebuchet MS"/>
          <w:lang w:val="it-IT"/>
        </w:rPr>
      </w:pPr>
      <w:r w:rsidRPr="004C2E2A">
        <w:rPr>
          <w:rFonts w:ascii="Trebuchet MS" w:hAnsi="Trebuchet MS"/>
          <w:lang w:val="it-IT"/>
        </w:rPr>
        <w:t>Sa raspunda la toate solicitarile venite din partea administratorului pentru indeplinirea unor sarcini conforme fisei postului;</w:t>
      </w:r>
    </w:p>
    <w:p w:rsidR="002A02DF" w:rsidRPr="004C2E2A" w:rsidRDefault="002A02DF" w:rsidP="00645F6F">
      <w:pPr>
        <w:pStyle w:val="NormalWeb"/>
        <w:numPr>
          <w:ilvl w:val="0"/>
          <w:numId w:val="12"/>
        </w:numPr>
        <w:spacing w:before="0" w:beforeAutospacing="0" w:after="0"/>
        <w:jc w:val="both"/>
        <w:outlineLvl w:val="5"/>
        <w:rPr>
          <w:rFonts w:ascii="Trebuchet MS" w:hAnsi="Trebuchet MS"/>
          <w:lang w:val="it-IT"/>
        </w:rPr>
      </w:pPr>
      <w:r w:rsidRPr="004C2E2A">
        <w:rPr>
          <w:rFonts w:ascii="Trebuchet MS" w:hAnsi="Trebuchet MS"/>
          <w:lang w:val="it-IT"/>
        </w:rPr>
        <w:t>Sa manifeste grija deosebita in manuirea si utilizarea materialelor si echipamentelor pe care le are in primire pentru a evita avarierea, distrugerea sau pierderea lor</w:t>
      </w:r>
    </w:p>
    <w:p w:rsidR="002A02DF" w:rsidRPr="004C2E2A" w:rsidRDefault="002A02DF" w:rsidP="00645F6F">
      <w:pPr>
        <w:pStyle w:val="NormalWeb"/>
        <w:numPr>
          <w:ilvl w:val="0"/>
          <w:numId w:val="12"/>
        </w:numPr>
        <w:spacing w:before="0" w:beforeAutospacing="0" w:after="0"/>
        <w:jc w:val="both"/>
        <w:outlineLvl w:val="5"/>
        <w:rPr>
          <w:rFonts w:ascii="Trebuchet MS" w:hAnsi="Trebuchet MS"/>
          <w:lang w:val="pt-BR"/>
        </w:rPr>
      </w:pPr>
      <w:r w:rsidRPr="004C2E2A">
        <w:rPr>
          <w:rFonts w:ascii="Trebuchet MS" w:hAnsi="Trebuchet MS"/>
          <w:lang w:val="pt-BR"/>
        </w:rPr>
        <w:lastRenderedPageBreak/>
        <w:t>Trebuie sa utilizeze, potrivit instructiunilor de utilizare a substantele periculoase, instalatiilor ,utilajele, masinile, aparatura si echipamentele de lucru.;</w:t>
      </w:r>
    </w:p>
    <w:p w:rsidR="002A02DF" w:rsidRPr="004C2E2A" w:rsidRDefault="002A02DF" w:rsidP="00645F6F">
      <w:pPr>
        <w:pStyle w:val="NormalWeb"/>
        <w:numPr>
          <w:ilvl w:val="0"/>
          <w:numId w:val="12"/>
        </w:numPr>
        <w:spacing w:before="0" w:beforeAutospacing="0" w:after="0"/>
        <w:jc w:val="both"/>
        <w:outlineLvl w:val="5"/>
        <w:rPr>
          <w:rFonts w:ascii="Trebuchet MS" w:hAnsi="Trebuchet MS"/>
          <w:lang w:val="pt-BR"/>
        </w:rPr>
      </w:pPr>
      <w:r w:rsidRPr="004C2E2A">
        <w:rPr>
          <w:rFonts w:ascii="Trebuchet MS" w:hAnsi="Trebuchet MS"/>
          <w:lang w:val="pt-BR"/>
        </w:rPr>
        <w:t>Raspunde de remedierea prompta a defectiunilor aparute in sectorul sau de activitate;raspunde de exploatarea corecta si intretinerea instalatiilor, utilajelor si echipamentelor din raza sa de activitate;</w:t>
      </w:r>
    </w:p>
    <w:p w:rsidR="002A02DF" w:rsidRPr="004C2E2A" w:rsidRDefault="002A02DF" w:rsidP="00645F6F">
      <w:pPr>
        <w:pStyle w:val="NormalWeb"/>
        <w:numPr>
          <w:ilvl w:val="0"/>
          <w:numId w:val="12"/>
        </w:numPr>
        <w:spacing w:before="0" w:beforeAutospacing="0" w:after="0"/>
        <w:jc w:val="both"/>
        <w:outlineLvl w:val="5"/>
        <w:rPr>
          <w:rFonts w:ascii="Trebuchet MS" w:hAnsi="Trebuchet MS"/>
          <w:lang w:val="it-IT"/>
        </w:rPr>
      </w:pPr>
      <w:r w:rsidRPr="004C2E2A">
        <w:rPr>
          <w:rFonts w:ascii="Trebuchet MS" w:hAnsi="Trebuchet MS"/>
          <w:lang w:val="ro-RO"/>
        </w:rPr>
        <w:t>Ia in primire materialele, uneltele si raspunde de pastrarea, buna functionare si ingrijirea lor;</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Se ingrijeste de intretinerea curateniei in incinta si in afara unitatii (proximitate);</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 xml:space="preserve">Supravegheaza instalatia de încalzire, verifica periodic functionarea centralei termice pentru a preveni eventualele avarii, scurgeri de </w:t>
      </w:r>
      <w:hyperlink r:id="rId10" w:tgtFrame="_blank" w:history="1">
        <w:r w:rsidRPr="004C2E2A">
          <w:rPr>
            <w:rStyle w:val="Hyperlink"/>
            <w:rFonts w:ascii="Trebuchet MS" w:hAnsi="Trebuchet MS"/>
            <w:color w:val="auto"/>
            <w:u w:val="none"/>
            <w:lang w:val="ro-RO"/>
          </w:rPr>
          <w:t>apa</w:t>
        </w:r>
      </w:hyperlink>
      <w:r w:rsidRPr="004C2E2A">
        <w:rPr>
          <w:rFonts w:ascii="Trebuchet MS" w:hAnsi="Trebuchet MS"/>
          <w:lang w:val="ro-RO"/>
        </w:rPr>
        <w:t xml:space="preserve"> din </w:t>
      </w:r>
      <w:hyperlink r:id="rId11" w:tgtFrame="_blank" w:history="1">
        <w:r w:rsidRPr="004C2E2A">
          <w:rPr>
            <w:rStyle w:val="Hyperlink"/>
            <w:rFonts w:ascii="Trebuchet MS" w:hAnsi="Trebuchet MS"/>
            <w:color w:val="auto"/>
            <w:u w:val="none"/>
            <w:lang w:val="ro-RO"/>
          </w:rPr>
          <w:t>sistem</w:t>
        </w:r>
      </w:hyperlink>
      <w:r w:rsidRPr="004C2E2A">
        <w:rPr>
          <w:rFonts w:ascii="Trebuchet MS" w:hAnsi="Trebuchet MS"/>
          <w:lang w:val="ro-RO"/>
        </w:rPr>
        <w:t xml:space="preserve">, sistemul de alimentare cu apa, etc. </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 xml:space="preserve">Pune in functiune, intretine si repara toate utilajele, dispozitivele,aparate de lucru in limita competentelor sale; </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Ingrijirea si curatirea pomilor din livada unitatii;Intretinerea gardului viu si a spatiilor verzi din incinta unitatii;</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Se ocupa de intretinerea si repararea usilor, geamurilor etc,  a obiectelor care fac parte din patrimoniul unitatii;</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Participa la lucrari de reparatii capitale si intretinerea bunurilor din unitate;</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Anunta in scris sau verbal administratorul si /sau conducerea unitatii despre defectiunile aparute, si modalitatile de remediere a acestora;</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Face necesarul de materii si materiale necesare pentru intretinere si reparatii curente pe care-l prezinta administratorul si /sau conducerii unitatii</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Executa lucrarile de transport a gunoiului menajer din unitate la locul destinat acestuia;</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Este obligat sa respecte normele de protectia muncii si PSI;</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 xml:space="preserve">Este obligat sa-si efectueze analizele medicale anuale obligatorii; </w:t>
      </w:r>
    </w:p>
    <w:p w:rsidR="002A02DF" w:rsidRPr="004C2E2A" w:rsidRDefault="002A02DF" w:rsidP="00645F6F">
      <w:pPr>
        <w:numPr>
          <w:ilvl w:val="0"/>
          <w:numId w:val="12"/>
        </w:numPr>
        <w:jc w:val="both"/>
        <w:rPr>
          <w:rFonts w:ascii="Trebuchet MS" w:hAnsi="Trebuchet MS"/>
          <w:lang w:val="ro-RO"/>
        </w:rPr>
      </w:pPr>
      <w:r w:rsidRPr="004C2E2A">
        <w:rPr>
          <w:rFonts w:ascii="Trebuchet MS" w:hAnsi="Trebuchet MS"/>
          <w:lang w:val="ro-RO"/>
        </w:rPr>
        <w:t>Participă la cursuri de pregătire profesională sau instruiri periodice atat in centru cat si in afara acestuia</w:t>
      </w:r>
    </w:p>
    <w:p w:rsidR="00340A0D" w:rsidRPr="004C2E2A" w:rsidRDefault="00340A0D" w:rsidP="009F4ABE">
      <w:pPr>
        <w:jc w:val="both"/>
        <w:rPr>
          <w:rFonts w:ascii="Trebuchet MS" w:hAnsi="Trebuchet MS"/>
          <w:b/>
          <w:lang w:val="ro-RO"/>
        </w:rPr>
      </w:pPr>
    </w:p>
    <w:p w:rsidR="00365BFA" w:rsidRPr="004C2E2A" w:rsidRDefault="001609A4" w:rsidP="009F4ABE">
      <w:pPr>
        <w:jc w:val="both"/>
        <w:rPr>
          <w:rFonts w:ascii="Trebuchet MS" w:hAnsi="Trebuchet MS"/>
          <w:b/>
          <w:lang w:val="ro-RO"/>
        </w:rPr>
      </w:pPr>
      <w:r w:rsidRPr="004C2E2A">
        <w:rPr>
          <w:rFonts w:ascii="Trebuchet MS" w:hAnsi="Trebuchet MS"/>
          <w:b/>
          <w:lang w:val="ro-RO"/>
        </w:rPr>
        <w:t>ART. 12</w:t>
      </w:r>
      <w:r w:rsidR="00365BFA" w:rsidRPr="004C2E2A">
        <w:rPr>
          <w:rFonts w:ascii="Trebuchet MS" w:hAnsi="Trebuchet MS"/>
          <w:b/>
          <w:lang w:val="ro-RO"/>
        </w:rPr>
        <w:t xml:space="preserve">  Finanţarea centrului</w:t>
      </w:r>
    </w:p>
    <w:p w:rsidR="00340A0D" w:rsidRPr="004C2E2A" w:rsidRDefault="00340A0D" w:rsidP="009F4ABE">
      <w:pPr>
        <w:jc w:val="both"/>
        <w:rPr>
          <w:rFonts w:ascii="Trebuchet MS" w:hAnsi="Trebuchet MS"/>
          <w:lang w:val="ro-RO"/>
        </w:rPr>
      </w:pPr>
    </w:p>
    <w:p w:rsidR="00365BFA" w:rsidRPr="004C2E2A" w:rsidRDefault="00365BFA" w:rsidP="009F4ABE">
      <w:pPr>
        <w:jc w:val="both"/>
        <w:rPr>
          <w:rFonts w:ascii="Trebuchet MS" w:hAnsi="Trebuchet MS"/>
          <w:lang w:val="ro-RO"/>
        </w:rPr>
      </w:pPr>
      <w:r w:rsidRPr="004C2E2A">
        <w:rPr>
          <w:rFonts w:ascii="Trebuchet MS" w:hAnsi="Trebuchet MS"/>
          <w:lang w:val="ro-RO"/>
        </w:rPr>
        <w:t>1) În estimarea bugetului de venituri şi cheltuieli, centrul are în vedere asigurarea resurselor necesare acordării serviciilor sociale cel puţin la nivelul standardelor minime de calitate aplicabile.</w:t>
      </w:r>
    </w:p>
    <w:p w:rsidR="00365BFA" w:rsidRPr="004C2E2A" w:rsidRDefault="00365BFA" w:rsidP="009F4ABE">
      <w:pPr>
        <w:jc w:val="both"/>
        <w:rPr>
          <w:rFonts w:ascii="Trebuchet MS" w:hAnsi="Trebuchet MS"/>
          <w:lang w:val="ro-RO"/>
        </w:rPr>
      </w:pPr>
      <w:r w:rsidRPr="004C2E2A">
        <w:rPr>
          <w:rFonts w:ascii="Trebuchet MS" w:hAnsi="Trebuchet MS"/>
          <w:lang w:val="ro-RO"/>
        </w:rPr>
        <w:t>(2) Finanţarea cheltuielilor centrului se asigură, în condiţiile legii, din următoarele surse:</w:t>
      </w:r>
    </w:p>
    <w:p w:rsidR="00365BFA" w:rsidRPr="004C2E2A" w:rsidRDefault="00551D25" w:rsidP="009F4ABE">
      <w:pPr>
        <w:jc w:val="both"/>
        <w:rPr>
          <w:rFonts w:ascii="Trebuchet MS" w:hAnsi="Trebuchet MS"/>
          <w:lang w:val="es-ES_tradnl"/>
        </w:rPr>
      </w:pPr>
      <w:r w:rsidRPr="004C2E2A">
        <w:rPr>
          <w:rFonts w:ascii="Trebuchet MS" w:hAnsi="Trebuchet MS"/>
          <w:lang w:val="es-ES_tradnl"/>
        </w:rPr>
        <w:t xml:space="preserve">    </w:t>
      </w:r>
      <w:r w:rsidR="00365BFA" w:rsidRPr="004C2E2A">
        <w:rPr>
          <w:rFonts w:ascii="Trebuchet MS" w:hAnsi="Trebuchet MS"/>
          <w:lang w:val="es-ES_tradnl"/>
        </w:rPr>
        <w:t>a) bugetul local al judeţului;</w:t>
      </w:r>
    </w:p>
    <w:p w:rsidR="008B1EC7" w:rsidRPr="004C2E2A" w:rsidRDefault="008B1EC7" w:rsidP="009F4ABE">
      <w:pPr>
        <w:jc w:val="both"/>
        <w:rPr>
          <w:rFonts w:ascii="Trebuchet MS" w:hAnsi="Trebuchet MS"/>
          <w:lang w:val="es-ES_tradnl"/>
        </w:rPr>
      </w:pPr>
      <w:r w:rsidRPr="004C2E2A">
        <w:rPr>
          <w:rFonts w:ascii="Trebuchet MS" w:hAnsi="Trebuchet MS"/>
          <w:lang w:val="es-ES_tradnl"/>
        </w:rPr>
        <w:t xml:space="preserve">    b) </w:t>
      </w:r>
      <w:r w:rsidRPr="004C2E2A">
        <w:rPr>
          <w:rFonts w:ascii="Trebuchet MS" w:eastAsia="Courier New" w:hAnsi="Trebuchet MS"/>
          <w:lang w:val="es-ES_tradnl"/>
        </w:rPr>
        <w:t>bugetul de stat;</w:t>
      </w:r>
    </w:p>
    <w:p w:rsidR="00365BFA" w:rsidRPr="004C2E2A" w:rsidRDefault="008B1EC7" w:rsidP="009F4ABE">
      <w:pPr>
        <w:jc w:val="both"/>
        <w:rPr>
          <w:rFonts w:ascii="Trebuchet MS" w:hAnsi="Trebuchet MS"/>
          <w:lang w:val="es-ES_tradnl"/>
        </w:rPr>
      </w:pPr>
      <w:r w:rsidRPr="004C2E2A">
        <w:rPr>
          <w:rFonts w:ascii="Trebuchet MS" w:hAnsi="Trebuchet MS"/>
          <w:lang w:val="es-ES_tradnl"/>
        </w:rPr>
        <w:t xml:space="preserve">    c</w:t>
      </w:r>
      <w:r w:rsidR="00365BFA" w:rsidRPr="004C2E2A">
        <w:rPr>
          <w:rFonts w:ascii="Trebuchet MS" w:hAnsi="Trebuchet MS"/>
          <w:lang w:val="es-ES_tradnl"/>
        </w:rPr>
        <w:t>) donaţii, sponsorizări</w:t>
      </w:r>
      <w:r w:rsidR="002A02DF" w:rsidRPr="004C2E2A">
        <w:rPr>
          <w:rFonts w:ascii="Trebuchet MS" w:hAnsi="Trebuchet MS"/>
          <w:lang w:val="es-ES_tradnl"/>
        </w:rPr>
        <w:t xml:space="preserve"> </w:t>
      </w:r>
      <w:r w:rsidR="00365BFA" w:rsidRPr="004C2E2A">
        <w:rPr>
          <w:rFonts w:ascii="Trebuchet MS" w:hAnsi="Trebuchet MS"/>
          <w:lang w:val="es-ES_tradnl"/>
        </w:rPr>
        <w:t>sau</w:t>
      </w:r>
      <w:r w:rsidR="002A02DF" w:rsidRPr="004C2E2A">
        <w:rPr>
          <w:rFonts w:ascii="Trebuchet MS" w:hAnsi="Trebuchet MS"/>
          <w:lang w:val="es-ES_tradnl"/>
        </w:rPr>
        <w:t xml:space="preserve"> </w:t>
      </w:r>
      <w:r w:rsidR="00365BFA" w:rsidRPr="004C2E2A">
        <w:rPr>
          <w:rFonts w:ascii="Trebuchet MS" w:hAnsi="Trebuchet MS"/>
          <w:lang w:val="es-ES_tradnl"/>
        </w:rPr>
        <w:t>alte</w:t>
      </w:r>
      <w:r w:rsidR="002A02DF" w:rsidRPr="004C2E2A">
        <w:rPr>
          <w:rFonts w:ascii="Trebuchet MS" w:hAnsi="Trebuchet MS"/>
          <w:lang w:val="es-ES_tradnl"/>
        </w:rPr>
        <w:t xml:space="preserve"> </w:t>
      </w:r>
      <w:r w:rsidR="00365BFA" w:rsidRPr="004C2E2A">
        <w:rPr>
          <w:rFonts w:ascii="Trebuchet MS" w:hAnsi="Trebuchet MS"/>
          <w:lang w:val="es-ES_tradnl"/>
        </w:rPr>
        <w:t>contribuţii din partea persoanelor</w:t>
      </w:r>
      <w:r w:rsidR="002A02DF" w:rsidRPr="004C2E2A">
        <w:rPr>
          <w:rFonts w:ascii="Trebuchet MS" w:hAnsi="Trebuchet MS"/>
          <w:lang w:val="es-ES_tradnl"/>
        </w:rPr>
        <w:t xml:space="preserve"> </w:t>
      </w:r>
      <w:r w:rsidR="00365BFA" w:rsidRPr="004C2E2A">
        <w:rPr>
          <w:rFonts w:ascii="Trebuchet MS" w:hAnsi="Trebuchet MS"/>
          <w:lang w:val="es-ES_tradnl"/>
        </w:rPr>
        <w:t>fizice ori juridice din ţară</w:t>
      </w:r>
      <w:r w:rsidR="002A02DF" w:rsidRPr="004C2E2A">
        <w:rPr>
          <w:rFonts w:ascii="Trebuchet MS" w:hAnsi="Trebuchet MS"/>
          <w:lang w:val="es-ES_tradnl"/>
        </w:rPr>
        <w:t xml:space="preserve"> </w:t>
      </w:r>
      <w:r w:rsidR="00365BFA" w:rsidRPr="004C2E2A">
        <w:rPr>
          <w:rFonts w:ascii="Trebuchet MS" w:hAnsi="Trebuchet MS"/>
          <w:lang w:val="es-ES_tradnl"/>
        </w:rPr>
        <w:t>şi din străinătate;</w:t>
      </w:r>
    </w:p>
    <w:p w:rsidR="00365BFA" w:rsidRPr="004C2E2A" w:rsidRDefault="00551D25" w:rsidP="009F4ABE">
      <w:pPr>
        <w:jc w:val="both"/>
        <w:rPr>
          <w:rFonts w:ascii="Trebuchet MS" w:hAnsi="Trebuchet MS"/>
          <w:lang w:val="it-IT"/>
        </w:rPr>
      </w:pPr>
      <w:r w:rsidRPr="004C2E2A">
        <w:rPr>
          <w:rFonts w:ascii="Trebuchet MS" w:hAnsi="Trebuchet MS"/>
          <w:lang w:val="it-IT"/>
        </w:rPr>
        <w:t xml:space="preserve">    </w:t>
      </w:r>
      <w:r w:rsidR="008B1EC7" w:rsidRPr="004C2E2A">
        <w:rPr>
          <w:rFonts w:ascii="Trebuchet MS" w:hAnsi="Trebuchet MS"/>
          <w:lang w:val="it-IT"/>
        </w:rPr>
        <w:t>d</w:t>
      </w:r>
      <w:r w:rsidR="00365BFA" w:rsidRPr="004C2E2A">
        <w:rPr>
          <w:rFonts w:ascii="Trebuchet MS" w:hAnsi="Trebuchet MS"/>
          <w:lang w:val="it-IT"/>
        </w:rPr>
        <w:t>) fonduri externe rambursabile şi nerambursabile;</w:t>
      </w:r>
    </w:p>
    <w:p w:rsidR="00365BFA" w:rsidRPr="004C2E2A" w:rsidRDefault="008B1EC7" w:rsidP="009F4ABE">
      <w:pPr>
        <w:jc w:val="both"/>
        <w:rPr>
          <w:rFonts w:ascii="Trebuchet MS" w:hAnsi="Trebuchet MS"/>
          <w:lang w:val="it-IT"/>
        </w:rPr>
      </w:pPr>
      <w:r w:rsidRPr="004C2E2A">
        <w:rPr>
          <w:rFonts w:ascii="Trebuchet MS" w:hAnsi="Trebuchet MS"/>
          <w:lang w:val="it-IT"/>
        </w:rPr>
        <w:t xml:space="preserve">    e</w:t>
      </w:r>
      <w:r w:rsidR="00365BFA" w:rsidRPr="004C2E2A">
        <w:rPr>
          <w:rFonts w:ascii="Trebuchet MS" w:hAnsi="Trebuchet MS"/>
          <w:lang w:val="it-IT"/>
        </w:rPr>
        <w:t>) alte surse de finanţare, în conformitate cu legislaţia în vigoare.</w:t>
      </w:r>
    </w:p>
    <w:p w:rsidR="00340A0D" w:rsidRPr="004C2E2A" w:rsidRDefault="00340A0D" w:rsidP="009F4ABE">
      <w:pPr>
        <w:jc w:val="both"/>
        <w:rPr>
          <w:rFonts w:ascii="Trebuchet MS" w:hAnsi="Trebuchet MS"/>
          <w:b/>
          <w:bCs/>
          <w:lang w:val="it-IT"/>
        </w:rPr>
      </w:pPr>
    </w:p>
    <w:p w:rsidR="008B1EC7" w:rsidRPr="004C2E2A" w:rsidRDefault="001609A4" w:rsidP="009F4ABE">
      <w:pPr>
        <w:jc w:val="both"/>
        <w:rPr>
          <w:rFonts w:ascii="Trebuchet MS" w:hAnsi="Trebuchet MS"/>
          <w:b/>
          <w:shd w:val="clear" w:color="auto" w:fill="FFFFFF"/>
          <w:lang w:val="it-IT"/>
        </w:rPr>
      </w:pPr>
      <w:r w:rsidRPr="004C2E2A">
        <w:rPr>
          <w:rFonts w:ascii="Trebuchet MS" w:hAnsi="Trebuchet MS"/>
          <w:b/>
          <w:bCs/>
          <w:lang w:val="it-IT"/>
        </w:rPr>
        <w:t>ART. 13</w:t>
      </w:r>
      <w:r w:rsidR="008B1EC7" w:rsidRPr="004C2E2A">
        <w:rPr>
          <w:rFonts w:ascii="Trebuchet MS" w:hAnsi="Trebuchet MS"/>
          <w:b/>
          <w:bCs/>
          <w:lang w:val="it-IT"/>
        </w:rPr>
        <w:t xml:space="preserve"> </w:t>
      </w:r>
      <w:r w:rsidR="008B1EC7" w:rsidRPr="004C2E2A">
        <w:rPr>
          <w:rFonts w:ascii="Trebuchet MS" w:hAnsi="Trebuchet MS"/>
          <w:b/>
          <w:shd w:val="clear" w:color="auto" w:fill="FFFFFF"/>
          <w:lang w:val="it-IT"/>
        </w:rPr>
        <w:t>Dispoziţii finale</w:t>
      </w:r>
    </w:p>
    <w:p w:rsidR="00340A0D" w:rsidRPr="004C2E2A" w:rsidRDefault="00340A0D" w:rsidP="009F4ABE">
      <w:pPr>
        <w:jc w:val="both"/>
        <w:rPr>
          <w:rFonts w:ascii="Trebuchet MS" w:hAnsi="Trebuchet MS"/>
          <w:shd w:val="clear" w:color="auto" w:fill="FFFFFF"/>
          <w:lang w:val="it-IT"/>
        </w:rPr>
      </w:pPr>
    </w:p>
    <w:p w:rsidR="008B1EC7" w:rsidRPr="004C2E2A" w:rsidRDefault="008B1EC7" w:rsidP="009F4ABE">
      <w:pPr>
        <w:jc w:val="both"/>
        <w:rPr>
          <w:rFonts w:ascii="Trebuchet MS" w:hAnsi="Trebuchet MS"/>
          <w:shd w:val="clear" w:color="auto" w:fill="FFFFFF"/>
          <w:lang w:val="it-IT"/>
        </w:rPr>
      </w:pPr>
      <w:r w:rsidRPr="004C2E2A">
        <w:rPr>
          <w:rFonts w:ascii="Trebuchet MS" w:hAnsi="Trebuchet MS"/>
          <w:b/>
          <w:shd w:val="clear" w:color="auto" w:fill="FFFFFF"/>
          <w:lang w:val="it-IT"/>
        </w:rPr>
        <w:lastRenderedPageBreak/>
        <w:t>(1)</w:t>
      </w:r>
      <w:r w:rsidRPr="004C2E2A">
        <w:rPr>
          <w:rFonts w:ascii="Trebuchet MS" w:hAnsi="Trebuchet MS"/>
          <w:shd w:val="clear" w:color="auto" w:fill="FFFFFF"/>
          <w:lang w:val="it-IT"/>
        </w:rPr>
        <w:t xml:space="preserve"> Prevederile prezentului regulament, vor fi aduse la cunoştinţă, atât beneficiarilor, în situaţia când aceştia au discernământul necesar, respectiv părinţilor sau reprezentanţilor legali, cât şi personalului centrului pe bază de semnătură, având obligaţia de a-l cunoaşte şi de a-l aplica întocmai.</w:t>
      </w:r>
    </w:p>
    <w:p w:rsidR="008B1EC7" w:rsidRPr="004C2E2A" w:rsidRDefault="008B1EC7" w:rsidP="009F4ABE">
      <w:pPr>
        <w:jc w:val="both"/>
        <w:rPr>
          <w:rFonts w:ascii="Trebuchet MS" w:hAnsi="Trebuchet MS"/>
          <w:shd w:val="clear" w:color="auto" w:fill="FFFFFF"/>
          <w:lang w:val="it-IT"/>
        </w:rPr>
      </w:pPr>
      <w:r w:rsidRPr="004C2E2A">
        <w:rPr>
          <w:rFonts w:ascii="Trebuchet MS" w:hAnsi="Trebuchet MS"/>
          <w:b/>
          <w:shd w:val="clear" w:color="auto" w:fill="FFFFFF"/>
          <w:lang w:val="it-IT"/>
        </w:rPr>
        <w:t>(2)</w:t>
      </w:r>
      <w:r w:rsidRPr="004C2E2A">
        <w:rPr>
          <w:rFonts w:ascii="Trebuchet MS" w:hAnsi="Trebuchet MS"/>
          <w:shd w:val="clear" w:color="auto" w:fill="FFFFFF"/>
          <w:lang w:val="it-IT"/>
        </w:rPr>
        <w:t xml:space="preserve"> Prezentul regulament se completează de drept cu actele normative în vigoare sau se modifică cu prevederile legislaţiei în vigoare care reglementează acest domeniu de activitate şi se aprobă prin hotărâre a Consiliului Judeţean Mures</w:t>
      </w:r>
    </w:p>
    <w:p w:rsidR="008B1EC7" w:rsidRPr="004C2E2A" w:rsidRDefault="008B1EC7" w:rsidP="009F4ABE">
      <w:pPr>
        <w:jc w:val="both"/>
        <w:rPr>
          <w:rFonts w:ascii="Trebuchet MS" w:hAnsi="Trebuchet MS"/>
          <w:shd w:val="clear" w:color="auto" w:fill="FFFFFF"/>
          <w:lang w:val="it-IT"/>
        </w:rPr>
      </w:pPr>
      <w:r w:rsidRPr="004C2E2A">
        <w:rPr>
          <w:rFonts w:ascii="Trebuchet MS" w:hAnsi="Trebuchet MS"/>
          <w:b/>
          <w:shd w:val="clear" w:color="auto" w:fill="FFFFFF"/>
          <w:lang w:val="it-IT"/>
        </w:rPr>
        <w:t>(3)</w:t>
      </w:r>
      <w:r w:rsidRPr="004C2E2A">
        <w:rPr>
          <w:rFonts w:ascii="Trebuchet MS" w:hAnsi="Trebuchet MS"/>
          <w:lang w:val="it-IT"/>
        </w:rPr>
        <w:t xml:space="preserve">Anexele cuprinzand Regulamentul de organizare si Functionare al CIA </w:t>
      </w:r>
      <w:r w:rsidR="00276CBC" w:rsidRPr="004C2E2A">
        <w:rPr>
          <w:rFonts w:ascii="Trebuchet MS" w:hAnsi="Trebuchet MS"/>
          <w:bCs/>
          <w:lang w:val="ro-RO"/>
        </w:rPr>
        <w:t>Sf</w:t>
      </w:r>
      <w:r w:rsidR="00276CBC" w:rsidRPr="004C2E2A">
        <w:rPr>
          <w:rFonts w:ascii="Trebuchet MS" w:hAnsi="Trebuchet MS"/>
          <w:lang w:val="ro-RO"/>
        </w:rPr>
        <w:t>â</w:t>
      </w:r>
      <w:r w:rsidR="00276CBC" w:rsidRPr="004C2E2A">
        <w:rPr>
          <w:rFonts w:ascii="Trebuchet MS" w:hAnsi="Trebuchet MS"/>
          <w:bCs/>
          <w:lang w:val="ro-RO"/>
        </w:rPr>
        <w:t xml:space="preserve">ntu Andrei </w:t>
      </w:r>
      <w:r w:rsidR="00276CBC" w:rsidRPr="004C2E2A">
        <w:rPr>
          <w:rFonts w:ascii="Trebuchet MS" w:hAnsi="Trebuchet MS"/>
          <w:lang w:val="ro-RO"/>
        </w:rPr>
        <w:t xml:space="preserve">Căpușu de Câmpie </w:t>
      </w:r>
      <w:r w:rsidRPr="004C2E2A">
        <w:rPr>
          <w:rFonts w:ascii="Trebuchet MS" w:hAnsi="Trebuchet MS"/>
          <w:lang w:val="it-IT"/>
        </w:rPr>
        <w:t>, organigrama centrului si statul de functii, fac parte integranta din prezentul ROF</w:t>
      </w:r>
      <w:r w:rsidR="00F76788" w:rsidRPr="004C2E2A">
        <w:rPr>
          <w:rFonts w:ascii="Trebuchet MS" w:hAnsi="Trebuchet MS"/>
          <w:lang w:val="it-IT"/>
        </w:rPr>
        <w:t>.</w:t>
      </w:r>
    </w:p>
    <w:p w:rsidR="000733CC" w:rsidRPr="004C2E2A" w:rsidRDefault="000733CC" w:rsidP="009F4ABE">
      <w:pPr>
        <w:pStyle w:val="NormalWeb"/>
        <w:spacing w:before="0" w:beforeAutospacing="0"/>
        <w:rPr>
          <w:rFonts w:ascii="Trebuchet MS" w:hAnsi="Trebuchet MS"/>
          <w:lang w:val="it-IT"/>
        </w:rPr>
      </w:pPr>
    </w:p>
    <w:p w:rsidR="00F902F3" w:rsidRPr="004C2E2A" w:rsidRDefault="00F902F3" w:rsidP="009F4ABE">
      <w:pPr>
        <w:pStyle w:val="NormalWeb"/>
        <w:spacing w:before="0" w:beforeAutospacing="0"/>
        <w:rPr>
          <w:rFonts w:ascii="Trebuchet MS" w:hAnsi="Trebuchet MS"/>
        </w:rPr>
      </w:pPr>
    </w:p>
    <w:p w:rsidR="00492061" w:rsidRPr="004C2E2A" w:rsidRDefault="00492061" w:rsidP="009F4ABE">
      <w:pPr>
        <w:pStyle w:val="NormalWeb"/>
        <w:spacing w:before="0" w:beforeAutospacing="0"/>
        <w:rPr>
          <w:rFonts w:ascii="Trebuchet MS" w:hAnsi="Trebuchet MS"/>
        </w:rPr>
      </w:pPr>
    </w:p>
    <w:p w:rsidR="00622474" w:rsidRPr="004C2E2A" w:rsidRDefault="00622474" w:rsidP="009F4ABE">
      <w:pPr>
        <w:pStyle w:val="NormalWeb"/>
        <w:spacing w:before="0" w:beforeAutospacing="0"/>
        <w:rPr>
          <w:rFonts w:ascii="Trebuchet MS" w:hAnsi="Trebuchet MS"/>
        </w:rPr>
      </w:pPr>
    </w:p>
    <w:p w:rsidR="00622474" w:rsidRPr="004C2E2A" w:rsidRDefault="00622474" w:rsidP="009F4ABE">
      <w:pPr>
        <w:pStyle w:val="NormalWeb"/>
        <w:spacing w:before="0" w:beforeAutospacing="0"/>
        <w:rPr>
          <w:rFonts w:ascii="Trebuchet MS" w:hAnsi="Trebuchet MS"/>
        </w:rPr>
      </w:pPr>
    </w:p>
    <w:p w:rsidR="00622474" w:rsidRPr="004C2E2A" w:rsidRDefault="00622474" w:rsidP="009F4ABE">
      <w:pPr>
        <w:pStyle w:val="NormalWeb"/>
        <w:spacing w:before="0" w:beforeAutospacing="0"/>
        <w:rPr>
          <w:rFonts w:ascii="Trebuchet MS" w:hAnsi="Trebuchet MS"/>
        </w:rPr>
      </w:pPr>
    </w:p>
    <w:p w:rsidR="00622474" w:rsidRPr="004C2E2A" w:rsidRDefault="00622474" w:rsidP="009F4ABE">
      <w:pPr>
        <w:pStyle w:val="NormalWeb"/>
        <w:spacing w:before="0" w:beforeAutospacing="0"/>
        <w:rPr>
          <w:rFonts w:ascii="Trebuchet MS" w:hAnsi="Trebuchet MS"/>
        </w:rPr>
      </w:pPr>
    </w:p>
    <w:p w:rsidR="00622474" w:rsidRPr="004C2E2A" w:rsidRDefault="00622474" w:rsidP="009F4ABE">
      <w:pPr>
        <w:pStyle w:val="NormalWeb"/>
        <w:spacing w:before="0" w:beforeAutospacing="0"/>
        <w:rPr>
          <w:rFonts w:ascii="Trebuchet MS" w:hAnsi="Trebuchet MS"/>
        </w:rPr>
      </w:pPr>
    </w:p>
    <w:p w:rsidR="00CC4C94" w:rsidRPr="004C2E2A" w:rsidRDefault="00CC4C94" w:rsidP="009F4ABE">
      <w:pPr>
        <w:pStyle w:val="NormalWeb"/>
        <w:spacing w:before="0" w:beforeAutospacing="0"/>
        <w:rPr>
          <w:rFonts w:ascii="Trebuchet MS" w:hAnsi="Trebuchet MS"/>
        </w:rPr>
      </w:pPr>
    </w:p>
    <w:p w:rsidR="000A28F3" w:rsidRPr="004C2E2A" w:rsidRDefault="000A28F3" w:rsidP="009F4ABE">
      <w:pPr>
        <w:pStyle w:val="NormalWeb"/>
        <w:spacing w:before="0" w:beforeAutospacing="0"/>
        <w:rPr>
          <w:rFonts w:ascii="Trebuchet MS" w:hAnsi="Trebuchet MS"/>
        </w:rPr>
      </w:pPr>
      <w:r w:rsidRPr="004C2E2A">
        <w:rPr>
          <w:rFonts w:ascii="Trebuchet MS" w:hAnsi="Trebuchet MS"/>
        </w:rPr>
        <w:t>ANEXA</w:t>
      </w:r>
      <w:r w:rsidR="002F28CD" w:rsidRPr="004C2E2A">
        <w:rPr>
          <w:rFonts w:ascii="Trebuchet MS" w:hAnsi="Trebuchet MS"/>
        </w:rPr>
        <w:t xml:space="preserve"> </w:t>
      </w:r>
      <w:r w:rsidR="00622474" w:rsidRPr="004C2E2A">
        <w:rPr>
          <w:rFonts w:ascii="Trebuchet MS" w:hAnsi="Trebuchet MS"/>
        </w:rPr>
        <w:t xml:space="preserve"> (model)</w:t>
      </w:r>
    </w:p>
    <w:p w:rsidR="001129F2" w:rsidRPr="004C2E2A" w:rsidRDefault="001129F2" w:rsidP="009F4ABE">
      <w:pPr>
        <w:pStyle w:val="NormalWeb"/>
        <w:spacing w:before="0" w:beforeAutospacing="0"/>
        <w:jc w:val="center"/>
        <w:rPr>
          <w:rFonts w:ascii="Trebuchet MS" w:hAnsi="Trebuchet MS"/>
          <w:b/>
        </w:rPr>
      </w:pPr>
      <w:r w:rsidRPr="004C2E2A">
        <w:rPr>
          <w:rFonts w:ascii="Trebuchet MS" w:hAnsi="Trebuchet MS"/>
          <w:b/>
        </w:rPr>
        <w:t>CONTRACT</w:t>
      </w:r>
      <w:r w:rsidRPr="004C2E2A">
        <w:rPr>
          <w:rFonts w:ascii="Trebuchet MS" w:hAnsi="Trebuchet MS"/>
          <w:b/>
        </w:rPr>
        <w:br/>
        <w:t>pentru</w:t>
      </w:r>
      <w:r w:rsidR="005F5C2C" w:rsidRPr="004C2E2A">
        <w:rPr>
          <w:rFonts w:ascii="Trebuchet MS" w:hAnsi="Trebuchet MS"/>
          <w:b/>
        </w:rPr>
        <w:t xml:space="preserve"> </w:t>
      </w:r>
      <w:r w:rsidRPr="004C2E2A">
        <w:rPr>
          <w:rFonts w:ascii="Trebuchet MS" w:hAnsi="Trebuchet MS"/>
          <w:b/>
        </w:rPr>
        <w:t>acordarea de servicii</w:t>
      </w:r>
      <w:r w:rsidR="005F5C2C" w:rsidRPr="004C2E2A">
        <w:rPr>
          <w:rFonts w:ascii="Trebuchet MS" w:hAnsi="Trebuchet MS"/>
          <w:b/>
        </w:rPr>
        <w:t xml:space="preserve"> </w:t>
      </w:r>
      <w:r w:rsidRPr="004C2E2A">
        <w:rPr>
          <w:rFonts w:ascii="Trebuchet MS" w:hAnsi="Trebuchet MS"/>
          <w:b/>
        </w:rPr>
        <w:t>sociale</w:t>
      </w:r>
    </w:p>
    <w:tbl>
      <w:tblPr>
        <w:tblW w:w="9200" w:type="dxa"/>
        <w:jc w:val="center"/>
        <w:tblCellSpacing w:w="15" w:type="dxa"/>
        <w:tblCellMar>
          <w:left w:w="0" w:type="dxa"/>
          <w:right w:w="0" w:type="dxa"/>
        </w:tblCellMar>
        <w:tblLook w:val="0000"/>
      </w:tblPr>
      <w:tblGrid>
        <w:gridCol w:w="9200"/>
      </w:tblGrid>
      <w:tr w:rsidR="001129F2" w:rsidRPr="004C2E2A">
        <w:trPr>
          <w:tblCellSpacing w:w="15" w:type="dxa"/>
          <w:jc w:val="center"/>
        </w:trPr>
        <w:tc>
          <w:tcPr>
            <w:tcW w:w="0" w:type="auto"/>
            <w:tcMar>
              <w:top w:w="15" w:type="dxa"/>
              <w:left w:w="15" w:type="dxa"/>
              <w:bottom w:w="15" w:type="dxa"/>
              <w:right w:w="15" w:type="dxa"/>
            </w:tcMar>
            <w:vAlign w:val="center"/>
          </w:tcPr>
          <w:p w:rsidR="001129F2" w:rsidRPr="004C2E2A" w:rsidRDefault="001129F2" w:rsidP="009F4ABE">
            <w:pPr>
              <w:pStyle w:val="NormalWeb"/>
              <w:spacing w:before="0" w:beforeAutospacing="0" w:after="120"/>
              <w:jc w:val="both"/>
              <w:rPr>
                <w:rFonts w:ascii="Trebuchet MS" w:hAnsi="Trebuchet MS"/>
              </w:rPr>
            </w:pPr>
            <w:r w:rsidRPr="004C2E2A">
              <w:rPr>
                <w:rFonts w:ascii="Trebuchet MS" w:hAnsi="Trebuchet MS"/>
              </w:rPr>
              <w:t>      Partile</w:t>
            </w:r>
            <w:r w:rsidR="005F5C2C" w:rsidRPr="004C2E2A">
              <w:rPr>
                <w:rFonts w:ascii="Trebuchet MS" w:hAnsi="Trebuchet MS"/>
              </w:rPr>
              <w:t xml:space="preserve"> </w:t>
            </w:r>
            <w:r w:rsidRPr="004C2E2A">
              <w:rPr>
                <w:rFonts w:ascii="Trebuchet MS" w:hAnsi="Trebuchet MS"/>
              </w:rPr>
              <w:t>contractante:</w:t>
            </w:r>
          </w:p>
          <w:p w:rsidR="002F28CD" w:rsidRPr="004C2E2A" w:rsidRDefault="002F28CD" w:rsidP="002F28CD">
            <w:pPr>
              <w:spacing w:line="276" w:lineRule="auto"/>
              <w:jc w:val="both"/>
              <w:rPr>
                <w:rFonts w:ascii="Arial" w:eastAsia="Trebuchet MS" w:hAnsi="Arial" w:cs="Arial"/>
                <w:sz w:val="22"/>
                <w:szCs w:val="22"/>
                <w:lang w:val="ro-RO"/>
              </w:rPr>
            </w:pPr>
            <w:r w:rsidRPr="004C2E2A">
              <w:rPr>
                <w:rFonts w:ascii="Arial" w:eastAsia="BatangChe" w:hAnsi="Arial" w:cs="Arial"/>
                <w:sz w:val="22"/>
                <w:szCs w:val="22"/>
                <w:lang w:val="it-IT"/>
              </w:rPr>
              <w:t xml:space="preserve">Direcţia Generala de Asistenţă Socială şi Protecţia Copilului Mureş, cu sediul în Targu-Mureş, strada Trebely, nr. 7, judeţul Mureş, </w:t>
            </w:r>
            <w:r w:rsidRPr="004C2E2A">
              <w:rPr>
                <w:rFonts w:ascii="Arial" w:eastAsia="BatangChe" w:hAnsi="Arial" w:cs="Arial"/>
                <w:bCs/>
                <w:sz w:val="22"/>
                <w:szCs w:val="22"/>
                <w:lang w:val="it-IT"/>
              </w:rPr>
              <w:t xml:space="preserve">reprezentată prin Director General </w:t>
            </w:r>
            <w:r w:rsidRPr="004C2E2A">
              <w:rPr>
                <w:rFonts w:ascii="Arial" w:eastAsia="BatangChe" w:hAnsi="Arial" w:cs="Arial"/>
                <w:b/>
                <w:sz w:val="22"/>
                <w:szCs w:val="22"/>
                <w:lang w:val="it-IT"/>
              </w:rPr>
              <w:t>MIKLEA HAJNAL-KATALIN</w:t>
            </w:r>
            <w:r w:rsidRPr="004C2E2A">
              <w:rPr>
                <w:rFonts w:ascii="Arial" w:eastAsia="BatangChe" w:hAnsi="Arial" w:cs="Arial"/>
                <w:bCs/>
                <w:sz w:val="22"/>
                <w:szCs w:val="22"/>
                <w:lang w:val="it-IT"/>
              </w:rPr>
              <w:t xml:space="preserve"> şi Director General Adjunct </w:t>
            </w:r>
            <w:r w:rsidRPr="004C2E2A">
              <w:rPr>
                <w:rFonts w:ascii="Arial" w:eastAsia="BatangChe" w:hAnsi="Arial" w:cs="Arial"/>
                <w:b/>
                <w:sz w:val="22"/>
                <w:szCs w:val="22"/>
                <w:lang w:val="it-IT"/>
              </w:rPr>
              <w:t>CALIMAN JANINA-CRINA</w:t>
            </w:r>
            <w:r w:rsidRPr="004C2E2A">
              <w:rPr>
                <w:rFonts w:ascii="Arial" w:eastAsia="BatangChe" w:hAnsi="Arial" w:cs="Arial"/>
                <w:bCs/>
                <w:sz w:val="22"/>
                <w:szCs w:val="22"/>
                <w:lang w:val="it-IT"/>
              </w:rPr>
              <w:t>,</w:t>
            </w:r>
            <w:r w:rsidRPr="004C2E2A">
              <w:rPr>
                <w:rFonts w:ascii="Arial" w:eastAsia="BatangChe" w:hAnsi="Arial" w:cs="Arial"/>
                <w:sz w:val="22"/>
                <w:szCs w:val="22"/>
                <w:lang w:val="it-IT"/>
              </w:rPr>
              <w:t xml:space="preserve"> </w:t>
            </w:r>
            <w:r w:rsidRPr="004C2E2A">
              <w:rPr>
                <w:rFonts w:ascii="Arial" w:hAnsi="Arial" w:cs="Arial"/>
                <w:sz w:val="22"/>
                <w:szCs w:val="22"/>
              </w:rPr>
              <w:t xml:space="preserve">cod fiscal 9719809, telefon: 0265/213512, cont bancar nr.RO23TREZ47624680220XXXXX, </w:t>
            </w:r>
            <w:r w:rsidRPr="004C2E2A">
              <w:rPr>
                <w:rFonts w:ascii="Arial" w:hAnsi="Arial" w:cs="Arial"/>
                <w:sz w:val="22"/>
                <w:szCs w:val="22"/>
                <w:lang w:val="fr-FR"/>
              </w:rPr>
              <w:t>deschis la banca Trezoreria Mure</w:t>
            </w:r>
            <w:r w:rsidRPr="004C2E2A">
              <w:rPr>
                <w:rFonts w:ascii="Arial" w:hAnsi="Arial" w:cs="Arial"/>
                <w:sz w:val="22"/>
                <w:szCs w:val="22"/>
              </w:rPr>
              <w:t>ş,</w:t>
            </w:r>
            <w:r w:rsidRPr="004C2E2A">
              <w:rPr>
                <w:rFonts w:ascii="Arial" w:eastAsia="BatangChe" w:hAnsi="Arial" w:cs="Arial"/>
                <w:bCs/>
                <w:sz w:val="22"/>
                <w:szCs w:val="22"/>
                <w:lang w:val="it-IT"/>
              </w:rPr>
              <w:t xml:space="preserve">, acreditată pentru furnizare de servicii sociale conform </w:t>
            </w:r>
            <w:r w:rsidRPr="004C2E2A">
              <w:rPr>
                <w:rFonts w:ascii="Arial" w:hAnsi="Arial" w:cs="Arial"/>
                <w:sz w:val="22"/>
                <w:szCs w:val="22"/>
                <w:lang w:val="it-IT"/>
              </w:rPr>
              <w:t>certificatului de acreditare seria AF, nr. 00504/23.04.2014, eliberat de Ministerul Muncii, Familiei, Protectiei Sociale si Persoanelor Vartsnice</w:t>
            </w:r>
            <w:r w:rsidRPr="004C2E2A">
              <w:rPr>
                <w:rFonts w:ascii="Arial" w:eastAsia="BatangChe" w:hAnsi="Arial" w:cs="Arial"/>
                <w:bCs/>
                <w:sz w:val="22"/>
                <w:szCs w:val="22"/>
                <w:lang w:val="it-IT"/>
              </w:rPr>
              <w:t xml:space="preserve"> denumită în continuare Direcţia generală, </w:t>
            </w:r>
            <w:r w:rsidRPr="004C2E2A">
              <w:rPr>
                <w:rFonts w:ascii="Arial" w:eastAsia="BatangChe" w:hAnsi="Arial" w:cs="Arial"/>
                <w:snapToGrid w:val="0"/>
                <w:sz w:val="22"/>
                <w:szCs w:val="22"/>
                <w:lang w:val="it-IT"/>
              </w:rPr>
              <w:t xml:space="preserve">pe de o parte, prin </w:t>
            </w:r>
            <w:r w:rsidRPr="004C2E2A">
              <w:rPr>
                <w:rFonts w:ascii="Arial" w:eastAsia="Trebuchet MS" w:hAnsi="Arial" w:cs="Arial"/>
                <w:sz w:val="22"/>
                <w:szCs w:val="22"/>
                <w:lang w:val="ro-RO"/>
              </w:rPr>
              <w:t xml:space="preserve">CENTRUL DE INGRIJIRE SI ASISTENTA SF. ANDREI cu sediul în ____________________, reprezentat de dl/dna ____________________, având functia de Șef centru,  în calitate de furnizor de servicii sociale;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Si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2. ........................................................................................, (numele beneficiarului de servicii sociale) denumit in continuare beneficiar, domiciliat/locuieste in localitatea ........................,</w:t>
            </w:r>
            <w:r w:rsidRPr="004C2E2A">
              <w:rPr>
                <w:rFonts w:ascii="Trebuchet MS" w:hAnsi="Trebuchet MS"/>
                <w:lang w:val="it-IT"/>
              </w:rPr>
              <w:br/>
              <w:t>str. .............. nr. ......., judetul/sectorul .............................., codul numeric</w:t>
            </w:r>
            <w:r w:rsidRPr="004C2E2A">
              <w:rPr>
                <w:rFonts w:ascii="Trebuchet MS" w:hAnsi="Trebuchet MS"/>
                <w:lang w:val="it-IT"/>
              </w:rPr>
              <w:br/>
              <w:t>personal ................, posesor al B.I./C.I. seria .... nr. ........., elib</w:t>
            </w:r>
            <w:r w:rsidR="005F5C2C" w:rsidRPr="004C2E2A">
              <w:rPr>
                <w:rFonts w:ascii="Trebuchet MS" w:hAnsi="Trebuchet MS"/>
                <w:lang w:val="it-IT"/>
              </w:rPr>
              <w:t xml:space="preserve">erat/eliberata la </w:t>
            </w:r>
            <w:r w:rsidRPr="004C2E2A">
              <w:rPr>
                <w:rFonts w:ascii="Trebuchet MS" w:hAnsi="Trebuchet MS"/>
                <w:lang w:val="it-IT"/>
              </w:rPr>
              <w:t xml:space="preserve">data de .......... de Sectia de politie ......., reprezentat prin domnul/doamna </w:t>
            </w:r>
            <w:r w:rsidRPr="004C2E2A">
              <w:rPr>
                <w:rFonts w:ascii="Trebuchet MS" w:hAnsi="Trebuchet MS"/>
                <w:lang w:val="it-IT"/>
              </w:rPr>
              <w:lastRenderedPageBreak/>
              <w:t xml:space="preserve">..............,domiciliat/domiciliata in localitatea ........., str. ..... nr. ..., </w:t>
            </w:r>
            <w:r w:rsidR="005F5C2C" w:rsidRPr="004C2E2A">
              <w:rPr>
                <w:rFonts w:ascii="Trebuchet MS" w:hAnsi="Trebuchet MS"/>
                <w:lang w:val="it-IT"/>
              </w:rPr>
              <w:t>judetul/sectorul ........,</w:t>
            </w:r>
            <w:r w:rsidRPr="004C2E2A">
              <w:rPr>
                <w:rFonts w:ascii="Trebuchet MS" w:hAnsi="Trebuchet MS"/>
                <w:lang w:val="it-IT"/>
              </w:rPr>
              <w:t>posesor/posesoare al/a B.I./C.I. seria ... nr. ...., eliberat/eliberata la data de ......... de</w:t>
            </w:r>
            <w:r w:rsidRPr="004C2E2A">
              <w:rPr>
                <w:rFonts w:ascii="Trebuchet MS" w:hAnsi="Trebuchet MS"/>
                <w:lang w:val="it-IT"/>
              </w:rPr>
              <w:br/>
              <w:t>Sectia de politie ......., conform ............................................................</w:t>
            </w:r>
            <w:r w:rsidRPr="004C2E2A">
              <w:rPr>
                <w:rFonts w:ascii="Trebuchet MS" w:hAnsi="Trebuchet MS"/>
                <w:lang w:val="it-IT"/>
              </w:rPr>
              <w:br/>
              <w:t>(se va mentiona actul care atesta calitatea de reprezentant)</w:t>
            </w:r>
            <w:r w:rsidR="005F5C2C" w:rsidRPr="004C2E2A">
              <w:rPr>
                <w:rFonts w:ascii="Trebuchet MS" w:hAnsi="Trebuchet MS"/>
                <w:lang w:val="it-IT"/>
              </w:rPr>
              <w:t xml:space="preserve"> </w:t>
            </w:r>
            <w:r w:rsidRPr="004C2E2A">
              <w:rPr>
                <w:rFonts w:ascii="Trebuchet MS" w:hAnsi="Trebuchet MS"/>
                <w:lang w:val="it-IT"/>
              </w:rPr>
              <w:t>nr. ......................../data ............................................,</w:t>
            </w:r>
            <w:r w:rsidRPr="004C2E2A">
              <w:rPr>
                <w:rFonts w:ascii="Trebuchet MS" w:hAnsi="Trebuchet MS"/>
                <w:lang w:val="it-IT"/>
              </w:rPr>
              <w:br/>
              <w:t> 1. avand in vedere: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planul de interventie nr. ......../data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evaluarea complexa efectuata in perioada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planul individualizat de asistenta si ingrijire nr. ............/data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2. convin asupra urmatoarelor:</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 Definitii: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1.1. contractul pentru furnizarea de servicii sociale - actul juridic inc</w:t>
            </w:r>
            <w:r w:rsidR="00367232" w:rsidRPr="004C2E2A">
              <w:rPr>
                <w:rFonts w:ascii="Trebuchet MS" w:hAnsi="Trebuchet MS"/>
                <w:lang w:val="it-IT"/>
              </w:rPr>
              <w:t xml:space="preserve">heiat intre o </w:t>
            </w:r>
            <w:r w:rsidRPr="004C2E2A">
              <w:rPr>
                <w:rFonts w:ascii="Trebuchet MS" w:hAnsi="Trebuchet MS"/>
                <w:lang w:val="it-IT"/>
              </w:rPr>
              <w:t>persoana fizica sau juridica, publica ori privata, acreditata c</w:t>
            </w:r>
            <w:r w:rsidR="00367232" w:rsidRPr="004C2E2A">
              <w:rPr>
                <w:rFonts w:ascii="Trebuchet MS" w:hAnsi="Trebuchet MS"/>
                <w:lang w:val="it-IT"/>
              </w:rPr>
              <w:t xml:space="preserve">onform legii sa acorde servicii </w:t>
            </w:r>
            <w:r w:rsidRPr="004C2E2A">
              <w:rPr>
                <w:rFonts w:ascii="Trebuchet MS" w:hAnsi="Trebuchet MS"/>
                <w:lang w:val="it-IT"/>
              </w:rPr>
              <w:t>sociale, denumita furnizor de servicii sociale, si o persoana fi</w:t>
            </w:r>
            <w:r w:rsidR="00367232" w:rsidRPr="004C2E2A">
              <w:rPr>
                <w:rFonts w:ascii="Trebuchet MS" w:hAnsi="Trebuchet MS"/>
                <w:lang w:val="it-IT"/>
              </w:rPr>
              <w:t xml:space="preserve">zica aflata in situatie de risc </w:t>
            </w:r>
            <w:r w:rsidRPr="004C2E2A">
              <w:rPr>
                <w:rFonts w:ascii="Trebuchet MS" w:hAnsi="Trebuchet MS"/>
                <w:lang w:val="it-IT"/>
              </w:rPr>
              <w:t>sau de dificultate sociala, denumita beneficiar de servicii s</w:t>
            </w:r>
            <w:r w:rsidR="00367232" w:rsidRPr="004C2E2A">
              <w:rPr>
                <w:rFonts w:ascii="Trebuchet MS" w:hAnsi="Trebuchet MS"/>
                <w:lang w:val="it-IT"/>
              </w:rPr>
              <w:t xml:space="preserve">ociale, care exprima acordul de </w:t>
            </w:r>
            <w:r w:rsidRPr="004C2E2A">
              <w:rPr>
                <w:rFonts w:ascii="Trebuchet MS" w:hAnsi="Trebuchet MS"/>
                <w:lang w:val="it-IT"/>
              </w:rPr>
              <w:t>vointa al acestora in vederea acordarii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1.2. furnizor de servicii sociale - persoana fizica sau juridica, publica ori privata,</w:t>
            </w:r>
            <w:r w:rsidRPr="004C2E2A">
              <w:rPr>
                <w:rFonts w:ascii="Trebuchet MS" w:hAnsi="Trebuchet MS"/>
                <w:lang w:val="it-IT"/>
              </w:rPr>
              <w:br/>
              <w:t>acreditata conform legii in vederea acordarii de servicii soci</w:t>
            </w:r>
            <w:r w:rsidR="00367232" w:rsidRPr="004C2E2A">
              <w:rPr>
                <w:rFonts w:ascii="Trebuchet MS" w:hAnsi="Trebuchet MS"/>
                <w:lang w:val="it-IT"/>
              </w:rPr>
              <w:t xml:space="preserve">ale, prevazuta la art. 11 din </w:t>
            </w:r>
            <w:r w:rsidRPr="004C2E2A">
              <w:rPr>
                <w:rFonts w:ascii="Trebuchet MS" w:hAnsi="Trebuchet MS"/>
                <w:lang w:val="it-IT"/>
              </w:rPr>
              <w:t xml:space="preserve">Ordonanta Guvernului </w:t>
            </w:r>
            <w:hyperlink r:id="rId12" w:history="1">
              <w:r w:rsidRPr="004C2E2A">
                <w:rPr>
                  <w:rStyle w:val="Hyperlink"/>
                  <w:rFonts w:ascii="Trebuchet MS" w:hAnsi="Trebuchet MS"/>
                  <w:color w:val="auto"/>
                  <w:lang w:val="it-IT"/>
                </w:rPr>
                <w:t>nr. 68/2003</w:t>
              </w:r>
            </w:hyperlink>
            <w:r w:rsidRPr="004C2E2A">
              <w:rPr>
                <w:rFonts w:ascii="Trebuchet MS" w:hAnsi="Trebuchet MS"/>
                <w:lang w:val="it-IT"/>
              </w:rPr>
              <w:t xml:space="preserve"> privind serviciile soc</w:t>
            </w:r>
            <w:r w:rsidR="00367232" w:rsidRPr="004C2E2A">
              <w:rPr>
                <w:rFonts w:ascii="Trebuchet MS" w:hAnsi="Trebuchet MS"/>
                <w:lang w:val="it-IT"/>
              </w:rPr>
              <w:t xml:space="preserve">iale, aprobata cu modificari si </w:t>
            </w:r>
            <w:r w:rsidRPr="004C2E2A">
              <w:rPr>
                <w:rFonts w:ascii="Trebuchet MS" w:hAnsi="Trebuchet MS"/>
                <w:lang w:val="it-IT"/>
              </w:rPr>
              <w:t xml:space="preserve">completari prin Legea </w:t>
            </w:r>
            <w:hyperlink r:id="rId13" w:history="1">
              <w:r w:rsidRPr="004C2E2A">
                <w:rPr>
                  <w:rStyle w:val="Hyperlink"/>
                  <w:rFonts w:ascii="Trebuchet MS" w:hAnsi="Trebuchet MS"/>
                  <w:color w:val="auto"/>
                  <w:lang w:val="it-IT"/>
                </w:rPr>
                <w:t>nr. 515/2003</w:t>
              </w:r>
            </w:hyperlink>
            <w:r w:rsidRPr="004C2E2A">
              <w:rPr>
                <w:rFonts w:ascii="Trebuchet MS" w:hAnsi="Trebuchet MS"/>
                <w:lang w:val="it-IT"/>
              </w:rPr>
              <w:t>, cu modificarile si completarile ulterioare;</w:t>
            </w:r>
            <w:r w:rsidRPr="004C2E2A">
              <w:rPr>
                <w:rFonts w:ascii="Trebuchet MS" w:hAnsi="Trebuchet MS"/>
                <w:lang w:val="it-IT"/>
              </w:rPr>
              <w:br/>
              <w:t>   1.3. beneficiar de servicii sociale - persoana aflata in sit</w:t>
            </w:r>
            <w:r w:rsidR="00367232" w:rsidRPr="004C2E2A">
              <w:rPr>
                <w:rFonts w:ascii="Trebuchet MS" w:hAnsi="Trebuchet MS"/>
                <w:lang w:val="it-IT"/>
              </w:rPr>
              <w:t xml:space="preserve">uatie de risc si de dificultate </w:t>
            </w:r>
            <w:r w:rsidRPr="004C2E2A">
              <w:rPr>
                <w:rFonts w:ascii="Trebuchet MS" w:hAnsi="Trebuchet MS"/>
                <w:lang w:val="it-IT"/>
              </w:rPr>
              <w:t>sociala, impreuna cu familia acesteia, care necesita servic</w:t>
            </w:r>
            <w:r w:rsidR="00367232" w:rsidRPr="004C2E2A">
              <w:rPr>
                <w:rFonts w:ascii="Trebuchet MS" w:hAnsi="Trebuchet MS"/>
                <w:lang w:val="it-IT"/>
              </w:rPr>
              <w:t xml:space="preserve">ii sociale, conform planului de </w:t>
            </w:r>
            <w:r w:rsidRPr="004C2E2A">
              <w:rPr>
                <w:rFonts w:ascii="Trebuchet MS" w:hAnsi="Trebuchet MS"/>
                <w:lang w:val="it-IT"/>
              </w:rPr>
              <w:t>interventie revizuit in urma evaluarii complexe;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1.4. servicii sociale - ansamblu de masuri si actiuni reali</w:t>
            </w:r>
            <w:r w:rsidR="00367232" w:rsidRPr="004C2E2A">
              <w:rPr>
                <w:rFonts w:ascii="Trebuchet MS" w:hAnsi="Trebuchet MS"/>
                <w:lang w:val="it-IT"/>
              </w:rPr>
              <w:t xml:space="preserve">zate pentru a raspunde nevoilor </w:t>
            </w:r>
            <w:r w:rsidRPr="004C2E2A">
              <w:rPr>
                <w:rFonts w:ascii="Trebuchet MS" w:hAnsi="Trebuchet MS"/>
                <w:lang w:val="it-IT"/>
              </w:rPr>
              <w:t>sociale individuale, familiale sau de grup, in vederea preveniri</w:t>
            </w:r>
            <w:r w:rsidR="00367232" w:rsidRPr="004C2E2A">
              <w:rPr>
                <w:rFonts w:ascii="Trebuchet MS" w:hAnsi="Trebuchet MS"/>
                <w:lang w:val="it-IT"/>
              </w:rPr>
              <w:t xml:space="preserve">i si depasirii unor situatii de </w:t>
            </w:r>
            <w:r w:rsidRPr="004C2E2A">
              <w:rPr>
                <w:rFonts w:ascii="Trebuchet MS" w:hAnsi="Trebuchet MS"/>
                <w:lang w:val="it-IT"/>
              </w:rPr>
              <w:t>dificultate, vulnerabilitate sau de dependenta pentru preze</w:t>
            </w:r>
            <w:r w:rsidR="00367232" w:rsidRPr="004C2E2A">
              <w:rPr>
                <w:rFonts w:ascii="Trebuchet MS" w:hAnsi="Trebuchet MS"/>
                <w:lang w:val="it-IT"/>
              </w:rPr>
              <w:t xml:space="preserve">rvarea autonomiei si protectiei </w:t>
            </w:r>
            <w:r w:rsidRPr="004C2E2A">
              <w:rPr>
                <w:rFonts w:ascii="Trebuchet MS" w:hAnsi="Trebuchet MS"/>
                <w:lang w:val="it-IT"/>
              </w:rPr>
              <w:t>persoanei, pentru prevenirea marginalizarii si excluzi</w:t>
            </w:r>
            <w:r w:rsidR="00367232" w:rsidRPr="004C2E2A">
              <w:rPr>
                <w:rFonts w:ascii="Trebuchet MS" w:hAnsi="Trebuchet MS"/>
                <w:lang w:val="it-IT"/>
              </w:rPr>
              <w:t xml:space="preserve">unii sociale, pentru promovarea </w:t>
            </w:r>
            <w:r w:rsidRPr="004C2E2A">
              <w:rPr>
                <w:rFonts w:ascii="Trebuchet MS" w:hAnsi="Trebuchet MS"/>
                <w:lang w:val="it-IT"/>
              </w:rPr>
              <w:t>incluziunii sociale si in scopul cresterii calitatii vietii, d</w:t>
            </w:r>
            <w:r w:rsidR="00367232" w:rsidRPr="004C2E2A">
              <w:rPr>
                <w:rFonts w:ascii="Trebuchet MS" w:hAnsi="Trebuchet MS"/>
                <w:lang w:val="it-IT"/>
              </w:rPr>
              <w:t xml:space="preserve">efinite in conditiile prevazute </w:t>
            </w:r>
            <w:r w:rsidRPr="004C2E2A">
              <w:rPr>
                <w:rFonts w:ascii="Trebuchet MS" w:hAnsi="Trebuchet MS"/>
                <w:lang w:val="it-IT"/>
              </w:rPr>
              <w:t>de Ordonanta Guvernului nr. 68/2003, aprobata cu modifica</w:t>
            </w:r>
            <w:r w:rsidR="00367232" w:rsidRPr="004C2E2A">
              <w:rPr>
                <w:rFonts w:ascii="Trebuchet MS" w:hAnsi="Trebuchet MS"/>
                <w:lang w:val="it-IT"/>
              </w:rPr>
              <w:t>ri si completari prin Legea nr.</w:t>
            </w:r>
            <w:r w:rsidRPr="004C2E2A">
              <w:rPr>
                <w:rFonts w:ascii="Trebuchet MS" w:hAnsi="Trebuchet MS"/>
                <w:lang w:val="it-IT"/>
              </w:rPr>
              <w:t>515/2003, cu modificarile si completarile ulterioare;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1.5. reevaluarea situatiei beneficiarului de servicii soci</w:t>
            </w:r>
            <w:r w:rsidR="00367232" w:rsidRPr="004C2E2A">
              <w:rPr>
                <w:rFonts w:ascii="Trebuchet MS" w:hAnsi="Trebuchet MS"/>
                <w:lang w:val="it-IT"/>
              </w:rPr>
              <w:t xml:space="preserve">ale - activitatea obligatorie a </w:t>
            </w:r>
            <w:r w:rsidRPr="004C2E2A">
              <w:rPr>
                <w:rFonts w:ascii="Trebuchet MS" w:hAnsi="Trebuchet MS"/>
                <w:lang w:val="it-IT"/>
              </w:rPr>
              <w:t>furnizorului de servicii sociale de a evalua situatia benefici</w:t>
            </w:r>
            <w:r w:rsidR="00367232" w:rsidRPr="004C2E2A">
              <w:rPr>
                <w:rFonts w:ascii="Trebuchet MS" w:hAnsi="Trebuchet MS"/>
                <w:lang w:val="it-IT"/>
              </w:rPr>
              <w:t xml:space="preserve">arului de servicii sociale dupa </w:t>
            </w:r>
            <w:r w:rsidRPr="004C2E2A">
              <w:rPr>
                <w:rFonts w:ascii="Trebuchet MS" w:hAnsi="Trebuchet MS"/>
                <w:lang w:val="it-IT"/>
              </w:rPr>
              <w:t>acordarea de servicii sociale pe o anumita perioada;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1.6. revizuirea sau completarea planului individualizat de asistenta si ingrijire -</w:t>
            </w:r>
            <w:r w:rsidRPr="004C2E2A">
              <w:rPr>
                <w:rFonts w:ascii="Trebuchet MS" w:hAnsi="Trebuchet MS"/>
                <w:lang w:val="it-IT"/>
              </w:rPr>
              <w:br/>
              <w:t>modificarea sau completarea adusa planului individualizat pe baza rezultatelor ree</w:t>
            </w:r>
            <w:r w:rsidR="00367232" w:rsidRPr="004C2E2A">
              <w:rPr>
                <w:rFonts w:ascii="Trebuchet MS" w:hAnsi="Trebuchet MS"/>
                <w:lang w:val="it-IT"/>
              </w:rPr>
              <w:t xml:space="preserve">valuarii </w:t>
            </w:r>
            <w:r w:rsidRPr="004C2E2A">
              <w:rPr>
                <w:rFonts w:ascii="Trebuchet MS" w:hAnsi="Trebuchet MS"/>
                <w:lang w:val="it-IT"/>
              </w:rPr>
              <w:t>situatiei beneficiarului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1.7. contributia beneficiarului de servicii sociale - cota-parte din costul total al</w:t>
            </w:r>
            <w:r w:rsidRPr="004C2E2A">
              <w:rPr>
                <w:rFonts w:ascii="Trebuchet MS" w:hAnsi="Trebuchet MS"/>
                <w:lang w:val="it-IT"/>
              </w:rPr>
              <w:br/>
            </w:r>
            <w:r w:rsidRPr="004C2E2A">
              <w:rPr>
                <w:rFonts w:ascii="Trebuchet MS" w:hAnsi="Trebuchet MS"/>
                <w:lang w:val="it-IT"/>
              </w:rPr>
              <w:lastRenderedPageBreak/>
              <w:t>serviciului/serviciilor acordat/acordate de furnizorul de servic</w:t>
            </w:r>
            <w:r w:rsidR="00367232" w:rsidRPr="004C2E2A">
              <w:rPr>
                <w:rFonts w:ascii="Trebuchet MS" w:hAnsi="Trebuchet MS"/>
                <w:lang w:val="it-IT"/>
              </w:rPr>
              <w:t xml:space="preserve">ii sociale, in functie de tipul </w:t>
            </w:r>
            <w:r w:rsidRPr="004C2E2A">
              <w:rPr>
                <w:rFonts w:ascii="Trebuchet MS" w:hAnsi="Trebuchet MS"/>
                <w:lang w:val="it-IT"/>
              </w:rPr>
              <w:t>serviciului si de situatia materiala a beneficiarului de servic</w:t>
            </w:r>
            <w:r w:rsidR="00367232" w:rsidRPr="004C2E2A">
              <w:rPr>
                <w:rFonts w:ascii="Trebuchet MS" w:hAnsi="Trebuchet MS"/>
                <w:lang w:val="it-IT"/>
              </w:rPr>
              <w:t xml:space="preserve">ii sociale, si care poate fi in </w:t>
            </w:r>
            <w:r w:rsidRPr="004C2E2A">
              <w:rPr>
                <w:rFonts w:ascii="Trebuchet MS" w:hAnsi="Trebuchet MS"/>
                <w:lang w:val="it-IT"/>
              </w:rPr>
              <w:t>bani, in servicii sau in natura;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1.8. obligatiile beneficiarului de servicii sociale - totalitatea indatoririlor pe </w:t>
            </w:r>
            <w:r w:rsidR="00367232" w:rsidRPr="004C2E2A">
              <w:rPr>
                <w:rFonts w:ascii="Trebuchet MS" w:hAnsi="Trebuchet MS"/>
                <w:lang w:val="it-IT"/>
              </w:rPr>
              <w:t xml:space="preserve">care </w:t>
            </w:r>
            <w:r w:rsidRPr="004C2E2A">
              <w:rPr>
                <w:rFonts w:ascii="Trebuchet MS" w:hAnsi="Trebuchet MS"/>
                <w:lang w:val="it-IT"/>
              </w:rPr>
              <w:t>beneficiarul de servicii sociale si le asuma prin cont</w:t>
            </w:r>
            <w:r w:rsidR="00367232" w:rsidRPr="004C2E2A">
              <w:rPr>
                <w:rFonts w:ascii="Trebuchet MS" w:hAnsi="Trebuchet MS"/>
                <w:lang w:val="it-IT"/>
              </w:rPr>
              <w:t xml:space="preserve">ract si pe care le va indeplini </w:t>
            </w:r>
            <w:r w:rsidRPr="004C2E2A">
              <w:rPr>
                <w:rFonts w:ascii="Trebuchet MS" w:hAnsi="Trebuchet MS"/>
                <w:lang w:val="it-IT"/>
              </w:rPr>
              <w:t>valorificandu-si maximal potentialul psiho-fizic;</w:t>
            </w:r>
          </w:p>
          <w:p w:rsidR="0036723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1.9. standarde minimale de calitate - ansamblul de cerinte </w:t>
            </w:r>
            <w:r w:rsidR="00367232" w:rsidRPr="004C2E2A">
              <w:rPr>
                <w:rFonts w:ascii="Trebuchet MS" w:hAnsi="Trebuchet MS"/>
                <w:lang w:val="it-IT"/>
              </w:rPr>
              <w:t xml:space="preserve">privind cadrul organizatoric si </w:t>
            </w:r>
            <w:r w:rsidRPr="004C2E2A">
              <w:rPr>
                <w:rFonts w:ascii="Trebuchet MS" w:hAnsi="Trebuchet MS"/>
                <w:lang w:val="it-IT"/>
              </w:rPr>
              <w:t xml:space="preserve">material, resursele umane si financiare in vederea atingerii nivelului de </w:t>
            </w:r>
            <w:r w:rsidR="00367232" w:rsidRPr="004C2E2A">
              <w:rPr>
                <w:rFonts w:ascii="Trebuchet MS" w:hAnsi="Trebuchet MS"/>
                <w:lang w:val="it-IT"/>
              </w:rPr>
              <w:t xml:space="preserve">performanta </w:t>
            </w:r>
            <w:r w:rsidRPr="004C2E2A">
              <w:rPr>
                <w:rFonts w:ascii="Trebuchet MS" w:hAnsi="Trebuchet MS"/>
                <w:lang w:val="it-IT"/>
              </w:rPr>
              <w:t>obligatoriu pentru toti furnizorii de servicii sociale speci</w:t>
            </w:r>
            <w:r w:rsidR="00367232" w:rsidRPr="004C2E2A">
              <w:rPr>
                <w:rFonts w:ascii="Trebuchet MS" w:hAnsi="Trebuchet MS"/>
                <w:lang w:val="it-IT"/>
              </w:rPr>
              <w:t xml:space="preserve">alizate, aprobate in conditiile </w:t>
            </w:r>
            <w:r w:rsidRPr="004C2E2A">
              <w:rPr>
                <w:rFonts w:ascii="Trebuchet MS" w:hAnsi="Trebuchet MS"/>
                <w:lang w:val="it-IT"/>
              </w:rPr>
              <w:t>legii;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1.10. modificari de drept ale contractului de acordare de </w:t>
            </w:r>
            <w:r w:rsidR="00367232" w:rsidRPr="004C2E2A">
              <w:rPr>
                <w:rFonts w:ascii="Trebuchet MS" w:hAnsi="Trebuchet MS"/>
                <w:lang w:val="it-IT"/>
              </w:rPr>
              <w:t xml:space="preserve">servicii sociale – modificarile </w:t>
            </w:r>
            <w:r w:rsidRPr="004C2E2A">
              <w:rPr>
                <w:rFonts w:ascii="Trebuchet MS" w:hAnsi="Trebuchet MS"/>
                <w:lang w:val="it-IT"/>
              </w:rPr>
              <w:t>aduse contractelor de acordare de servicii sociale in mod ind</w:t>
            </w:r>
            <w:r w:rsidR="00367232" w:rsidRPr="004C2E2A">
              <w:rPr>
                <w:rFonts w:ascii="Trebuchet MS" w:hAnsi="Trebuchet MS"/>
                <w:lang w:val="it-IT"/>
              </w:rPr>
              <w:t xml:space="preserve">ependent de vointa partilor, in </w:t>
            </w:r>
            <w:r w:rsidRPr="004C2E2A">
              <w:rPr>
                <w:rFonts w:ascii="Trebuchet MS" w:hAnsi="Trebuchet MS"/>
                <w:lang w:val="it-IT"/>
              </w:rPr>
              <w:t>temeiul prevederilor unui act normativ;</w:t>
            </w:r>
          </w:p>
          <w:p w:rsidR="0036723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1.11. forta majora - eveniment mai presus de controlul</w:t>
            </w:r>
            <w:r w:rsidR="00367232" w:rsidRPr="004C2E2A">
              <w:rPr>
                <w:rFonts w:ascii="Trebuchet MS" w:hAnsi="Trebuchet MS"/>
                <w:lang w:val="it-IT"/>
              </w:rPr>
              <w:t xml:space="preserve"> partilor, care nu se datoreaza </w:t>
            </w:r>
            <w:r w:rsidRPr="004C2E2A">
              <w:rPr>
                <w:rFonts w:ascii="Trebuchet MS" w:hAnsi="Trebuchet MS"/>
                <w:lang w:val="it-IT"/>
              </w:rPr>
              <w:t>greselii sau vinii acestora, care nu putea fi prevazut in momentul incheierii contrac</w:t>
            </w:r>
            <w:r w:rsidR="00367232" w:rsidRPr="004C2E2A">
              <w:rPr>
                <w:rFonts w:ascii="Trebuchet MS" w:hAnsi="Trebuchet MS"/>
                <w:lang w:val="it-IT"/>
              </w:rPr>
              <w:t xml:space="preserve">tului si </w:t>
            </w:r>
            <w:r w:rsidRPr="004C2E2A">
              <w:rPr>
                <w:rFonts w:ascii="Trebuchet MS" w:hAnsi="Trebuchet MS"/>
                <w:lang w:val="it-IT"/>
              </w:rPr>
              <w:t>care face imposibila executarea si, respectiv, indeplinirea acestuia;</w:t>
            </w:r>
            <w:r w:rsidRPr="004C2E2A">
              <w:rPr>
                <w:rFonts w:ascii="Trebuchet MS" w:hAnsi="Trebuchet MS"/>
                <w:lang w:val="it-IT"/>
              </w:rPr>
              <w:br/>
              <w:t>   1.12. evaluarea initiala - activitatea de identificare/de</w:t>
            </w:r>
            <w:r w:rsidR="00367232" w:rsidRPr="004C2E2A">
              <w:rPr>
                <w:rFonts w:ascii="Trebuchet MS" w:hAnsi="Trebuchet MS"/>
                <w:lang w:val="it-IT"/>
              </w:rPr>
              <w:t xml:space="preserve">terminare a naturii cauzelor, a </w:t>
            </w:r>
            <w:r w:rsidRPr="004C2E2A">
              <w:rPr>
                <w:rFonts w:ascii="Trebuchet MS" w:hAnsi="Trebuchet MS"/>
                <w:lang w:val="it-IT"/>
              </w:rPr>
              <w:t>starii actuale de dezvoltare si de integrare sociala a beneficiarului de servicii soc</w:t>
            </w:r>
            <w:r w:rsidR="00367232" w:rsidRPr="004C2E2A">
              <w:rPr>
                <w:rFonts w:ascii="Trebuchet MS" w:hAnsi="Trebuchet MS"/>
                <w:lang w:val="it-IT"/>
              </w:rPr>
              <w:t xml:space="preserve">iale, </w:t>
            </w:r>
            <w:r w:rsidRPr="004C2E2A">
              <w:rPr>
                <w:rFonts w:ascii="Trebuchet MS" w:hAnsi="Trebuchet MS"/>
                <w:lang w:val="it-IT"/>
              </w:rPr>
              <w:t>precum si a prognosticului acestora, efectuata prin utilizarea</w:t>
            </w:r>
            <w:r w:rsidR="00367232" w:rsidRPr="004C2E2A">
              <w:rPr>
                <w:rFonts w:ascii="Trebuchet MS" w:hAnsi="Trebuchet MS"/>
                <w:lang w:val="it-IT"/>
              </w:rPr>
              <w:t xml:space="preserve"> de metode si tehnici specifice </w:t>
            </w:r>
            <w:r w:rsidRPr="004C2E2A">
              <w:rPr>
                <w:rFonts w:ascii="Trebuchet MS" w:hAnsi="Trebuchet MS"/>
                <w:lang w:val="it-IT"/>
              </w:rPr>
              <w:t>profesiilor sociale, de catre furnizorul de servicii so</w:t>
            </w:r>
            <w:r w:rsidR="00367232" w:rsidRPr="004C2E2A">
              <w:rPr>
                <w:rFonts w:ascii="Trebuchet MS" w:hAnsi="Trebuchet MS"/>
                <w:lang w:val="it-IT"/>
              </w:rPr>
              <w:t xml:space="preserve">ciale. Scopurile evaluarii sunt </w:t>
            </w:r>
            <w:r w:rsidRPr="004C2E2A">
              <w:rPr>
                <w:rFonts w:ascii="Trebuchet MS" w:hAnsi="Trebuchet MS"/>
                <w:lang w:val="it-IT"/>
              </w:rPr>
              <w:t>cunoasterea si intelegerea problemelor cu care se confrunta beneficia</w:t>
            </w:r>
            <w:r w:rsidR="00367232" w:rsidRPr="004C2E2A">
              <w:rPr>
                <w:rFonts w:ascii="Trebuchet MS" w:hAnsi="Trebuchet MS"/>
                <w:lang w:val="it-IT"/>
              </w:rPr>
              <w:t xml:space="preserve">rul de servicii sociale si </w:t>
            </w:r>
            <w:r w:rsidRPr="004C2E2A">
              <w:rPr>
                <w:rFonts w:ascii="Trebuchet MS" w:hAnsi="Trebuchet MS"/>
                <w:lang w:val="it-IT"/>
              </w:rPr>
              <w:t>identificarea masurilor initiale pentru elaborarea</w:t>
            </w:r>
            <w:r w:rsidR="00367232" w:rsidRPr="004C2E2A">
              <w:rPr>
                <w:rFonts w:ascii="Trebuchet MS" w:hAnsi="Trebuchet MS"/>
                <w:lang w:val="it-IT"/>
              </w:rPr>
              <w:t xml:space="preserve"> planului initial de masuri;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1.13. planul individualizat de asistenta si ingrijire - ansamblul de masuri si servicii</w:t>
            </w:r>
            <w:r w:rsidRPr="004C2E2A">
              <w:rPr>
                <w:rFonts w:ascii="Trebuchet MS" w:hAnsi="Trebuchet MS"/>
                <w:lang w:val="it-IT"/>
              </w:rPr>
              <w:br/>
              <w:t>adecvate si individualizate potrivit nevoilor sociale ident</w:t>
            </w:r>
            <w:r w:rsidR="00367232" w:rsidRPr="004C2E2A">
              <w:rPr>
                <w:rFonts w:ascii="Trebuchet MS" w:hAnsi="Trebuchet MS"/>
                <w:lang w:val="it-IT"/>
              </w:rPr>
              <w:t xml:space="preserve">ificate ca urmare a efectuarii </w:t>
            </w:r>
            <w:r w:rsidRPr="004C2E2A">
              <w:rPr>
                <w:rFonts w:ascii="Trebuchet MS" w:hAnsi="Trebuchet MS"/>
                <w:lang w:val="it-IT"/>
              </w:rPr>
              <w:t>evaluarii complexe, cuprinzand programarea serviciilor soc</w:t>
            </w:r>
            <w:r w:rsidR="00367232" w:rsidRPr="004C2E2A">
              <w:rPr>
                <w:rFonts w:ascii="Trebuchet MS" w:hAnsi="Trebuchet MS"/>
                <w:lang w:val="it-IT"/>
              </w:rPr>
              <w:t xml:space="preserve">iale, personalul responsabil si </w:t>
            </w:r>
            <w:r w:rsidRPr="004C2E2A">
              <w:rPr>
                <w:rFonts w:ascii="Trebuchet MS" w:hAnsi="Trebuchet MS"/>
                <w:lang w:val="it-IT"/>
              </w:rPr>
              <w:t>procedurile de acordare a serviciilor sociale;</w:t>
            </w:r>
          </w:p>
          <w:p w:rsidR="0036723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1.14. evaluarea complexa - activitatea de investigare si analiza a starii actuale d</w:t>
            </w:r>
            <w:r w:rsidR="00367232" w:rsidRPr="004C2E2A">
              <w:rPr>
                <w:rFonts w:ascii="Trebuchet MS" w:hAnsi="Trebuchet MS"/>
                <w:lang w:val="it-IT"/>
              </w:rPr>
              <w:t xml:space="preserve">e </w:t>
            </w:r>
            <w:r w:rsidRPr="004C2E2A">
              <w:rPr>
                <w:rFonts w:ascii="Trebuchet MS" w:hAnsi="Trebuchet MS"/>
                <w:lang w:val="it-IT"/>
              </w:rPr>
              <w:t>dezvoltare si de integrare sociala a beneficiarului de servi</w:t>
            </w:r>
            <w:r w:rsidR="00367232" w:rsidRPr="004C2E2A">
              <w:rPr>
                <w:rFonts w:ascii="Trebuchet MS" w:hAnsi="Trebuchet MS"/>
                <w:lang w:val="it-IT"/>
              </w:rPr>
              <w:t xml:space="preserve">cii sociale, a cauzelor care au </w:t>
            </w:r>
            <w:r w:rsidRPr="004C2E2A">
              <w:rPr>
                <w:rFonts w:ascii="Trebuchet MS" w:hAnsi="Trebuchet MS"/>
                <w:lang w:val="it-IT"/>
              </w:rPr>
              <w:t>generat si care intretin situatia de dificultate in c</w:t>
            </w:r>
            <w:r w:rsidR="00367232" w:rsidRPr="004C2E2A">
              <w:rPr>
                <w:rFonts w:ascii="Trebuchet MS" w:hAnsi="Trebuchet MS"/>
                <w:lang w:val="it-IT"/>
              </w:rPr>
              <w:t xml:space="preserve">are acesta se afla, precum si a </w:t>
            </w:r>
            <w:r w:rsidRPr="004C2E2A">
              <w:rPr>
                <w:rFonts w:ascii="Trebuchet MS" w:hAnsi="Trebuchet MS"/>
                <w:lang w:val="it-IT"/>
              </w:rPr>
              <w:t>prognosticului acestora, utilizandu-se instrumente si tehnici standardizate s</w:t>
            </w:r>
            <w:r w:rsidR="00367232" w:rsidRPr="004C2E2A">
              <w:rPr>
                <w:rFonts w:ascii="Trebuchet MS" w:hAnsi="Trebuchet MS"/>
                <w:lang w:val="it-IT"/>
              </w:rPr>
              <w:t xml:space="preserve">pecifice </w:t>
            </w:r>
            <w:r w:rsidRPr="004C2E2A">
              <w:rPr>
                <w:rFonts w:ascii="Trebuchet MS" w:hAnsi="Trebuchet MS"/>
                <w:lang w:val="it-IT"/>
              </w:rPr>
              <w:t xml:space="preserve">domeniilor: asistenta sociala, psihologic, </w:t>
            </w:r>
            <w:r w:rsidR="00367232" w:rsidRPr="004C2E2A">
              <w:rPr>
                <w:rFonts w:ascii="Trebuchet MS" w:hAnsi="Trebuchet MS"/>
                <w:lang w:val="it-IT"/>
              </w:rPr>
              <w:t>educational, medical, juridic.</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2. Obiectul contractului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2.1.*) Obiectul contractului il constituie acordarea urmatoarelor servicii sociale:</w:t>
            </w:r>
            <w:r w:rsidRPr="004C2E2A">
              <w:rPr>
                <w:rFonts w:ascii="Trebuchet MS" w:hAnsi="Trebuchet MS"/>
                <w:lang w:val="it-IT"/>
              </w:rPr>
              <w:br/>
              <w:t>a)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b)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c) .......... s.a.m.d.</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Lista serviciilor sociale ce vor fi acordate poate fi prevazuta cu acordul partilor in</w:t>
            </w:r>
            <w:r w:rsidRPr="004C2E2A">
              <w:rPr>
                <w:rFonts w:ascii="Trebuchet MS" w:hAnsi="Trebuchet MS"/>
                <w:lang w:val="it-IT"/>
              </w:rPr>
              <w:br/>
              <w:t>anexa la contract.</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lastRenderedPageBreak/>
              <w:t>2.2.*) Descrierea serviciilor sociale acordate de furnizorul de servicii sociale:</w:t>
            </w:r>
            <w:r w:rsidRPr="004C2E2A">
              <w:rPr>
                <w:rFonts w:ascii="Trebuchet MS" w:hAnsi="Trebuchet MS"/>
                <w:lang w:val="it-IT"/>
              </w:rPr>
              <w:br/>
              <w:t>a)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b)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c) ..... s.a.m.d.</w:t>
            </w:r>
          </w:p>
          <w:p w:rsidR="0036723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 Descrierea serviciilor sociale acordate poate fi prevazuta cu acordul pa</w:t>
            </w:r>
            <w:r w:rsidR="002073B9" w:rsidRPr="004C2E2A">
              <w:rPr>
                <w:rFonts w:ascii="Trebuchet MS" w:hAnsi="Trebuchet MS"/>
                <w:lang w:val="it-IT"/>
              </w:rPr>
              <w:t xml:space="preserve">rtilor in anexa </w:t>
            </w:r>
            <w:r w:rsidR="00367232" w:rsidRPr="004C2E2A">
              <w:rPr>
                <w:rFonts w:ascii="Trebuchet MS" w:hAnsi="Trebuchet MS"/>
                <w:lang w:val="it-IT"/>
              </w:rPr>
              <w:t>la contract.</w:t>
            </w:r>
          </w:p>
          <w:p w:rsidR="005F5C2C" w:rsidRPr="004C2E2A" w:rsidRDefault="001129F2" w:rsidP="009F4ABE">
            <w:pPr>
              <w:pStyle w:val="NormalWeb"/>
              <w:spacing w:before="0" w:beforeAutospacing="0" w:after="120"/>
              <w:jc w:val="both"/>
              <w:rPr>
                <w:rFonts w:ascii="Trebuchet MS" w:hAnsi="Trebuchet MS"/>
                <w:lang w:val="pt-BR"/>
              </w:rPr>
            </w:pPr>
            <w:r w:rsidRPr="004C2E2A">
              <w:rPr>
                <w:rFonts w:ascii="Trebuchet MS" w:hAnsi="Trebuchet MS"/>
                <w:lang w:val="it-IT"/>
              </w:rPr>
              <w:t>3. Costurile serviciilor sociale acordate si contributia beneficiarului de servicii sociale</w:t>
            </w:r>
            <w:r w:rsidRPr="004C2E2A">
              <w:rPr>
                <w:rFonts w:ascii="Trebuchet MS" w:hAnsi="Trebuchet MS"/>
                <w:lang w:val="it-IT"/>
              </w:rPr>
              <w:br/>
              <w:t>   3.1. Costul total pe luna al serviciilor sociale prevazute l</w:t>
            </w:r>
            <w:r w:rsidR="00367232" w:rsidRPr="004C2E2A">
              <w:rPr>
                <w:rFonts w:ascii="Trebuchet MS" w:hAnsi="Trebuchet MS"/>
                <w:lang w:val="it-IT"/>
              </w:rPr>
              <w:t>a pct. 2 este de: .............</w:t>
            </w:r>
            <w:r w:rsidRPr="004C2E2A">
              <w:rPr>
                <w:rFonts w:ascii="Trebuchet MS" w:hAnsi="Trebuchet MS"/>
                <w:lang w:val="it-IT"/>
              </w:rPr>
              <w:t>lei/luna.</w:t>
            </w:r>
            <w:r w:rsidRPr="004C2E2A">
              <w:rPr>
                <w:rFonts w:ascii="Trebuchet MS" w:hAnsi="Trebuchet MS"/>
                <w:lang w:val="it-IT"/>
              </w:rPr>
              <w:br/>
              <w:t xml:space="preserve">   </w:t>
            </w:r>
            <w:r w:rsidRPr="004C2E2A">
              <w:rPr>
                <w:rFonts w:ascii="Trebuchet MS" w:hAnsi="Trebuchet MS"/>
                <w:lang w:val="pt-BR"/>
              </w:rPr>
              <w:t>3.2. *) Costul pe luna pentru fiecare serviciu social acordat e</w:t>
            </w:r>
            <w:r w:rsidR="005F5C2C" w:rsidRPr="004C2E2A">
              <w:rPr>
                <w:rFonts w:ascii="Trebuchet MS" w:hAnsi="Trebuchet MS"/>
                <w:lang w:val="pt-BR"/>
              </w:rPr>
              <w:t>ste dupa cum urmeaza:</w:t>
            </w:r>
          </w:p>
          <w:p w:rsidR="0036723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pt-BR"/>
              </w:rPr>
              <w:t xml:space="preserve"> - pentru ..................................... costul pe luna este de ............ .</w:t>
            </w:r>
            <w:r w:rsidRPr="004C2E2A">
              <w:rPr>
                <w:rFonts w:ascii="Trebuchet MS" w:hAnsi="Trebuchet MS"/>
                <w:lang w:val="pt-BR"/>
              </w:rPr>
              <w:br/>
              <w:t>                    (serviciul social/serviciile sociale)</w:t>
            </w:r>
            <w:r w:rsidRPr="004C2E2A">
              <w:rPr>
                <w:rFonts w:ascii="Trebuchet MS" w:hAnsi="Trebuchet MS"/>
                <w:lang w:val="pt-BR"/>
              </w:rPr>
              <w:br/>
              <w:t>   *) Costurile serviciilor sociale pot fi prevazute cu acordul partilor in anexa la contract.</w:t>
            </w:r>
            <w:r w:rsidRPr="004C2E2A">
              <w:rPr>
                <w:rFonts w:ascii="Trebuchet MS" w:hAnsi="Trebuchet MS"/>
                <w:lang w:val="pt-BR"/>
              </w:rPr>
              <w:br/>
              <w:t>   3.3.**) Contributia beneficiarului pentru serviciile sociale primite este dupa cum urmeaza:</w:t>
            </w:r>
            <w:r w:rsidRPr="004C2E2A">
              <w:rPr>
                <w:rFonts w:ascii="Trebuchet MS" w:hAnsi="Trebuchet MS"/>
                <w:lang w:val="pt-BR"/>
              </w:rPr>
              <w:br/>
              <w:t>           - pentru ..................................... contributia este .................. .</w:t>
            </w:r>
            <w:r w:rsidRPr="004C2E2A">
              <w:rPr>
                <w:rFonts w:ascii="Trebuchet MS" w:hAnsi="Trebuchet MS"/>
                <w:lang w:val="pt-BR"/>
              </w:rPr>
              <w:br/>
              <w:t xml:space="preserve">                    </w:t>
            </w:r>
            <w:r w:rsidRPr="004C2E2A">
              <w:rPr>
                <w:rFonts w:ascii="Trebuchet MS" w:hAnsi="Trebuchet MS"/>
                <w:lang w:val="it-IT"/>
              </w:rPr>
              <w:t>(serviciul social/serviciile sociale)                  (in bani/in natura)</w:t>
            </w:r>
            <w:r w:rsidRPr="004C2E2A">
              <w:rPr>
                <w:rFonts w:ascii="Trebuchet MS" w:hAnsi="Trebuchet MS"/>
                <w:lang w:val="it-IT"/>
              </w:rPr>
              <w:br/>
              <w:t>   **) Valoarea contributiei beneficiarului de servicii sociale este stabilita in urma</w:t>
            </w:r>
            <w:r w:rsidRPr="004C2E2A">
              <w:rPr>
                <w:rFonts w:ascii="Trebuchet MS" w:hAnsi="Trebuchet MS"/>
                <w:lang w:val="it-IT"/>
              </w:rPr>
              <w:br/>
              <w:t>proc</w:t>
            </w:r>
            <w:r w:rsidR="00367232" w:rsidRPr="004C2E2A">
              <w:rPr>
                <w:rFonts w:ascii="Trebuchet MS" w:hAnsi="Trebuchet MS"/>
                <w:lang w:val="it-IT"/>
              </w:rPr>
              <w:t>esului de evaluare complexa.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3.4. Contributia beneficiarului de servicii sociale nu va </w:t>
            </w:r>
            <w:r w:rsidR="00367232" w:rsidRPr="004C2E2A">
              <w:rPr>
                <w:rFonts w:ascii="Trebuchet MS" w:hAnsi="Trebuchet MS"/>
                <w:lang w:val="it-IT"/>
              </w:rPr>
              <w:t xml:space="preserve">influenta acordarea serviciilor </w:t>
            </w:r>
            <w:r w:rsidRPr="004C2E2A">
              <w:rPr>
                <w:rFonts w:ascii="Trebuchet MS" w:hAnsi="Trebuchet MS"/>
                <w:lang w:val="it-IT"/>
              </w:rPr>
              <w:t>sociale si nu va ingreuna posibilitatea acestuia de a iesi din starea de dificultate.</w:t>
            </w:r>
            <w:r w:rsidRPr="004C2E2A">
              <w:rPr>
                <w:rFonts w:ascii="Trebuchet MS" w:hAnsi="Trebuchet MS"/>
                <w:lang w:val="it-IT"/>
              </w:rPr>
              <w:br/>
              <w:t>   4. Durata contractului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4.1. Durata contractului este de la data de ................</w:t>
            </w:r>
            <w:r w:rsidR="00367232" w:rsidRPr="004C2E2A">
              <w:rPr>
                <w:rFonts w:ascii="Trebuchet MS" w:hAnsi="Trebuchet MS"/>
                <w:lang w:val="it-IT"/>
              </w:rPr>
              <w:t xml:space="preserve"> pana la data de .............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4.2. Durata contractului poate fi prelungita cu acordul partilor si numa</w:t>
            </w:r>
            <w:r w:rsidR="00367232" w:rsidRPr="004C2E2A">
              <w:rPr>
                <w:rFonts w:ascii="Trebuchet MS" w:hAnsi="Trebuchet MS"/>
                <w:lang w:val="it-IT"/>
              </w:rPr>
              <w:t xml:space="preserve">i dupa evaluarea </w:t>
            </w:r>
            <w:r w:rsidRPr="004C2E2A">
              <w:rPr>
                <w:rFonts w:ascii="Trebuchet MS" w:hAnsi="Trebuchet MS"/>
                <w:lang w:val="it-IT"/>
              </w:rPr>
              <w:t>rezultatelor serviciilor acordate beneficiarului de servicii s</w:t>
            </w:r>
            <w:r w:rsidR="00367232" w:rsidRPr="004C2E2A">
              <w:rPr>
                <w:rFonts w:ascii="Trebuchet MS" w:hAnsi="Trebuchet MS"/>
                <w:lang w:val="it-IT"/>
              </w:rPr>
              <w:t xml:space="preserve">ociale si, dupa caz, revizuirea </w:t>
            </w:r>
            <w:r w:rsidRPr="004C2E2A">
              <w:rPr>
                <w:rFonts w:ascii="Trebuchet MS" w:hAnsi="Trebuchet MS"/>
                <w:lang w:val="it-IT"/>
              </w:rPr>
              <w:t>planului individualizat de asistenta si ingrijire.</w:t>
            </w:r>
          </w:p>
          <w:p w:rsidR="001129F2" w:rsidRPr="004C2E2A" w:rsidRDefault="001129F2" w:rsidP="009F4ABE">
            <w:pPr>
              <w:pStyle w:val="NormalWeb"/>
              <w:spacing w:before="0" w:beforeAutospacing="0" w:after="120"/>
              <w:jc w:val="both"/>
              <w:rPr>
                <w:rFonts w:ascii="Trebuchet MS" w:hAnsi="Trebuchet MS"/>
                <w:lang w:val="pt-BR"/>
              </w:rPr>
            </w:pPr>
            <w:r w:rsidRPr="004C2E2A">
              <w:rPr>
                <w:rFonts w:ascii="Trebuchet MS" w:hAnsi="Trebuchet MS"/>
                <w:lang w:val="pt-BR"/>
              </w:rPr>
              <w:t>5. Etapele procesului de acordare a serviciilor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5.1. implementarea masurilor prevazute in planul de interventie si in planul individualizat;</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5.2. reevaluarea periodica a situatiei beneficiarului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5.3. revizuirea planului individualizat de asistenta si ingrijire in vederea adaptarii</w:t>
            </w:r>
            <w:r w:rsidRPr="004C2E2A">
              <w:rPr>
                <w:rFonts w:ascii="Trebuchet MS" w:hAnsi="Trebuchet MS"/>
                <w:lang w:val="it-IT"/>
              </w:rPr>
              <w:br/>
              <w:t>serviciilor sociale la nevoile beneficiarului.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6. Drepturile furnizorului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6.1. de a verifica veridicitatea informatiilor primite de la beneficiarul de servicii</w:t>
            </w:r>
            <w:r w:rsidRPr="004C2E2A">
              <w:rPr>
                <w:rFonts w:ascii="Trebuchet MS" w:hAnsi="Trebuchet MS"/>
                <w:lang w:val="it-IT"/>
              </w:rPr>
              <w:br/>
              <w:t>sociale;</w:t>
            </w:r>
            <w:r w:rsidRPr="004C2E2A">
              <w:rPr>
                <w:rFonts w:ascii="Trebuchet MS" w:hAnsi="Trebuchet MS"/>
                <w:lang w:val="it-IT"/>
              </w:rPr>
              <w:br/>
              <w:t>6.2. de a sista acordarea serviciilor sociale catre benefici</w:t>
            </w:r>
            <w:r w:rsidR="00367232" w:rsidRPr="004C2E2A">
              <w:rPr>
                <w:rFonts w:ascii="Trebuchet MS" w:hAnsi="Trebuchet MS"/>
                <w:lang w:val="it-IT"/>
              </w:rPr>
              <w:t xml:space="preserve">ar in cazul in care </w:t>
            </w:r>
            <w:r w:rsidR="00367232" w:rsidRPr="004C2E2A">
              <w:rPr>
                <w:rFonts w:ascii="Trebuchet MS" w:hAnsi="Trebuchet MS"/>
                <w:lang w:val="it-IT"/>
              </w:rPr>
              <w:lastRenderedPageBreak/>
              <w:t xml:space="preserve">constata ca </w:t>
            </w:r>
            <w:r w:rsidRPr="004C2E2A">
              <w:rPr>
                <w:rFonts w:ascii="Trebuchet MS" w:hAnsi="Trebuchet MS"/>
                <w:lang w:val="it-IT"/>
              </w:rPr>
              <w:t>acesta i-a furnizat informatii eronate;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6.3. de a utiliza, in conditiile legii, date denominalizate in scopul intocmirii de</w:t>
            </w:r>
            <w:r w:rsidRPr="004C2E2A">
              <w:rPr>
                <w:rFonts w:ascii="Trebuchet MS" w:hAnsi="Trebuchet MS"/>
                <w:lang w:val="it-IT"/>
              </w:rPr>
              <w:br/>
              <w:t>statistici pentru dezvoltarea serviciilor sociale.</w:t>
            </w:r>
          </w:p>
          <w:p w:rsidR="001129F2" w:rsidRPr="004C2E2A" w:rsidRDefault="001129F2" w:rsidP="009F4ABE">
            <w:pPr>
              <w:pStyle w:val="NormalWeb"/>
              <w:spacing w:before="0" w:beforeAutospacing="0" w:after="120"/>
              <w:jc w:val="both"/>
              <w:rPr>
                <w:rFonts w:ascii="Trebuchet MS" w:hAnsi="Trebuchet MS"/>
                <w:lang w:val="fr-FR"/>
              </w:rPr>
            </w:pPr>
            <w:r w:rsidRPr="004C2E2A">
              <w:rPr>
                <w:rFonts w:ascii="Trebuchet MS" w:hAnsi="Trebuchet MS"/>
                <w:lang w:val="fr-FR"/>
              </w:rPr>
              <w:t>7. Obligatiilefurnizorului de serviciisociale:</w:t>
            </w:r>
          </w:p>
          <w:p w:rsidR="0036723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7.1. sa respecte drepturile si libertatile fundamentale </w:t>
            </w:r>
            <w:r w:rsidR="00367232" w:rsidRPr="004C2E2A">
              <w:rPr>
                <w:rFonts w:ascii="Trebuchet MS" w:hAnsi="Trebuchet MS"/>
                <w:lang w:val="it-IT"/>
              </w:rPr>
              <w:t xml:space="preserve">ale beneficiarului in acordarea </w:t>
            </w:r>
            <w:r w:rsidRPr="004C2E2A">
              <w:rPr>
                <w:rFonts w:ascii="Trebuchet MS" w:hAnsi="Trebuchet MS"/>
                <w:lang w:val="it-IT"/>
              </w:rPr>
              <w:t xml:space="preserve">serviciilor sociale, precum si drepturile beneficiarului de </w:t>
            </w:r>
            <w:r w:rsidR="00367232" w:rsidRPr="004C2E2A">
              <w:rPr>
                <w:rFonts w:ascii="Trebuchet MS" w:hAnsi="Trebuchet MS"/>
                <w:lang w:val="it-IT"/>
              </w:rPr>
              <w:t xml:space="preserve">servicii sociale, rezultate din prezentul contract;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7.2. sa acorde servicii sociale prevazute in planul individualizat de asistenta si</w:t>
            </w:r>
            <w:r w:rsidRPr="004C2E2A">
              <w:rPr>
                <w:rFonts w:ascii="Trebuchet MS" w:hAnsi="Trebuchet MS"/>
                <w:lang w:val="it-IT"/>
              </w:rPr>
              <w:br/>
              <w:t>ingrijire, cu respectarea acestuia si a standardelor minimale de calitate a serviciilor</w:t>
            </w:r>
            <w:r w:rsidRPr="004C2E2A">
              <w:rPr>
                <w:rFonts w:ascii="Trebuchet MS" w:hAnsi="Trebuchet MS"/>
                <w:lang w:val="it-IT"/>
              </w:rPr>
              <w:br/>
              <w:t>sociale;</w:t>
            </w:r>
            <w:r w:rsidRPr="004C2E2A">
              <w:rPr>
                <w:rFonts w:ascii="Trebuchet MS" w:hAnsi="Trebuchet MS"/>
                <w:lang w:val="it-IT"/>
              </w:rPr>
              <w:br/>
              <w:t> 7.3. sa depuna toate diligentele pentru a asigura beneficiar</w:t>
            </w:r>
            <w:r w:rsidR="00367232" w:rsidRPr="004C2E2A">
              <w:rPr>
                <w:rFonts w:ascii="Trebuchet MS" w:hAnsi="Trebuchet MS"/>
                <w:lang w:val="it-IT"/>
              </w:rPr>
              <w:t xml:space="preserve">ul de continuitatea serviciilor </w:t>
            </w:r>
            <w:r w:rsidRPr="004C2E2A">
              <w:rPr>
                <w:rFonts w:ascii="Trebuchet MS" w:hAnsi="Trebuchet MS"/>
                <w:lang w:val="it-IT"/>
              </w:rPr>
              <w:t>sociale furnizate, in cazurile de incetare a prezentului contract prevazute la pc</w:t>
            </w:r>
            <w:r w:rsidR="00367232" w:rsidRPr="004C2E2A">
              <w:rPr>
                <w:rFonts w:ascii="Trebuchet MS" w:hAnsi="Trebuchet MS"/>
                <w:lang w:val="it-IT"/>
              </w:rPr>
              <w:t xml:space="preserve">t. 12.1 si </w:t>
            </w:r>
            <w:r w:rsidRPr="004C2E2A">
              <w:rPr>
                <w:rFonts w:ascii="Trebuchet MS" w:hAnsi="Trebuchet MS"/>
                <w:lang w:val="it-IT"/>
              </w:rPr>
              <w:t>13.1 lit. a) si d); asigurarea continuitatii serviciilo</w:t>
            </w:r>
            <w:r w:rsidR="00367232" w:rsidRPr="004C2E2A">
              <w:rPr>
                <w:rFonts w:ascii="Trebuchet MS" w:hAnsi="Trebuchet MS"/>
                <w:lang w:val="it-IT"/>
              </w:rPr>
              <w:t xml:space="preserve">r sociale se va realiza si prin </w:t>
            </w:r>
            <w:r w:rsidRPr="004C2E2A">
              <w:rPr>
                <w:rFonts w:ascii="Trebuchet MS" w:hAnsi="Trebuchet MS"/>
                <w:lang w:val="it-IT"/>
              </w:rPr>
              <w:t>subcontractare si cesiune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7.4. sa fie receptiv si sa tina cont de toate eforturile ben</w:t>
            </w:r>
            <w:r w:rsidR="00367232" w:rsidRPr="004C2E2A">
              <w:rPr>
                <w:rFonts w:ascii="Trebuchet MS" w:hAnsi="Trebuchet MS"/>
                <w:lang w:val="it-IT"/>
              </w:rPr>
              <w:t xml:space="preserve">eficiarului de servicii sociale </w:t>
            </w:r>
            <w:r w:rsidRPr="004C2E2A">
              <w:rPr>
                <w:rFonts w:ascii="Trebuchet MS" w:hAnsi="Trebuchet MS"/>
                <w:lang w:val="it-IT"/>
              </w:rPr>
              <w:t xml:space="preserve">in indeplinirea obligatiilor contractuale si sa considere </w:t>
            </w:r>
            <w:r w:rsidR="00367232" w:rsidRPr="004C2E2A">
              <w:rPr>
                <w:rFonts w:ascii="Trebuchet MS" w:hAnsi="Trebuchet MS"/>
                <w:lang w:val="it-IT"/>
              </w:rPr>
              <w:t xml:space="preserve">ca beneficiarul si-a indeplinit </w:t>
            </w:r>
            <w:r w:rsidRPr="004C2E2A">
              <w:rPr>
                <w:rFonts w:ascii="Trebuchet MS" w:hAnsi="Trebuchet MS"/>
                <w:lang w:val="it-IT"/>
              </w:rPr>
              <w:t>obligatiile contractuale in masura in care a depus toate eforturile;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7.5. sa informeze beneficiarul de servicii sociale asupra: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continutului serviciilor sociale si conditiilor de acordare a acestora;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oportunitatii acordarii altor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listei la nivel local cuprinzand furnizorii acreditati sa acorde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regulamentului de ordine interna;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oricarei modificari de drept a contractului;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7.6. sa reevalueze periodic situatia beneficiarului de ser</w:t>
            </w:r>
            <w:r w:rsidR="00367232" w:rsidRPr="004C2E2A">
              <w:rPr>
                <w:rFonts w:ascii="Trebuchet MS" w:hAnsi="Trebuchet MS"/>
                <w:lang w:val="it-IT"/>
              </w:rPr>
              <w:t xml:space="preserve">vicii sociale, si, dupa caz, sa </w:t>
            </w:r>
            <w:r w:rsidRPr="004C2E2A">
              <w:rPr>
                <w:rFonts w:ascii="Trebuchet MS" w:hAnsi="Trebuchet MS"/>
                <w:lang w:val="it-IT"/>
              </w:rPr>
              <w:t>completeze si/sau sa revizuiasca planul individualizat de asi</w:t>
            </w:r>
            <w:r w:rsidR="00367232" w:rsidRPr="004C2E2A">
              <w:rPr>
                <w:rFonts w:ascii="Trebuchet MS" w:hAnsi="Trebuchet MS"/>
                <w:lang w:val="it-IT"/>
              </w:rPr>
              <w:t xml:space="preserve">stenta si ingrijire exclusiv in </w:t>
            </w:r>
            <w:r w:rsidRPr="004C2E2A">
              <w:rPr>
                <w:rFonts w:ascii="Trebuchet MS" w:hAnsi="Trebuchet MS"/>
                <w:lang w:val="it-IT"/>
              </w:rPr>
              <w:t>interesul acestuia;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7.7. sa respecte, conform legii, confidentialitatea datelor si informatiilor </w:t>
            </w:r>
            <w:r w:rsidR="00367232" w:rsidRPr="004C2E2A">
              <w:rPr>
                <w:rFonts w:ascii="Trebuchet MS" w:hAnsi="Trebuchet MS"/>
                <w:lang w:val="it-IT"/>
              </w:rPr>
              <w:t xml:space="preserve">referitoare la </w:t>
            </w:r>
            <w:r w:rsidRPr="004C2E2A">
              <w:rPr>
                <w:rFonts w:ascii="Trebuchet MS" w:hAnsi="Trebuchet MS"/>
                <w:lang w:val="it-IT"/>
              </w:rPr>
              <w:t>beneficiarul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7.8. sa ia in considerare dorintele si recomandarile obiectiv</w:t>
            </w:r>
            <w:r w:rsidR="00367232" w:rsidRPr="004C2E2A">
              <w:rPr>
                <w:rFonts w:ascii="Trebuchet MS" w:hAnsi="Trebuchet MS"/>
                <w:lang w:val="it-IT"/>
              </w:rPr>
              <w:t xml:space="preserve">e ale beneficiarului cu privire </w:t>
            </w:r>
            <w:r w:rsidRPr="004C2E2A">
              <w:rPr>
                <w:rFonts w:ascii="Trebuchet MS" w:hAnsi="Trebuchet MS"/>
                <w:lang w:val="it-IT"/>
              </w:rPr>
              <w:t>la acordarea serviciilor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7.9. sa utilizeze contributia beneficiarului de servicii sociale exclusiv pe</w:t>
            </w:r>
            <w:r w:rsidR="00367232" w:rsidRPr="004C2E2A">
              <w:rPr>
                <w:rFonts w:ascii="Trebuchet MS" w:hAnsi="Trebuchet MS"/>
                <w:lang w:val="it-IT"/>
              </w:rPr>
              <w:t xml:space="preserve">ntru acoperirea </w:t>
            </w:r>
            <w:r w:rsidRPr="004C2E2A">
              <w:rPr>
                <w:rFonts w:ascii="Trebuchet MS" w:hAnsi="Trebuchet MS"/>
                <w:lang w:val="it-IT"/>
              </w:rPr>
              <w:t>cheltuielilor legate de acordarea serviciilor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7.10. de a informa serviciul public de asistenta in a carui raza teritoriala locuieste</w:t>
            </w:r>
            <w:r w:rsidRPr="004C2E2A">
              <w:rPr>
                <w:rFonts w:ascii="Trebuchet MS" w:hAnsi="Trebuchet MS"/>
                <w:lang w:val="it-IT"/>
              </w:rPr>
              <w:br/>
              <w:t>beneficiarul asupra nevoilor identificate si serviciilor sociale propuse a fi acordate.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8. Drepturile beneficiarului</w:t>
            </w:r>
          </w:p>
          <w:p w:rsidR="0036723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8.1. In procesul de acordare a serviciilor sociale prevazute la pct. 2, furnizorul de</w:t>
            </w:r>
            <w:r w:rsidRPr="004C2E2A">
              <w:rPr>
                <w:rFonts w:ascii="Trebuchet MS" w:hAnsi="Trebuchet MS"/>
                <w:lang w:val="it-IT"/>
              </w:rPr>
              <w:br/>
              <w:t>servicii sociale va respecta drepturile si libertatile fun</w:t>
            </w:r>
            <w:r w:rsidR="00367232" w:rsidRPr="004C2E2A">
              <w:rPr>
                <w:rFonts w:ascii="Trebuchet MS" w:hAnsi="Trebuchet MS"/>
                <w:lang w:val="it-IT"/>
              </w:rPr>
              <w:t xml:space="preserve">damentale ale beneficiarului de servicii sociale.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lastRenderedPageBreak/>
              <w:t>8.2. Beneficiarul are urmatoarele drepturi contractuale: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a) de a primi servicii sociale prevazute in planul individualizat de asistenta si ingrijire;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b) de a i se asigura continuitatea serviciilor sociale ata</w:t>
            </w:r>
            <w:r w:rsidR="00367232" w:rsidRPr="004C2E2A">
              <w:rPr>
                <w:rFonts w:ascii="Trebuchet MS" w:hAnsi="Trebuchet MS"/>
                <w:lang w:val="it-IT"/>
              </w:rPr>
              <w:t xml:space="preserve">t timp cat se mentin conditiile </w:t>
            </w:r>
            <w:r w:rsidRPr="004C2E2A">
              <w:rPr>
                <w:rFonts w:ascii="Trebuchet MS" w:hAnsi="Trebuchet MS"/>
                <w:lang w:val="it-IT"/>
              </w:rPr>
              <w:t>care au generat situatia de dificultate;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c) de a refuza, in conditii obiective, primirea serviciilor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d) de a fi informat, in timp util si in termeni accesibili, asupra: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 drepturilor sociale, masurilor legale de protectie si asupra situatiilor de risc;</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modificarilor intervenite in acordarea serviciilor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oportunitatii acordarii altor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listei la nivel local cuprinzand furnizorii acreditati sa acorde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regulamentului de ordine interna;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e) de a participa la evaluarea serviciilor sociale primite si la luarea d</w:t>
            </w:r>
            <w:r w:rsidR="00367232" w:rsidRPr="004C2E2A">
              <w:rPr>
                <w:rFonts w:ascii="Trebuchet MS" w:hAnsi="Trebuchet MS"/>
                <w:lang w:val="it-IT"/>
              </w:rPr>
              <w:t xml:space="preserve">eciziilor privind </w:t>
            </w:r>
            <w:r w:rsidRPr="004C2E2A">
              <w:rPr>
                <w:rFonts w:ascii="Trebuchet MS" w:hAnsi="Trebuchet MS"/>
                <w:lang w:val="it-IT"/>
              </w:rPr>
              <w:t>interventia sociala care i se aplica, putand alege variante de interventie, daca ele exista;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f) dreptul de a avea acces la propriul dosar;</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g) de a-si exprima nemultumirea cu privire la acordarea serviciilor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9.*) Obligatiile beneficiarului: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9.1. sa participe activ in procesul de furnizare a serviciil</w:t>
            </w:r>
            <w:r w:rsidR="00367232" w:rsidRPr="004C2E2A">
              <w:rPr>
                <w:rFonts w:ascii="Trebuchet MS" w:hAnsi="Trebuchet MS"/>
                <w:lang w:val="it-IT"/>
              </w:rPr>
              <w:t xml:space="preserve">or sociale si la reevaluarea si </w:t>
            </w:r>
            <w:r w:rsidRPr="004C2E2A">
              <w:rPr>
                <w:rFonts w:ascii="Trebuchet MS" w:hAnsi="Trebuchet MS"/>
                <w:lang w:val="it-IT"/>
              </w:rPr>
              <w:t>revizuirea planului individualizat de asistenta si ingrijire;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9.2. sa furnizeze informatii corecte cu privire la identitatea si situatia familiala,</w:t>
            </w:r>
            <w:r w:rsidRPr="004C2E2A">
              <w:rPr>
                <w:rFonts w:ascii="Trebuchet MS" w:hAnsi="Trebuchet MS"/>
                <w:lang w:val="it-IT"/>
              </w:rPr>
              <w:br/>
              <w:t xml:space="preserve">medicala, economica si sociala si sa permita furnizorului </w:t>
            </w:r>
            <w:r w:rsidR="00367232" w:rsidRPr="004C2E2A">
              <w:rPr>
                <w:rFonts w:ascii="Trebuchet MS" w:hAnsi="Trebuchet MS"/>
                <w:lang w:val="it-IT"/>
              </w:rPr>
              <w:t xml:space="preserve">de servicii sociale verificarea </w:t>
            </w:r>
            <w:r w:rsidRPr="004C2E2A">
              <w:rPr>
                <w:rFonts w:ascii="Trebuchet MS" w:hAnsi="Trebuchet MS"/>
                <w:lang w:val="it-IT"/>
              </w:rPr>
              <w:t>veridicitatii acestora;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9.3. sa respecte termenele si clauzele stabilite in cadrul planului individualizat de</w:t>
            </w:r>
            <w:r w:rsidRPr="004C2E2A">
              <w:rPr>
                <w:rFonts w:ascii="Trebuchet MS" w:hAnsi="Trebuchet MS"/>
                <w:lang w:val="it-IT"/>
              </w:rPr>
              <w:br/>
              <w:t>asistenta si ingrijire;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9.4. sa contribuie la plata costurilor serviciilor sociale primite cu o cota-parte din</w:t>
            </w:r>
            <w:r w:rsidRPr="004C2E2A">
              <w:rPr>
                <w:rFonts w:ascii="Trebuchet MS" w:hAnsi="Trebuchet MS"/>
                <w:lang w:val="it-IT"/>
              </w:rPr>
              <w:br/>
              <w:t>costul total al serviciului/serviciilor acordat/acordate de furnizor, conform pct. 3.3 si 3.4;</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9.5. sa anunte orice modificare intervenita in legatura cu situatia sa personala pe</w:t>
            </w:r>
            <w:r w:rsidRPr="004C2E2A">
              <w:rPr>
                <w:rFonts w:ascii="Trebuchet MS" w:hAnsi="Trebuchet MS"/>
                <w:lang w:val="it-IT"/>
              </w:rPr>
              <w:br/>
              <w:t>parcursul acordarii serviciilor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9.6. sa respecte regulamentul de ordine interna al furnizoru</w:t>
            </w:r>
            <w:r w:rsidR="00367232" w:rsidRPr="004C2E2A">
              <w:rPr>
                <w:rFonts w:ascii="Trebuchet MS" w:hAnsi="Trebuchet MS"/>
                <w:lang w:val="it-IT"/>
              </w:rPr>
              <w:t xml:space="preserve">lui de servicii sociale (reguli </w:t>
            </w:r>
            <w:r w:rsidRPr="004C2E2A">
              <w:rPr>
                <w:rFonts w:ascii="Trebuchet MS" w:hAnsi="Trebuchet MS"/>
                <w:lang w:val="it-IT"/>
              </w:rPr>
              <w:t>de comportament, program, persoanele de contact etc.).</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Obligatiile beneficiarului de servicii sociale se vor completa, dupa caz, cu alte</w:t>
            </w:r>
            <w:r w:rsidRPr="004C2E2A">
              <w:rPr>
                <w:rFonts w:ascii="Trebuchet MS" w:hAnsi="Trebuchet MS"/>
                <w:lang w:val="it-IT"/>
              </w:rPr>
              <w:br/>
              <w:t>obligatii specifice tipurilor de servicii sociale prevazute in prezentul contract.</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10.*) Solutionarea reclamatiilor</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10.1. Beneficiarul are dreptul de a formula verbal si/sau in</w:t>
            </w:r>
            <w:r w:rsidR="00367232" w:rsidRPr="004C2E2A">
              <w:rPr>
                <w:rFonts w:ascii="Trebuchet MS" w:hAnsi="Trebuchet MS"/>
                <w:lang w:val="it-IT"/>
              </w:rPr>
              <w:t xml:space="preserve"> scris reclamatii cu </w:t>
            </w:r>
            <w:r w:rsidR="00367232" w:rsidRPr="004C2E2A">
              <w:rPr>
                <w:rFonts w:ascii="Trebuchet MS" w:hAnsi="Trebuchet MS"/>
                <w:lang w:val="it-IT"/>
              </w:rPr>
              <w:lastRenderedPageBreak/>
              <w:t xml:space="preserve">privire la </w:t>
            </w:r>
            <w:r w:rsidRPr="004C2E2A">
              <w:rPr>
                <w:rFonts w:ascii="Trebuchet MS" w:hAnsi="Trebuchet MS"/>
                <w:lang w:val="it-IT"/>
              </w:rPr>
              <w:t>acordarea serviciilor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10.2. Reclamatiile pot fi adresate furnizorului de servicii sociale direct sau prin</w:t>
            </w:r>
            <w:r w:rsidRPr="004C2E2A">
              <w:rPr>
                <w:rFonts w:ascii="Trebuchet MS" w:hAnsi="Trebuchet MS"/>
                <w:lang w:val="it-IT"/>
              </w:rPr>
              <w:br/>
              <w:t>intermediul oricarei persoane din cadrul echipei de implementare a planului individualizat.</w:t>
            </w:r>
            <w:r w:rsidRPr="004C2E2A">
              <w:rPr>
                <w:rFonts w:ascii="Trebuchet MS" w:hAnsi="Trebuchet MS"/>
                <w:lang w:val="it-IT"/>
              </w:rPr>
              <w:br/>
              <w:t>10.3. Furnizorul de servicii sociale are obligatia de a an</w:t>
            </w:r>
            <w:r w:rsidR="00367232" w:rsidRPr="004C2E2A">
              <w:rPr>
                <w:rFonts w:ascii="Trebuchet MS" w:hAnsi="Trebuchet MS"/>
                <w:lang w:val="it-IT"/>
              </w:rPr>
              <w:t xml:space="preserve">aliza continutul reclamatiilor, </w:t>
            </w:r>
            <w:r w:rsidRPr="004C2E2A">
              <w:rPr>
                <w:rFonts w:ascii="Trebuchet MS" w:hAnsi="Trebuchet MS"/>
                <w:lang w:val="it-IT"/>
              </w:rPr>
              <w:t>consultand atat beneficiarul de servicii sociale, c</w:t>
            </w:r>
            <w:r w:rsidR="00367232" w:rsidRPr="004C2E2A">
              <w:rPr>
                <w:rFonts w:ascii="Trebuchet MS" w:hAnsi="Trebuchet MS"/>
                <w:lang w:val="it-IT"/>
              </w:rPr>
              <w:t xml:space="preserve">at si specialistii implicati in </w:t>
            </w:r>
            <w:r w:rsidRPr="004C2E2A">
              <w:rPr>
                <w:rFonts w:ascii="Trebuchet MS" w:hAnsi="Trebuchet MS"/>
                <w:lang w:val="it-IT"/>
              </w:rPr>
              <w:t>implementarea planului individualizat de asistenta si ingri</w:t>
            </w:r>
            <w:r w:rsidR="00302972" w:rsidRPr="004C2E2A">
              <w:rPr>
                <w:rFonts w:ascii="Trebuchet MS" w:hAnsi="Trebuchet MS"/>
                <w:lang w:val="it-IT"/>
              </w:rPr>
              <w:t xml:space="preserve">jire si de a formula raspuns in </w:t>
            </w:r>
            <w:r w:rsidRPr="004C2E2A">
              <w:rPr>
                <w:rFonts w:ascii="Trebuchet MS" w:hAnsi="Trebuchet MS"/>
                <w:lang w:val="it-IT"/>
              </w:rPr>
              <w:t>termen de maximum 10 zile de la primirea reclamatiei.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10.4. Daca beneficiarul de servicii sociale nu este multum</w:t>
            </w:r>
            <w:r w:rsidR="00302972" w:rsidRPr="004C2E2A">
              <w:rPr>
                <w:rFonts w:ascii="Trebuchet MS" w:hAnsi="Trebuchet MS"/>
                <w:lang w:val="it-IT"/>
              </w:rPr>
              <w:t xml:space="preserve">it de solutionarea reclamatiei, </w:t>
            </w:r>
            <w:r w:rsidRPr="004C2E2A">
              <w:rPr>
                <w:rFonts w:ascii="Trebuchet MS" w:hAnsi="Trebuchet MS"/>
                <w:lang w:val="it-IT"/>
              </w:rPr>
              <w:t xml:space="preserve">acesta se poate adresa in scris Comisiei de mediere sociala de </w:t>
            </w:r>
            <w:r w:rsidR="00302972" w:rsidRPr="004C2E2A">
              <w:rPr>
                <w:rFonts w:ascii="Trebuchet MS" w:hAnsi="Trebuchet MS"/>
                <w:lang w:val="it-IT"/>
              </w:rPr>
              <w:t xml:space="preserve">la nivelul judetului/sectorului </w:t>
            </w:r>
            <w:r w:rsidRPr="004C2E2A">
              <w:rPr>
                <w:rFonts w:ascii="Trebuchet MS" w:hAnsi="Trebuchet MS"/>
                <w:lang w:val="it-IT"/>
              </w:rPr>
              <w:t>......, care va clarifica prin dialog divergentele dintre pa</w:t>
            </w:r>
            <w:r w:rsidR="00302972" w:rsidRPr="004C2E2A">
              <w:rPr>
                <w:rFonts w:ascii="Trebuchet MS" w:hAnsi="Trebuchet MS"/>
                <w:lang w:val="it-IT"/>
              </w:rPr>
              <w:t xml:space="preserve">rti sau, dupa caz, instantei de </w:t>
            </w:r>
            <w:r w:rsidRPr="004C2E2A">
              <w:rPr>
                <w:rFonts w:ascii="Trebuchet MS" w:hAnsi="Trebuchet MS"/>
                <w:lang w:val="it-IT"/>
              </w:rPr>
              <w:t>judecata competente.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 Furnizorul de servicii sociale va avea inscrisa in regu</w:t>
            </w:r>
            <w:r w:rsidR="00302972" w:rsidRPr="004C2E2A">
              <w:rPr>
                <w:rFonts w:ascii="Trebuchet MS" w:hAnsi="Trebuchet MS"/>
                <w:lang w:val="it-IT"/>
              </w:rPr>
              <w:t xml:space="preserve">lamentul de ordine interioara o </w:t>
            </w:r>
            <w:r w:rsidRPr="004C2E2A">
              <w:rPr>
                <w:rFonts w:ascii="Trebuchet MS" w:hAnsi="Trebuchet MS"/>
                <w:lang w:val="it-IT"/>
              </w:rPr>
              <w:t>procedura privind plangerile formulate de beneficiarii de ser</w:t>
            </w:r>
            <w:r w:rsidR="00302972" w:rsidRPr="004C2E2A">
              <w:rPr>
                <w:rFonts w:ascii="Trebuchet MS" w:hAnsi="Trebuchet MS"/>
                <w:lang w:val="it-IT"/>
              </w:rPr>
              <w:t xml:space="preserve">vicii sociale, care va respecta </w:t>
            </w:r>
            <w:r w:rsidRPr="004C2E2A">
              <w:rPr>
                <w:rFonts w:ascii="Trebuchet MS" w:hAnsi="Trebuchet MS"/>
                <w:lang w:val="it-IT"/>
              </w:rPr>
              <w:t>pct. 10.1-10.3.</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11. Litigii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11.1. Litigiile nascute in legatura cu incheierea, executare</w:t>
            </w:r>
            <w:r w:rsidR="00302972" w:rsidRPr="004C2E2A">
              <w:rPr>
                <w:rFonts w:ascii="Trebuchet MS" w:hAnsi="Trebuchet MS"/>
                <w:lang w:val="it-IT"/>
              </w:rPr>
              <w:t xml:space="preserve">a, modificarea si incetarea ori </w:t>
            </w:r>
            <w:r w:rsidRPr="004C2E2A">
              <w:rPr>
                <w:rFonts w:ascii="Trebuchet MS" w:hAnsi="Trebuchet MS"/>
                <w:lang w:val="it-IT"/>
              </w:rPr>
              <w:t>alte pretentii decurgand din prezentul contract vor fi supu</w:t>
            </w:r>
            <w:r w:rsidR="00302972" w:rsidRPr="004C2E2A">
              <w:rPr>
                <w:rFonts w:ascii="Trebuchet MS" w:hAnsi="Trebuchet MS"/>
                <w:lang w:val="it-IT"/>
              </w:rPr>
              <w:t xml:space="preserve">se unei proceduri prealabile de </w:t>
            </w:r>
            <w:r w:rsidRPr="004C2E2A">
              <w:rPr>
                <w:rFonts w:ascii="Trebuchet MS" w:hAnsi="Trebuchet MS"/>
                <w:lang w:val="it-IT"/>
              </w:rPr>
              <w:t>solutionare pe cale amiabila.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11.2. Daca dupa 15 zile de la inceperea acestor proceduri neoficiale furnizorul de servici</w:t>
            </w:r>
            <w:r w:rsidR="00302972" w:rsidRPr="004C2E2A">
              <w:rPr>
                <w:rFonts w:ascii="Trebuchet MS" w:hAnsi="Trebuchet MS"/>
                <w:lang w:val="it-IT"/>
              </w:rPr>
              <w:t xml:space="preserve">i </w:t>
            </w:r>
            <w:r w:rsidRPr="004C2E2A">
              <w:rPr>
                <w:rFonts w:ascii="Trebuchet MS" w:hAnsi="Trebuchet MS"/>
                <w:lang w:val="it-IT"/>
              </w:rPr>
              <w:t>sociale si beneficiarul de servicii sociale nu reusesc sa rezo</w:t>
            </w:r>
            <w:r w:rsidR="00302972" w:rsidRPr="004C2E2A">
              <w:rPr>
                <w:rFonts w:ascii="Trebuchet MS" w:hAnsi="Trebuchet MS"/>
                <w:lang w:val="it-IT"/>
              </w:rPr>
              <w:t xml:space="preserve">lve in mod amiabil o divergenta </w:t>
            </w:r>
            <w:r w:rsidRPr="004C2E2A">
              <w:rPr>
                <w:rFonts w:ascii="Trebuchet MS" w:hAnsi="Trebuchet MS"/>
                <w:lang w:val="it-IT"/>
              </w:rPr>
              <w:t xml:space="preserve">contractuala, fiecare poate solicita Comisiei de mediere </w:t>
            </w:r>
            <w:r w:rsidR="00302972" w:rsidRPr="004C2E2A">
              <w:rPr>
                <w:rFonts w:ascii="Trebuchet MS" w:hAnsi="Trebuchet MS"/>
                <w:lang w:val="it-IT"/>
              </w:rPr>
              <w:t xml:space="preserve">sociala mijlocirea solutionarii </w:t>
            </w:r>
            <w:r w:rsidRPr="004C2E2A">
              <w:rPr>
                <w:rFonts w:ascii="Trebuchet MS" w:hAnsi="Trebuchet MS"/>
                <w:lang w:val="it-IT"/>
              </w:rPr>
              <w:t>divergentelor sau se poate adresa instantelor judecatoresti competente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12.*) Rezilierea contractului</w:t>
            </w:r>
          </w:p>
          <w:p w:rsidR="0030297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In functie de natura serviciilor sociale oferite de catre furnizorul de servicii</w:t>
            </w:r>
            <w:r w:rsidRPr="004C2E2A">
              <w:rPr>
                <w:rFonts w:ascii="Trebuchet MS" w:hAnsi="Trebuchet MS"/>
                <w:lang w:val="it-IT"/>
              </w:rPr>
              <w:br/>
              <w:t>sociale, partile contractuale pot conveni asupra daunelor car</w:t>
            </w:r>
            <w:r w:rsidR="00302972" w:rsidRPr="004C2E2A">
              <w:rPr>
                <w:rFonts w:ascii="Trebuchet MS" w:hAnsi="Trebuchet MS"/>
                <w:lang w:val="it-IT"/>
              </w:rPr>
              <w:t xml:space="preserve">e se vor plati de catre partile responsabile. </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12.1. Constituie motiv de reziliere a prezentului contract urmatoarele: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a) refuzul obiectiv al beneficiarului de servicii sociale de </w:t>
            </w:r>
            <w:r w:rsidR="00302972" w:rsidRPr="004C2E2A">
              <w:rPr>
                <w:rFonts w:ascii="Trebuchet MS" w:hAnsi="Trebuchet MS"/>
                <w:lang w:val="it-IT"/>
              </w:rPr>
              <w:t xml:space="preserve">a mai primi serviciile sociale, </w:t>
            </w:r>
            <w:r w:rsidRPr="004C2E2A">
              <w:rPr>
                <w:rFonts w:ascii="Trebuchet MS" w:hAnsi="Trebuchet MS"/>
                <w:lang w:val="it-IT"/>
              </w:rPr>
              <w:t>exprimat in mod direct sau prin reprezentant;</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b) nerespectarea in mod repetat de catre beneficiarul de servicii sociale a regu</w:t>
            </w:r>
            <w:r w:rsidR="00302972" w:rsidRPr="004C2E2A">
              <w:rPr>
                <w:rFonts w:ascii="Trebuchet MS" w:hAnsi="Trebuchet MS"/>
                <w:lang w:val="it-IT"/>
              </w:rPr>
              <w:t xml:space="preserve">lamentului </w:t>
            </w:r>
            <w:r w:rsidRPr="004C2E2A">
              <w:rPr>
                <w:rFonts w:ascii="Trebuchet MS" w:hAnsi="Trebuchet MS"/>
                <w:lang w:val="it-IT"/>
              </w:rPr>
              <w:t>de ordine interioara al furnizorului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c) incalcarea de catre furnizorul de servicii sociale a pr</w:t>
            </w:r>
            <w:r w:rsidR="00302972" w:rsidRPr="004C2E2A">
              <w:rPr>
                <w:rFonts w:ascii="Trebuchet MS" w:hAnsi="Trebuchet MS"/>
                <w:lang w:val="it-IT"/>
              </w:rPr>
              <w:t xml:space="preserve">evederilor legale cu privire la </w:t>
            </w:r>
            <w:r w:rsidRPr="004C2E2A">
              <w:rPr>
                <w:rFonts w:ascii="Trebuchet MS" w:hAnsi="Trebuchet MS"/>
                <w:lang w:val="it-IT"/>
              </w:rPr>
              <w:t>serviciile sociale, daca este invocata de beneficiarul de servicii sociale;</w:t>
            </w:r>
          </w:p>
          <w:p w:rsidR="0030297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d) retragerea autorizatiei de functionare sau a acreditarii fu</w:t>
            </w:r>
            <w:r w:rsidR="00302972" w:rsidRPr="004C2E2A">
              <w:rPr>
                <w:rFonts w:ascii="Trebuchet MS" w:hAnsi="Trebuchet MS"/>
                <w:lang w:val="it-IT"/>
              </w:rPr>
              <w:t>rnizorului de servicii</w:t>
            </w:r>
            <w:r w:rsidR="00302972" w:rsidRPr="004C2E2A">
              <w:rPr>
                <w:rFonts w:ascii="Trebuchet MS" w:hAnsi="Trebuchet MS"/>
                <w:lang w:val="it-IT"/>
              </w:rPr>
              <w:br/>
              <w:t>sociale;</w:t>
            </w:r>
          </w:p>
          <w:p w:rsidR="0030297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e) limitarea domeniului de activitate pentru care furnizorul de servicii sociale a fost</w:t>
            </w:r>
            <w:r w:rsidRPr="004C2E2A">
              <w:rPr>
                <w:rFonts w:ascii="Trebuchet MS" w:hAnsi="Trebuchet MS"/>
                <w:lang w:val="it-IT"/>
              </w:rPr>
              <w:br/>
              <w:t xml:space="preserve">acreditat, in masura in care este afectata acordarea serviciilor catre beneficiarul </w:t>
            </w:r>
            <w:r w:rsidRPr="004C2E2A">
              <w:rPr>
                <w:rFonts w:ascii="Trebuchet MS" w:hAnsi="Trebuchet MS"/>
                <w:lang w:val="it-IT"/>
              </w:rPr>
              <w:lastRenderedPageBreak/>
              <w:t>de servicii</w:t>
            </w:r>
            <w:r w:rsidR="00302972" w:rsidRPr="004C2E2A">
              <w:rPr>
                <w:rFonts w:ascii="Trebuchet MS" w:hAnsi="Trebuchet MS"/>
                <w:lang w:val="it-IT"/>
              </w:rPr>
              <w:t xml:space="preserve">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f) schimbarea obiectului de activitate al furnizorului de servicii sociale, in masura in care este afectata acordarea serviciilor catre beneficiarul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13. Incetarea contractului</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13.1. Constituie motiv de incetare a prezentului contract urmatoarele: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a) expirarea duratei pentru care a fost incheiat contractul;</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b) acordul partilor privind incetarea contractului;</w:t>
            </w:r>
          </w:p>
          <w:p w:rsidR="001129F2" w:rsidRPr="004C2E2A" w:rsidRDefault="001129F2" w:rsidP="009F4ABE">
            <w:pPr>
              <w:pStyle w:val="NormalWeb"/>
              <w:spacing w:before="0" w:beforeAutospacing="0" w:after="120"/>
              <w:jc w:val="both"/>
              <w:rPr>
                <w:rFonts w:ascii="Trebuchet MS" w:hAnsi="Trebuchet MS"/>
                <w:lang w:val="pt-BR"/>
              </w:rPr>
            </w:pPr>
            <w:r w:rsidRPr="004C2E2A">
              <w:rPr>
                <w:rFonts w:ascii="Trebuchet MS" w:hAnsi="Trebuchet MS"/>
                <w:lang w:val="pt-BR"/>
              </w:rPr>
              <w:t>c) scopul contractului a fost atins;</w:t>
            </w:r>
          </w:p>
          <w:p w:rsidR="001129F2" w:rsidRPr="004C2E2A" w:rsidRDefault="001129F2" w:rsidP="009F4ABE">
            <w:pPr>
              <w:pStyle w:val="NormalWeb"/>
              <w:spacing w:before="0" w:beforeAutospacing="0" w:after="120"/>
              <w:jc w:val="both"/>
              <w:rPr>
                <w:rFonts w:ascii="Trebuchet MS" w:hAnsi="Trebuchet MS"/>
                <w:lang w:val="pt-BR"/>
              </w:rPr>
            </w:pPr>
            <w:r w:rsidRPr="004C2E2A">
              <w:rPr>
                <w:rFonts w:ascii="Trebuchet MS" w:hAnsi="Trebuchet MS"/>
                <w:lang w:val="pt-BR"/>
              </w:rPr>
              <w:t>d) forta majora, daca este invocata.</w:t>
            </w:r>
          </w:p>
          <w:p w:rsidR="001129F2" w:rsidRPr="004C2E2A" w:rsidRDefault="001129F2" w:rsidP="009F4ABE">
            <w:pPr>
              <w:pStyle w:val="NormalWeb"/>
              <w:spacing w:before="0" w:beforeAutospacing="0" w:after="120"/>
              <w:jc w:val="both"/>
              <w:rPr>
                <w:rFonts w:ascii="Trebuchet MS" w:hAnsi="Trebuchet MS"/>
                <w:lang w:val="pt-BR"/>
              </w:rPr>
            </w:pPr>
            <w:r w:rsidRPr="004C2E2A">
              <w:rPr>
                <w:rFonts w:ascii="Trebuchet MS" w:hAnsi="Trebuchet MS"/>
                <w:lang w:val="pt-BR"/>
              </w:rPr>
              <w:t>14. Dispozitii finale</w:t>
            </w:r>
          </w:p>
          <w:p w:rsidR="001129F2" w:rsidRPr="004C2E2A" w:rsidRDefault="001129F2" w:rsidP="009F4ABE">
            <w:pPr>
              <w:pStyle w:val="NormalWeb"/>
              <w:spacing w:before="0" w:beforeAutospacing="0" w:after="120"/>
              <w:jc w:val="both"/>
              <w:rPr>
                <w:rFonts w:ascii="Trebuchet MS" w:hAnsi="Trebuchet MS"/>
                <w:lang w:val="pt-BR"/>
              </w:rPr>
            </w:pPr>
            <w:r w:rsidRPr="004C2E2A">
              <w:rPr>
                <w:rFonts w:ascii="Trebuchet MS" w:hAnsi="Trebuchet MS"/>
                <w:lang w:val="pt-BR"/>
              </w:rPr>
              <w:t>14.1. Partile contractante au dreptul, pe durata indeplin</w:t>
            </w:r>
            <w:r w:rsidR="00302972" w:rsidRPr="004C2E2A">
              <w:rPr>
                <w:rFonts w:ascii="Trebuchet MS" w:hAnsi="Trebuchet MS"/>
                <w:lang w:val="pt-BR"/>
              </w:rPr>
              <w:t xml:space="preserve">irii prezentului contract, de a </w:t>
            </w:r>
            <w:r w:rsidRPr="004C2E2A">
              <w:rPr>
                <w:rFonts w:ascii="Trebuchet MS" w:hAnsi="Trebuchet MS"/>
                <w:lang w:val="pt-BR"/>
              </w:rPr>
              <w:t>conveni modificarea clauzelor acestuia prin act aditiona</w:t>
            </w:r>
            <w:r w:rsidR="00302972" w:rsidRPr="004C2E2A">
              <w:rPr>
                <w:rFonts w:ascii="Trebuchet MS" w:hAnsi="Trebuchet MS"/>
                <w:lang w:val="pt-BR"/>
              </w:rPr>
              <w:t xml:space="preserve">l numai in cazul aparitiei unor </w:t>
            </w:r>
            <w:r w:rsidRPr="004C2E2A">
              <w:rPr>
                <w:rFonts w:ascii="Trebuchet MS" w:hAnsi="Trebuchet MS"/>
                <w:lang w:val="pt-BR"/>
              </w:rPr>
              <w:t>circumstante care lezeaza interesele legitime ale acestora si care nu au putut fi prevazute ladata incheierii prezentului contract.</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14.2. Prevederile prezentului contract se vor completa cu pre</w:t>
            </w:r>
            <w:r w:rsidR="00302972" w:rsidRPr="004C2E2A">
              <w:rPr>
                <w:rFonts w:ascii="Trebuchet MS" w:hAnsi="Trebuchet MS"/>
                <w:lang w:val="it-IT"/>
              </w:rPr>
              <w:t xml:space="preserve">vederile legislatiei in vigoare </w:t>
            </w:r>
            <w:r w:rsidRPr="004C2E2A">
              <w:rPr>
                <w:rFonts w:ascii="Trebuchet MS" w:hAnsi="Trebuchet MS"/>
                <w:lang w:val="it-IT"/>
              </w:rPr>
              <w:t>in domeniu.</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14.3. Limba care guverneaza prezentul contract este limba romana.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14.4. Prezentul contract va fi interpretat conform legilor din Romania.</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14.5. Furnizorul de servicii sociale realizeaza monitorizarea si evaluarea serviciilor</w:t>
            </w:r>
            <w:r w:rsidRPr="004C2E2A">
              <w:rPr>
                <w:rFonts w:ascii="Trebuchet MS" w:hAnsi="Trebuchet MS"/>
                <w:lang w:val="it-IT"/>
              </w:rPr>
              <w:br/>
              <w:t>sociale acordate.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14.6. Masurile de implementare a planului individualizat de asistenta si ingrijire se</w:t>
            </w:r>
            <w:r w:rsidRPr="004C2E2A">
              <w:rPr>
                <w:rFonts w:ascii="Trebuchet MS" w:hAnsi="Trebuchet MS"/>
                <w:lang w:val="it-IT"/>
              </w:rPr>
              <w:br/>
              <w:t xml:space="preserve">comunica Directiei generale de asistenta sociala si protectia </w:t>
            </w:r>
            <w:r w:rsidR="00302972" w:rsidRPr="004C2E2A">
              <w:rPr>
                <w:rFonts w:ascii="Trebuchet MS" w:hAnsi="Trebuchet MS"/>
                <w:lang w:val="it-IT"/>
              </w:rPr>
              <w:t xml:space="preserve">copilului si Serviciului public </w:t>
            </w:r>
            <w:r w:rsidRPr="004C2E2A">
              <w:rPr>
                <w:rFonts w:ascii="Trebuchet MS" w:hAnsi="Trebuchet MS"/>
                <w:lang w:val="it-IT"/>
              </w:rPr>
              <w:t>de asistenta sociala, conform legii.</w:t>
            </w:r>
          </w:p>
          <w:p w:rsidR="00104444"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14.7. Pe baza raportului cu privire la rezultatele implement</w:t>
            </w:r>
            <w:r w:rsidR="00104444" w:rsidRPr="004C2E2A">
              <w:rPr>
                <w:rFonts w:ascii="Trebuchet MS" w:hAnsi="Trebuchet MS"/>
                <w:lang w:val="it-IT"/>
              </w:rPr>
              <w:t xml:space="preserve">arii planului individualizat de </w:t>
            </w:r>
            <w:r w:rsidRPr="004C2E2A">
              <w:rPr>
                <w:rFonts w:ascii="Trebuchet MS" w:hAnsi="Trebuchet MS"/>
                <w:lang w:val="it-IT"/>
              </w:rPr>
              <w:t>asistenta si ingrijire, Directia generala de asistenta sociala si protectia copilului siServiciul public de asistenta sociala vor monitoriza activ</w:t>
            </w:r>
            <w:r w:rsidR="00104444" w:rsidRPr="004C2E2A">
              <w:rPr>
                <w:rFonts w:ascii="Trebuchet MS" w:hAnsi="Trebuchet MS"/>
                <w:lang w:val="it-IT"/>
              </w:rPr>
              <w:t>itatea furnizorului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Anexele la contract:</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a) planul individualizat de asistenta si ingrijire;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b) fisa de reevaluare a serviciilor sociale acordate beneficiarului de servicii sociale;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c) planul revizuit de asistenta si ingrijire.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Partile contractante pot stabili de comun acord si alte tipuri de anexe.</w:t>
            </w:r>
          </w:p>
          <w:p w:rsidR="001129F2"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Prezentul contract de furnizare a serviciilor sociale a fost incheiat la sediul</w:t>
            </w:r>
            <w:r w:rsidRPr="004C2E2A">
              <w:rPr>
                <w:rFonts w:ascii="Trebuchet MS" w:hAnsi="Trebuchet MS"/>
                <w:lang w:val="it-IT"/>
              </w:rPr>
              <w:br/>
              <w:t>furnizorului de servicii sociale/domiciliul beneficiarului de servicii sociale in doua</w:t>
            </w:r>
            <w:r w:rsidRPr="004C2E2A">
              <w:rPr>
                <w:rFonts w:ascii="Trebuchet MS" w:hAnsi="Trebuchet MS"/>
                <w:lang w:val="it-IT"/>
              </w:rPr>
              <w:br/>
              <w:t>exemplare, cate unul pentru fiecare parte contractanta.</w:t>
            </w:r>
          </w:p>
          <w:p w:rsidR="00104444" w:rsidRPr="004C2E2A" w:rsidRDefault="001129F2" w:rsidP="009F4ABE">
            <w:pPr>
              <w:pStyle w:val="NormalWeb"/>
              <w:spacing w:before="0" w:beforeAutospacing="0" w:after="120"/>
              <w:jc w:val="both"/>
              <w:rPr>
                <w:rFonts w:ascii="Trebuchet MS" w:hAnsi="Trebuchet MS"/>
                <w:lang w:val="it-IT"/>
              </w:rPr>
            </w:pPr>
            <w:r w:rsidRPr="004C2E2A">
              <w:rPr>
                <w:rFonts w:ascii="Trebuchet MS" w:hAnsi="Trebuchet MS"/>
                <w:lang w:val="it-IT"/>
              </w:rPr>
              <w:t xml:space="preserve"> ▪ O copie a prezentului contract va fi transmisa Directiei g</w:t>
            </w:r>
            <w:r w:rsidR="00104444" w:rsidRPr="004C2E2A">
              <w:rPr>
                <w:rFonts w:ascii="Trebuchet MS" w:hAnsi="Trebuchet MS"/>
                <w:lang w:val="it-IT"/>
              </w:rPr>
              <w:t xml:space="preserve">enerale de asistenta </w:t>
            </w:r>
            <w:r w:rsidR="00104444" w:rsidRPr="004C2E2A">
              <w:rPr>
                <w:rFonts w:ascii="Trebuchet MS" w:hAnsi="Trebuchet MS"/>
                <w:lang w:val="it-IT"/>
              </w:rPr>
              <w:lastRenderedPageBreak/>
              <w:t xml:space="preserve">sociala si </w:t>
            </w:r>
            <w:r w:rsidRPr="004C2E2A">
              <w:rPr>
                <w:rFonts w:ascii="Trebuchet MS" w:hAnsi="Trebuchet MS"/>
                <w:lang w:val="it-IT"/>
              </w:rPr>
              <w:t xml:space="preserve">protectia copilului si Serviciului public de asistenta sociala </w:t>
            </w:r>
            <w:r w:rsidR="00104444" w:rsidRPr="004C2E2A">
              <w:rPr>
                <w:rFonts w:ascii="Trebuchet MS" w:hAnsi="Trebuchet MS"/>
                <w:lang w:val="it-IT"/>
              </w:rPr>
              <w:t>de catre furnizorul de servicii sociale.</w:t>
            </w:r>
          </w:p>
          <w:p w:rsidR="0059338E" w:rsidRPr="004C2E2A" w:rsidRDefault="001129F2" w:rsidP="0059338E">
            <w:pPr>
              <w:spacing w:line="276" w:lineRule="auto"/>
              <w:jc w:val="both"/>
              <w:rPr>
                <w:rFonts w:ascii="Arial" w:eastAsia="Trebuchet MS" w:hAnsi="Arial" w:cs="Arial"/>
                <w:sz w:val="22"/>
                <w:szCs w:val="22"/>
                <w:lang w:val="ro-RO"/>
              </w:rPr>
            </w:pPr>
            <w:r w:rsidRPr="004C2E2A">
              <w:rPr>
                <w:rFonts w:ascii="Trebuchet MS" w:hAnsi="Trebuchet MS"/>
                <w:lang w:val="it-IT"/>
              </w:rPr>
              <w:t xml:space="preserve"> .......................</w:t>
            </w:r>
            <w:r w:rsidRPr="004C2E2A">
              <w:rPr>
                <w:rFonts w:ascii="Trebuchet MS" w:hAnsi="Trebuchet MS"/>
                <w:lang w:val="it-IT"/>
              </w:rPr>
              <w:br/>
              <w:t> (data..........</w:t>
            </w:r>
            <w:r w:rsidR="000A28F3" w:rsidRPr="004C2E2A">
              <w:rPr>
                <w:rFonts w:ascii="Trebuchet MS" w:hAnsi="Trebuchet MS"/>
                <w:lang w:val="it-IT"/>
              </w:rPr>
              <w:t>.............(localitatea)</w:t>
            </w:r>
            <w:r w:rsidR="000A28F3" w:rsidRPr="004C2E2A">
              <w:rPr>
                <w:rFonts w:ascii="Trebuchet MS" w:hAnsi="Trebuchet MS"/>
                <w:lang w:val="it-IT"/>
              </w:rPr>
              <w:br/>
            </w:r>
            <w:r w:rsidR="000A28F3" w:rsidRPr="004C2E2A">
              <w:rPr>
                <w:rFonts w:ascii="Trebuchet MS" w:hAnsi="Trebuchet MS"/>
                <w:lang w:val="it-IT"/>
              </w:rPr>
              <w:br/>
            </w:r>
            <w:r w:rsidR="0059338E" w:rsidRPr="004C2E2A">
              <w:rPr>
                <w:rFonts w:ascii="Arial" w:eastAsia="Trebuchet MS" w:hAnsi="Arial" w:cs="Arial"/>
                <w:sz w:val="22"/>
                <w:szCs w:val="22"/>
                <w:lang w:val="ro-RO"/>
              </w:rPr>
              <w:t xml:space="preserve">Furnizorul de servicii sociale,  </w:t>
            </w:r>
          </w:p>
          <w:p w:rsidR="0059338E" w:rsidRPr="004C2E2A" w:rsidRDefault="0059338E" w:rsidP="0059338E">
            <w:pPr>
              <w:spacing w:line="276" w:lineRule="auto"/>
              <w:jc w:val="both"/>
              <w:rPr>
                <w:rFonts w:ascii="Arial" w:eastAsia="Trebuchet MS" w:hAnsi="Arial" w:cs="Arial"/>
                <w:sz w:val="22"/>
                <w:szCs w:val="22"/>
                <w:lang w:val="ro-RO"/>
              </w:rPr>
            </w:pPr>
            <w:r w:rsidRPr="004C2E2A">
              <w:rPr>
                <w:rFonts w:ascii="Arial" w:eastAsia="Trebuchet MS" w:hAnsi="Arial" w:cs="Arial"/>
                <w:sz w:val="22"/>
                <w:szCs w:val="22"/>
                <w:lang w:val="ro-RO"/>
              </w:rPr>
              <w:t xml:space="preserve">Centrul rezidential                                                                  </w:t>
            </w:r>
          </w:p>
          <w:p w:rsidR="0059338E" w:rsidRPr="004C2E2A" w:rsidRDefault="0059338E" w:rsidP="0059338E">
            <w:pPr>
              <w:spacing w:line="276" w:lineRule="auto"/>
              <w:jc w:val="both"/>
              <w:rPr>
                <w:rFonts w:ascii="Arial" w:eastAsia="Trebuchet MS" w:hAnsi="Arial" w:cs="Arial"/>
                <w:sz w:val="22"/>
                <w:szCs w:val="22"/>
                <w:lang w:val="ro-RO"/>
              </w:rPr>
            </w:pPr>
            <w:r w:rsidRPr="004C2E2A">
              <w:rPr>
                <w:rFonts w:ascii="Arial" w:eastAsia="Trebuchet MS" w:hAnsi="Arial" w:cs="Arial"/>
                <w:sz w:val="22"/>
                <w:szCs w:val="22"/>
                <w:lang w:val="ro-RO"/>
              </w:rPr>
              <w:t xml:space="preserve">Beneficiarul de servicii sociale, ..........                                      </w:t>
            </w:r>
          </w:p>
          <w:p w:rsidR="001129F2" w:rsidRPr="004C2E2A" w:rsidRDefault="001129F2" w:rsidP="009F4ABE">
            <w:pPr>
              <w:pStyle w:val="NormalWeb"/>
              <w:spacing w:before="0" w:beforeAutospacing="0" w:after="120"/>
              <w:jc w:val="both"/>
              <w:rPr>
                <w:rFonts w:ascii="Trebuchet MS" w:hAnsi="Trebuchet MS"/>
              </w:rPr>
            </w:pPr>
          </w:p>
          <w:p w:rsidR="001129F2" w:rsidRPr="004C2E2A" w:rsidRDefault="001129F2" w:rsidP="009F4ABE">
            <w:pPr>
              <w:pStyle w:val="NormalWeb"/>
              <w:spacing w:before="0" w:beforeAutospacing="0" w:after="120"/>
              <w:jc w:val="both"/>
              <w:rPr>
                <w:rFonts w:ascii="Trebuchet MS" w:hAnsi="Trebuchet MS"/>
              </w:rPr>
            </w:pPr>
          </w:p>
        </w:tc>
      </w:tr>
    </w:tbl>
    <w:p w:rsidR="00D84A77" w:rsidRPr="004C2E2A" w:rsidRDefault="00D84A77" w:rsidP="009F4ABE">
      <w:pPr>
        <w:spacing w:after="120" w:line="276" w:lineRule="auto"/>
        <w:rPr>
          <w:rFonts w:ascii="Trebuchet MS" w:hAnsi="Trebuchet MS"/>
        </w:rPr>
      </w:pPr>
    </w:p>
    <w:sectPr w:rsidR="00D84A77" w:rsidRPr="004C2E2A" w:rsidSect="00274D45">
      <w:footerReference w:type="even" r:id="rId14"/>
      <w:footerReference w:type="default" r:id="rId15"/>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081" w:rsidRDefault="00BE2081">
      <w:r>
        <w:separator/>
      </w:r>
    </w:p>
  </w:endnote>
  <w:endnote w:type="continuationSeparator" w:id="0">
    <w:p w:rsidR="00BE2081" w:rsidRDefault="00BE2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60">
    <w:altName w:val="Times New Roman"/>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ahoma-Bold">
    <w:panose1 w:val="00000000000000000000"/>
    <w:charset w:val="EE"/>
    <w:family w:val="auto"/>
    <w:notTrueType/>
    <w:pitch w:val="default"/>
    <w:sig w:usb0="00000005" w:usb1="00000000" w:usb2="00000000" w:usb3="00000000" w:csb0="00000002" w:csb1="00000000"/>
  </w:font>
  <w:font w:name="TimesNewRomanPS-BoldMT">
    <w:altName w:val="Times New Roman"/>
    <w:charset w:val="00"/>
    <w:family w:val="roman"/>
    <w:pitch w:val="default"/>
    <w:sig w:usb0="00000000" w:usb1="00000000" w:usb2="00000000" w:usb3="00000000" w:csb0="0000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834" w:rsidRDefault="00D33885" w:rsidP="003E4586">
    <w:pPr>
      <w:pStyle w:val="Footer"/>
      <w:framePr w:wrap="around" w:vAnchor="text" w:hAnchor="margin" w:xAlign="right" w:y="1"/>
      <w:rPr>
        <w:rStyle w:val="PageNumber"/>
      </w:rPr>
    </w:pPr>
    <w:r>
      <w:rPr>
        <w:rStyle w:val="PageNumber"/>
      </w:rPr>
      <w:fldChar w:fldCharType="begin"/>
    </w:r>
    <w:r w:rsidR="00293834">
      <w:rPr>
        <w:rStyle w:val="PageNumber"/>
      </w:rPr>
      <w:instrText xml:space="preserve">PAGE  </w:instrText>
    </w:r>
    <w:r>
      <w:rPr>
        <w:rStyle w:val="PageNumber"/>
      </w:rPr>
      <w:fldChar w:fldCharType="end"/>
    </w:r>
  </w:p>
  <w:p w:rsidR="00293834" w:rsidRDefault="00293834" w:rsidP="00274D4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834" w:rsidRDefault="00D33885" w:rsidP="003E4586">
    <w:pPr>
      <w:pStyle w:val="Footer"/>
      <w:framePr w:wrap="around" w:vAnchor="text" w:hAnchor="margin" w:xAlign="right" w:y="1"/>
      <w:rPr>
        <w:rStyle w:val="PageNumber"/>
      </w:rPr>
    </w:pPr>
    <w:r>
      <w:rPr>
        <w:rStyle w:val="PageNumber"/>
      </w:rPr>
      <w:fldChar w:fldCharType="begin"/>
    </w:r>
    <w:r w:rsidR="00293834">
      <w:rPr>
        <w:rStyle w:val="PageNumber"/>
      </w:rPr>
      <w:instrText xml:space="preserve">PAGE  </w:instrText>
    </w:r>
    <w:r>
      <w:rPr>
        <w:rStyle w:val="PageNumber"/>
      </w:rPr>
      <w:fldChar w:fldCharType="separate"/>
    </w:r>
    <w:r w:rsidR="00D12D72">
      <w:rPr>
        <w:rStyle w:val="PageNumber"/>
        <w:noProof/>
      </w:rPr>
      <w:t>43</w:t>
    </w:r>
    <w:r>
      <w:rPr>
        <w:rStyle w:val="PageNumber"/>
      </w:rPr>
      <w:fldChar w:fldCharType="end"/>
    </w:r>
  </w:p>
  <w:p w:rsidR="00293834" w:rsidRDefault="00293834" w:rsidP="00274D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081" w:rsidRDefault="00BE2081">
      <w:r>
        <w:separator/>
      </w:r>
    </w:p>
  </w:footnote>
  <w:footnote w:type="continuationSeparator" w:id="0">
    <w:p w:rsidR="00BE2081" w:rsidRDefault="00BE20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FF843A04"/>
    <w:name w:val="WW8Num3"/>
    <w:lvl w:ilvl="0">
      <w:start w:val="1"/>
      <w:numFmt w:val="lowerLetter"/>
      <w:lvlText w:val="%1)"/>
      <w:lvlJc w:val="left"/>
      <w:pPr>
        <w:tabs>
          <w:tab w:val="num" w:pos="708"/>
        </w:tabs>
        <w:ind w:left="720" w:hanging="360"/>
      </w:pPr>
      <w:rPr>
        <w:rFonts w:eastAsia="Lucida Sans Unicode" w:cs="Times New Roman"/>
        <w:color w:val="000000"/>
        <w:sz w:val="24"/>
        <w:szCs w:val="24"/>
        <w:lang w:val="pt-B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nsid w:val="0000000B"/>
    <w:multiLevelType w:val="singleLevel"/>
    <w:tmpl w:val="0000000B"/>
    <w:name w:val="WW8Num11"/>
    <w:lvl w:ilvl="0">
      <w:start w:val="1"/>
      <w:numFmt w:val="decimal"/>
      <w:lvlText w:val="%1."/>
      <w:lvlJc w:val="left"/>
      <w:pPr>
        <w:tabs>
          <w:tab w:val="num" w:pos="720"/>
        </w:tabs>
        <w:ind w:left="720" w:hanging="360"/>
      </w:pPr>
      <w:rPr>
        <w:rFonts w:ascii="Times New Roman" w:hAnsi="Times New Roman" w:cs="Times New Roman"/>
        <w:b w:val="0"/>
        <w:sz w:val="22"/>
        <w:szCs w:val="22"/>
      </w:rPr>
    </w:lvl>
  </w:abstractNum>
  <w:abstractNum w:abstractNumId="3">
    <w:nsid w:val="0000000C"/>
    <w:multiLevelType w:val="singleLevel"/>
    <w:tmpl w:val="0000000C"/>
    <w:name w:val="WW8Num12"/>
    <w:lvl w:ilvl="0">
      <w:start w:val="1"/>
      <w:numFmt w:val="lowerLetter"/>
      <w:lvlText w:val="%1)"/>
      <w:lvlJc w:val="left"/>
      <w:pPr>
        <w:tabs>
          <w:tab w:val="num" w:pos="720"/>
        </w:tabs>
        <w:ind w:left="720" w:hanging="360"/>
      </w:pPr>
      <w:rPr>
        <w:rFonts w:ascii="Times New Roman" w:hAnsi="Times New Roman" w:cs="Times New Roman"/>
        <w:b w:val="0"/>
        <w:sz w:val="24"/>
        <w:szCs w:val="24"/>
        <w:lang w:val="ro-RO"/>
      </w:rPr>
    </w:lvl>
  </w:abstractNum>
  <w:abstractNum w:abstractNumId="4">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5">
    <w:nsid w:val="01E02C5C"/>
    <w:multiLevelType w:val="hybridMultilevel"/>
    <w:tmpl w:val="C26C56D8"/>
    <w:lvl w:ilvl="0" w:tplc="0409000F">
      <w:start w:val="1"/>
      <w:numFmt w:val="decimal"/>
      <w:lvlText w:val="%1."/>
      <w:lvlJc w:val="left"/>
      <w:pPr>
        <w:tabs>
          <w:tab w:val="num" w:pos="473"/>
        </w:tabs>
        <w:ind w:left="47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3917FCC"/>
    <w:multiLevelType w:val="hybridMultilevel"/>
    <w:tmpl w:val="22D497B0"/>
    <w:lvl w:ilvl="0" w:tplc="370AD7A8">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5D35BF"/>
    <w:multiLevelType w:val="hybridMultilevel"/>
    <w:tmpl w:val="3852FD14"/>
    <w:lvl w:ilvl="0" w:tplc="953EE51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6684C39"/>
    <w:multiLevelType w:val="multilevel"/>
    <w:tmpl w:val="B3A08838"/>
    <w:name w:val="WW8Num2102"/>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0"/>
        </w:tabs>
        <w:ind w:left="1440" w:hanging="360"/>
      </w:pPr>
      <w:rPr>
        <w:rFonts w:ascii="Wingdings" w:hAnsi="Wingdings" w:cs="Wingdings" w:hint="default"/>
      </w:rPr>
    </w:lvl>
    <w:lvl w:ilvl="2">
      <w:start w:val="1"/>
      <w:numFmt w:val="lowerRoman"/>
      <w:lvlText w:val="%2.%3."/>
      <w:lvlJc w:val="right"/>
      <w:pPr>
        <w:tabs>
          <w:tab w:val="num" w:pos="0"/>
        </w:tabs>
        <w:ind w:left="2160" w:hanging="180"/>
      </w:pPr>
      <w:rPr>
        <w:rFonts w:ascii="Wingdings" w:hAnsi="Wingdings" w:cs="Wingdings" w:hint="default"/>
      </w:rPr>
    </w:lvl>
    <w:lvl w:ilvl="3">
      <w:start w:val="1"/>
      <w:numFmt w:val="decimal"/>
      <w:lvlText w:val="%2.%3.%4."/>
      <w:lvlJc w:val="left"/>
      <w:pPr>
        <w:tabs>
          <w:tab w:val="num" w:pos="0"/>
        </w:tabs>
        <w:ind w:left="2880" w:hanging="360"/>
      </w:pPr>
      <w:rPr>
        <w:rFonts w:ascii="Wingdings" w:hAnsi="Wingdings" w:cs="Wingdings" w:hint="default"/>
      </w:rPr>
    </w:lvl>
    <w:lvl w:ilvl="4">
      <w:start w:val="1"/>
      <w:numFmt w:val="lowerLetter"/>
      <w:lvlText w:val="%2.%3.%4.%5."/>
      <w:lvlJc w:val="left"/>
      <w:pPr>
        <w:tabs>
          <w:tab w:val="num" w:pos="0"/>
        </w:tabs>
        <w:ind w:left="3600" w:hanging="360"/>
      </w:pPr>
      <w:rPr>
        <w:rFonts w:ascii="Wingdings" w:hAnsi="Wingdings" w:cs="Wingdings" w:hint="default"/>
      </w:rPr>
    </w:lvl>
    <w:lvl w:ilvl="5">
      <w:start w:val="1"/>
      <w:numFmt w:val="lowerRoman"/>
      <w:lvlText w:val="%2.%3.%4.%5.%6."/>
      <w:lvlJc w:val="right"/>
      <w:pPr>
        <w:tabs>
          <w:tab w:val="num" w:pos="0"/>
        </w:tabs>
        <w:ind w:left="4320" w:hanging="180"/>
      </w:pPr>
      <w:rPr>
        <w:rFonts w:ascii="Wingdings" w:hAnsi="Wingdings" w:cs="Wingdings" w:hint="default"/>
      </w:rPr>
    </w:lvl>
    <w:lvl w:ilvl="6">
      <w:start w:val="1"/>
      <w:numFmt w:val="decimal"/>
      <w:lvlText w:val="%2.%3.%4.%5.%6.%7."/>
      <w:lvlJc w:val="left"/>
      <w:pPr>
        <w:tabs>
          <w:tab w:val="num" w:pos="0"/>
        </w:tabs>
        <w:ind w:left="5040" w:hanging="360"/>
      </w:pPr>
      <w:rPr>
        <w:rFonts w:ascii="Wingdings" w:hAnsi="Wingdings" w:cs="Wingdings" w:hint="default"/>
      </w:rPr>
    </w:lvl>
    <w:lvl w:ilvl="7">
      <w:start w:val="1"/>
      <w:numFmt w:val="lowerLetter"/>
      <w:lvlText w:val="%2.%3.%4.%5.%6.%7.%8."/>
      <w:lvlJc w:val="left"/>
      <w:pPr>
        <w:tabs>
          <w:tab w:val="num" w:pos="0"/>
        </w:tabs>
        <w:ind w:left="5760" w:hanging="360"/>
      </w:pPr>
      <w:rPr>
        <w:rFonts w:ascii="Wingdings" w:hAnsi="Wingdings" w:cs="Wingdings" w:hint="default"/>
      </w:rPr>
    </w:lvl>
    <w:lvl w:ilvl="8">
      <w:start w:val="1"/>
      <w:numFmt w:val="lowerRoman"/>
      <w:lvlText w:val="%2.%3.%4.%5.%6.%7.%8.%9."/>
      <w:lvlJc w:val="right"/>
      <w:pPr>
        <w:tabs>
          <w:tab w:val="num" w:pos="0"/>
        </w:tabs>
        <w:ind w:left="6480" w:hanging="180"/>
      </w:pPr>
      <w:rPr>
        <w:rFonts w:ascii="Wingdings" w:hAnsi="Wingdings" w:cs="Wingdings" w:hint="default"/>
      </w:rPr>
    </w:lvl>
  </w:abstractNum>
  <w:abstractNum w:abstractNumId="10">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082E2B"/>
    <w:multiLevelType w:val="hybridMultilevel"/>
    <w:tmpl w:val="D9B0D268"/>
    <w:lvl w:ilvl="0" w:tplc="C98A4F00">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FA70124"/>
    <w:multiLevelType w:val="hybridMultilevel"/>
    <w:tmpl w:val="D52A3BC8"/>
    <w:lvl w:ilvl="0" w:tplc="804AF3B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926333"/>
    <w:multiLevelType w:val="hybridMultilevel"/>
    <w:tmpl w:val="A9E06610"/>
    <w:lvl w:ilvl="0" w:tplc="04090017">
      <w:start w:val="1"/>
      <w:numFmt w:val="lowerLetter"/>
      <w:lvlText w:val="%1)"/>
      <w:lvlJc w:val="left"/>
      <w:pPr>
        <w:tabs>
          <w:tab w:val="num" w:pos="720"/>
        </w:tabs>
        <w:ind w:left="720" w:hanging="360"/>
      </w:pPr>
      <w:rPr>
        <w:rFonts w:hint="default"/>
      </w:rPr>
    </w:lvl>
    <w:lvl w:ilvl="1" w:tplc="93D247BC">
      <w:start w:val="1"/>
      <w:numFmt w:val="lowerLetter"/>
      <w:lvlText w:val="%2."/>
      <w:lvlJc w:val="left"/>
      <w:pPr>
        <w:tabs>
          <w:tab w:val="num" w:pos="567"/>
        </w:tabs>
        <w:ind w:left="567" w:hanging="454"/>
      </w:pPr>
      <w:rPr>
        <w:rFonts w:hint="default"/>
      </w:rPr>
    </w:lvl>
    <w:lvl w:ilvl="2" w:tplc="D1F6506A">
      <w:start w:val="1"/>
      <w:numFmt w:val="decimal"/>
      <w:lvlText w:val="%3."/>
      <w:lvlJc w:val="left"/>
      <w:pPr>
        <w:tabs>
          <w:tab w:val="num" w:pos="567"/>
        </w:tabs>
        <w:ind w:left="567" w:hanging="454"/>
      </w:pPr>
      <w:rPr>
        <w:rFonts w:hint="default"/>
      </w:rPr>
    </w:lvl>
    <w:lvl w:ilvl="3" w:tplc="49ACC866">
      <w:start w:val="3"/>
      <w:numFmt w:val="decimal"/>
      <w:lvlText w:val="(%4)"/>
      <w:lvlJc w:val="left"/>
      <w:pPr>
        <w:ind w:left="2880" w:hanging="360"/>
      </w:pPr>
      <w:rPr>
        <w:rFonts w:hint="default"/>
      </w:rPr>
    </w:lvl>
    <w:lvl w:ilvl="4" w:tplc="FD6E1B60">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EE1A43"/>
    <w:multiLevelType w:val="hybridMultilevel"/>
    <w:tmpl w:val="2FE600A4"/>
    <w:lvl w:ilvl="0" w:tplc="04090017">
      <w:start w:val="1"/>
      <w:numFmt w:val="lowerLetter"/>
      <w:lvlText w:val="%1)"/>
      <w:lvlJc w:val="left"/>
      <w:pPr>
        <w:ind w:left="900" w:hanging="360"/>
      </w:pPr>
    </w:lvl>
    <w:lvl w:ilvl="1" w:tplc="08C606C8">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6C275F4"/>
    <w:multiLevelType w:val="multilevel"/>
    <w:tmpl w:val="D8F0EEC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941AF6"/>
    <w:multiLevelType w:val="hybridMultilevel"/>
    <w:tmpl w:val="F1A86A80"/>
    <w:lvl w:ilvl="0" w:tplc="DD5A445A">
      <w:start w:val="1"/>
      <w:numFmt w:val="decimal"/>
      <w:lvlText w:val="(%1)"/>
      <w:lvlJc w:val="left"/>
      <w:pPr>
        <w:ind w:left="600" w:hanging="360"/>
      </w:pPr>
      <w:rPr>
        <w:rFonts w:hint="default"/>
      </w:rPr>
    </w:lvl>
    <w:lvl w:ilvl="1" w:tplc="7CBCB2FC">
      <w:start w:val="1"/>
      <w:numFmt w:val="bullet"/>
      <w:lvlText w:val=""/>
      <w:lvlJc w:val="left"/>
      <w:pPr>
        <w:tabs>
          <w:tab w:val="num" w:pos="567"/>
        </w:tabs>
        <w:ind w:left="567" w:hanging="454"/>
      </w:pPr>
      <w:rPr>
        <w:rFonts w:ascii="Wingdings" w:hAnsi="Wingdings" w:hint="default"/>
      </w:r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7">
    <w:nsid w:val="48110515"/>
    <w:multiLevelType w:val="hybridMultilevel"/>
    <w:tmpl w:val="4188522C"/>
    <w:lvl w:ilvl="0" w:tplc="7D602BE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6A2802"/>
    <w:multiLevelType w:val="hybridMultilevel"/>
    <w:tmpl w:val="22DCA45A"/>
    <w:lvl w:ilvl="0" w:tplc="34D2E07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F90E75"/>
    <w:multiLevelType w:val="multilevel"/>
    <w:tmpl w:val="89109E52"/>
    <w:lvl w:ilvl="0">
      <w:start w:val="3"/>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1A71D44"/>
    <w:multiLevelType w:val="hybridMultilevel"/>
    <w:tmpl w:val="E790FEDE"/>
    <w:lvl w:ilvl="0" w:tplc="D4EE4498">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43E60CC"/>
    <w:multiLevelType w:val="hybridMultilevel"/>
    <w:tmpl w:val="67E42410"/>
    <w:lvl w:ilvl="0" w:tplc="33BC30B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96214BE"/>
    <w:multiLevelType w:val="hybridMultilevel"/>
    <w:tmpl w:val="E028179C"/>
    <w:lvl w:ilvl="0" w:tplc="B71428C8">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1EC2E49"/>
    <w:multiLevelType w:val="hybridMultilevel"/>
    <w:tmpl w:val="D1F65E1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5797BD7"/>
    <w:multiLevelType w:val="multilevel"/>
    <w:tmpl w:val="8E583D8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8801507"/>
    <w:multiLevelType w:val="hybridMultilevel"/>
    <w:tmpl w:val="CE44ABDA"/>
    <w:lvl w:ilvl="0" w:tplc="C38C7B48">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E9748D6"/>
    <w:multiLevelType w:val="hybridMultilevel"/>
    <w:tmpl w:val="07F6B104"/>
    <w:lvl w:ilvl="0" w:tplc="FD009A4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6"/>
  </w:num>
  <w:num w:numId="3">
    <w:abstractNumId w:val="20"/>
  </w:num>
  <w:num w:numId="4">
    <w:abstractNumId w:val="11"/>
  </w:num>
  <w:num w:numId="5">
    <w:abstractNumId w:val="26"/>
  </w:num>
  <w:num w:numId="6">
    <w:abstractNumId w:val="21"/>
  </w:num>
  <w:num w:numId="7">
    <w:abstractNumId w:val="18"/>
  </w:num>
  <w:num w:numId="8">
    <w:abstractNumId w:val="12"/>
  </w:num>
  <w:num w:numId="9">
    <w:abstractNumId w:val="7"/>
  </w:num>
  <w:num w:numId="10">
    <w:abstractNumId w:val="27"/>
  </w:num>
  <w:num w:numId="11">
    <w:abstractNumId w:val="17"/>
  </w:num>
  <w:num w:numId="12">
    <w:abstractNumId w:val="22"/>
  </w:num>
  <w:num w:numId="13">
    <w:abstractNumId w:val="6"/>
  </w:num>
  <w:num w:numId="14">
    <w:abstractNumId w:val="9"/>
  </w:num>
  <w:num w:numId="15">
    <w:abstractNumId w:val="14"/>
  </w:num>
  <w:num w:numId="16">
    <w:abstractNumId w:val="23"/>
  </w:num>
  <w:num w:numId="17">
    <w:abstractNumId w:val="5"/>
  </w:num>
  <w:num w:numId="18">
    <w:abstractNumId w:val="25"/>
  </w:num>
  <w:num w:numId="19">
    <w:abstractNumId w:val="10"/>
  </w:num>
  <w:num w:numId="20">
    <w:abstractNumId w:val="24"/>
  </w:num>
  <w:num w:numId="21">
    <w:abstractNumId w:val="15"/>
  </w:num>
  <w:num w:numId="22">
    <w:abstractNumId w:val="19"/>
  </w:num>
  <w:num w:numId="23">
    <w:abstractNumId w:val="4"/>
  </w:num>
  <w:num w:numId="24">
    <w:abstractNumId w:val="8"/>
  </w:num>
  <w:num w:numId="25">
    <w:abstractNumId w:val="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365BFA"/>
    <w:rsid w:val="000037F0"/>
    <w:rsid w:val="00010250"/>
    <w:rsid w:val="00016003"/>
    <w:rsid w:val="00022B86"/>
    <w:rsid w:val="00023055"/>
    <w:rsid w:val="0002752B"/>
    <w:rsid w:val="000276EB"/>
    <w:rsid w:val="000427EC"/>
    <w:rsid w:val="00044096"/>
    <w:rsid w:val="00044FEB"/>
    <w:rsid w:val="00046860"/>
    <w:rsid w:val="00056A25"/>
    <w:rsid w:val="00066D2B"/>
    <w:rsid w:val="00067D40"/>
    <w:rsid w:val="000711D9"/>
    <w:rsid w:val="00071A55"/>
    <w:rsid w:val="00072260"/>
    <w:rsid w:val="000733CC"/>
    <w:rsid w:val="000757D5"/>
    <w:rsid w:val="00076B02"/>
    <w:rsid w:val="00080FE7"/>
    <w:rsid w:val="00087A31"/>
    <w:rsid w:val="00093C1E"/>
    <w:rsid w:val="000A28F3"/>
    <w:rsid w:val="000A3BB8"/>
    <w:rsid w:val="000A4EA8"/>
    <w:rsid w:val="000C2616"/>
    <w:rsid w:val="000D7833"/>
    <w:rsid w:val="000E09BE"/>
    <w:rsid w:val="000E12D2"/>
    <w:rsid w:val="000E41CF"/>
    <w:rsid w:val="000E5D17"/>
    <w:rsid w:val="000E652F"/>
    <w:rsid w:val="00101FF4"/>
    <w:rsid w:val="0010357E"/>
    <w:rsid w:val="00104444"/>
    <w:rsid w:val="00111329"/>
    <w:rsid w:val="001129F2"/>
    <w:rsid w:val="00116F99"/>
    <w:rsid w:val="00143EAC"/>
    <w:rsid w:val="001609A4"/>
    <w:rsid w:val="00161460"/>
    <w:rsid w:val="001619A8"/>
    <w:rsid w:val="00172B6A"/>
    <w:rsid w:val="00172C01"/>
    <w:rsid w:val="00186B77"/>
    <w:rsid w:val="00187D67"/>
    <w:rsid w:val="00187DAD"/>
    <w:rsid w:val="00190D08"/>
    <w:rsid w:val="001B1342"/>
    <w:rsid w:val="001C067F"/>
    <w:rsid w:val="001C6D44"/>
    <w:rsid w:val="001D0D5B"/>
    <w:rsid w:val="001E6323"/>
    <w:rsid w:val="001E6E73"/>
    <w:rsid w:val="001E7648"/>
    <w:rsid w:val="001F7F6B"/>
    <w:rsid w:val="002067D8"/>
    <w:rsid w:val="002073B9"/>
    <w:rsid w:val="002109D6"/>
    <w:rsid w:val="00213193"/>
    <w:rsid w:val="00214704"/>
    <w:rsid w:val="00225C95"/>
    <w:rsid w:val="00235D00"/>
    <w:rsid w:val="00240B6F"/>
    <w:rsid w:val="00274D45"/>
    <w:rsid w:val="00276CBC"/>
    <w:rsid w:val="00292ADC"/>
    <w:rsid w:val="00293834"/>
    <w:rsid w:val="002A02DF"/>
    <w:rsid w:val="002A57E3"/>
    <w:rsid w:val="002C7901"/>
    <w:rsid w:val="002E1C20"/>
    <w:rsid w:val="002E349A"/>
    <w:rsid w:val="002F28CD"/>
    <w:rsid w:val="002F5CB3"/>
    <w:rsid w:val="00302972"/>
    <w:rsid w:val="00320112"/>
    <w:rsid w:val="00335FD0"/>
    <w:rsid w:val="00340A0D"/>
    <w:rsid w:val="00346B1D"/>
    <w:rsid w:val="0035206C"/>
    <w:rsid w:val="003656B4"/>
    <w:rsid w:val="00365BFA"/>
    <w:rsid w:val="00367232"/>
    <w:rsid w:val="0037066B"/>
    <w:rsid w:val="00395506"/>
    <w:rsid w:val="003A0DEE"/>
    <w:rsid w:val="003B5BA6"/>
    <w:rsid w:val="003B79B8"/>
    <w:rsid w:val="003C086A"/>
    <w:rsid w:val="003D2055"/>
    <w:rsid w:val="003D2378"/>
    <w:rsid w:val="003E3EC7"/>
    <w:rsid w:val="003E4586"/>
    <w:rsid w:val="003E4D19"/>
    <w:rsid w:val="003F19D1"/>
    <w:rsid w:val="004076C2"/>
    <w:rsid w:val="004127CF"/>
    <w:rsid w:val="00414D91"/>
    <w:rsid w:val="0042063E"/>
    <w:rsid w:val="004213C3"/>
    <w:rsid w:val="00421E93"/>
    <w:rsid w:val="004229ED"/>
    <w:rsid w:val="00423418"/>
    <w:rsid w:val="00426B2C"/>
    <w:rsid w:val="00431417"/>
    <w:rsid w:val="004340FF"/>
    <w:rsid w:val="00435F1E"/>
    <w:rsid w:val="00441DDC"/>
    <w:rsid w:val="00450574"/>
    <w:rsid w:val="00454F5A"/>
    <w:rsid w:val="0046511F"/>
    <w:rsid w:val="004740AB"/>
    <w:rsid w:val="00475F5E"/>
    <w:rsid w:val="00481680"/>
    <w:rsid w:val="00492061"/>
    <w:rsid w:val="00492AD6"/>
    <w:rsid w:val="00494153"/>
    <w:rsid w:val="004B09B7"/>
    <w:rsid w:val="004C15BF"/>
    <w:rsid w:val="004C2E2A"/>
    <w:rsid w:val="004D0259"/>
    <w:rsid w:val="004E20F2"/>
    <w:rsid w:val="004E7FFB"/>
    <w:rsid w:val="004F31A0"/>
    <w:rsid w:val="005050C1"/>
    <w:rsid w:val="00510FE5"/>
    <w:rsid w:val="0051638C"/>
    <w:rsid w:val="00527989"/>
    <w:rsid w:val="00531D97"/>
    <w:rsid w:val="005334A1"/>
    <w:rsid w:val="00534CA8"/>
    <w:rsid w:val="005440C8"/>
    <w:rsid w:val="00551D25"/>
    <w:rsid w:val="0055328C"/>
    <w:rsid w:val="005568B6"/>
    <w:rsid w:val="00582E03"/>
    <w:rsid w:val="0059338E"/>
    <w:rsid w:val="005A1B18"/>
    <w:rsid w:val="005E05D6"/>
    <w:rsid w:val="005E06C2"/>
    <w:rsid w:val="005F4B68"/>
    <w:rsid w:val="005F5C2C"/>
    <w:rsid w:val="006066B2"/>
    <w:rsid w:val="00613780"/>
    <w:rsid w:val="00622474"/>
    <w:rsid w:val="006229BE"/>
    <w:rsid w:val="00644B12"/>
    <w:rsid w:val="00645F6F"/>
    <w:rsid w:val="006462E1"/>
    <w:rsid w:val="006508AC"/>
    <w:rsid w:val="00652CD3"/>
    <w:rsid w:val="00662497"/>
    <w:rsid w:val="00672351"/>
    <w:rsid w:val="006750B4"/>
    <w:rsid w:val="006842C8"/>
    <w:rsid w:val="006C419C"/>
    <w:rsid w:val="006C580B"/>
    <w:rsid w:val="006D45FC"/>
    <w:rsid w:val="006D71FB"/>
    <w:rsid w:val="006D72BA"/>
    <w:rsid w:val="006E0B24"/>
    <w:rsid w:val="00702D1E"/>
    <w:rsid w:val="007062F9"/>
    <w:rsid w:val="00713837"/>
    <w:rsid w:val="0071677E"/>
    <w:rsid w:val="00721ECE"/>
    <w:rsid w:val="0073061C"/>
    <w:rsid w:val="007306A0"/>
    <w:rsid w:val="00757AAA"/>
    <w:rsid w:val="00761C61"/>
    <w:rsid w:val="00770BAC"/>
    <w:rsid w:val="0077147F"/>
    <w:rsid w:val="0077172B"/>
    <w:rsid w:val="00771C15"/>
    <w:rsid w:val="00787367"/>
    <w:rsid w:val="00792228"/>
    <w:rsid w:val="00794C19"/>
    <w:rsid w:val="007974E4"/>
    <w:rsid w:val="007B0727"/>
    <w:rsid w:val="007B7988"/>
    <w:rsid w:val="007C4656"/>
    <w:rsid w:val="008042CD"/>
    <w:rsid w:val="008146B7"/>
    <w:rsid w:val="0084686F"/>
    <w:rsid w:val="0084687A"/>
    <w:rsid w:val="00855510"/>
    <w:rsid w:val="00866485"/>
    <w:rsid w:val="00866B29"/>
    <w:rsid w:val="00885A3B"/>
    <w:rsid w:val="00887E98"/>
    <w:rsid w:val="008A579C"/>
    <w:rsid w:val="008B1EC7"/>
    <w:rsid w:val="008B2C24"/>
    <w:rsid w:val="008B4202"/>
    <w:rsid w:val="008D5C4E"/>
    <w:rsid w:val="008D6DC8"/>
    <w:rsid w:val="008E165C"/>
    <w:rsid w:val="008E2C6A"/>
    <w:rsid w:val="008E2F47"/>
    <w:rsid w:val="008E77AB"/>
    <w:rsid w:val="008F1926"/>
    <w:rsid w:val="008F5145"/>
    <w:rsid w:val="008F5C02"/>
    <w:rsid w:val="00911AF5"/>
    <w:rsid w:val="0095688A"/>
    <w:rsid w:val="00963EA1"/>
    <w:rsid w:val="00983861"/>
    <w:rsid w:val="009975EC"/>
    <w:rsid w:val="009A3DDC"/>
    <w:rsid w:val="009A470F"/>
    <w:rsid w:val="009B4EB5"/>
    <w:rsid w:val="009E41FA"/>
    <w:rsid w:val="009F4ABE"/>
    <w:rsid w:val="00A04D00"/>
    <w:rsid w:val="00A21086"/>
    <w:rsid w:val="00A327FB"/>
    <w:rsid w:val="00A33199"/>
    <w:rsid w:val="00A42047"/>
    <w:rsid w:val="00A4418E"/>
    <w:rsid w:val="00A44F8A"/>
    <w:rsid w:val="00A647BF"/>
    <w:rsid w:val="00A65F1E"/>
    <w:rsid w:val="00A751CF"/>
    <w:rsid w:val="00A800F5"/>
    <w:rsid w:val="00A87592"/>
    <w:rsid w:val="00AA068A"/>
    <w:rsid w:val="00AA4BF7"/>
    <w:rsid w:val="00AC1241"/>
    <w:rsid w:val="00AC7301"/>
    <w:rsid w:val="00AD2FAA"/>
    <w:rsid w:val="00AD4F30"/>
    <w:rsid w:val="00AD7569"/>
    <w:rsid w:val="00AF1132"/>
    <w:rsid w:val="00AF5CA6"/>
    <w:rsid w:val="00B07A20"/>
    <w:rsid w:val="00B13D63"/>
    <w:rsid w:val="00B275E1"/>
    <w:rsid w:val="00B30712"/>
    <w:rsid w:val="00B47A53"/>
    <w:rsid w:val="00B50012"/>
    <w:rsid w:val="00B548F8"/>
    <w:rsid w:val="00B7343E"/>
    <w:rsid w:val="00B90DCF"/>
    <w:rsid w:val="00BA4B4F"/>
    <w:rsid w:val="00BB4B59"/>
    <w:rsid w:val="00BD391E"/>
    <w:rsid w:val="00BD7611"/>
    <w:rsid w:val="00BE2081"/>
    <w:rsid w:val="00C277D9"/>
    <w:rsid w:val="00C377AB"/>
    <w:rsid w:val="00C57D06"/>
    <w:rsid w:val="00C63555"/>
    <w:rsid w:val="00C64559"/>
    <w:rsid w:val="00C84F4C"/>
    <w:rsid w:val="00C911B1"/>
    <w:rsid w:val="00CB4867"/>
    <w:rsid w:val="00CB514A"/>
    <w:rsid w:val="00CC4C94"/>
    <w:rsid w:val="00CC63FE"/>
    <w:rsid w:val="00CE180B"/>
    <w:rsid w:val="00D04989"/>
    <w:rsid w:val="00D06695"/>
    <w:rsid w:val="00D12D72"/>
    <w:rsid w:val="00D27F10"/>
    <w:rsid w:val="00D337BA"/>
    <w:rsid w:val="00D33885"/>
    <w:rsid w:val="00D377A7"/>
    <w:rsid w:val="00D53F6E"/>
    <w:rsid w:val="00D5456F"/>
    <w:rsid w:val="00D55944"/>
    <w:rsid w:val="00D6029A"/>
    <w:rsid w:val="00D64A75"/>
    <w:rsid w:val="00D76168"/>
    <w:rsid w:val="00D810C5"/>
    <w:rsid w:val="00D847D0"/>
    <w:rsid w:val="00D84A77"/>
    <w:rsid w:val="00D8596A"/>
    <w:rsid w:val="00D91A4E"/>
    <w:rsid w:val="00D923EF"/>
    <w:rsid w:val="00DA2C5B"/>
    <w:rsid w:val="00DA7A05"/>
    <w:rsid w:val="00DE19F0"/>
    <w:rsid w:val="00DE392C"/>
    <w:rsid w:val="00E14AAB"/>
    <w:rsid w:val="00E14B10"/>
    <w:rsid w:val="00E16ED1"/>
    <w:rsid w:val="00E17EF9"/>
    <w:rsid w:val="00E24EF5"/>
    <w:rsid w:val="00E27012"/>
    <w:rsid w:val="00E44635"/>
    <w:rsid w:val="00E47B59"/>
    <w:rsid w:val="00E543EA"/>
    <w:rsid w:val="00E571D5"/>
    <w:rsid w:val="00E70E64"/>
    <w:rsid w:val="00E765E9"/>
    <w:rsid w:val="00E77795"/>
    <w:rsid w:val="00E90ACF"/>
    <w:rsid w:val="00E9795E"/>
    <w:rsid w:val="00EA0520"/>
    <w:rsid w:val="00EA101C"/>
    <w:rsid w:val="00EA5E11"/>
    <w:rsid w:val="00EA7EF2"/>
    <w:rsid w:val="00EB1ACC"/>
    <w:rsid w:val="00EB402F"/>
    <w:rsid w:val="00EC06F4"/>
    <w:rsid w:val="00EC51C2"/>
    <w:rsid w:val="00EC52B8"/>
    <w:rsid w:val="00EE1E84"/>
    <w:rsid w:val="00EF3230"/>
    <w:rsid w:val="00F06A05"/>
    <w:rsid w:val="00F1550B"/>
    <w:rsid w:val="00F24C97"/>
    <w:rsid w:val="00F36CC7"/>
    <w:rsid w:val="00F6096E"/>
    <w:rsid w:val="00F62510"/>
    <w:rsid w:val="00F73C97"/>
    <w:rsid w:val="00F76788"/>
    <w:rsid w:val="00F902F3"/>
    <w:rsid w:val="00F9458B"/>
    <w:rsid w:val="00FC0F6E"/>
    <w:rsid w:val="00FC16F8"/>
    <w:rsid w:val="00FC6C33"/>
    <w:rsid w:val="00FD47C3"/>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BFA"/>
    <w:rPr>
      <w:sz w:val="24"/>
      <w:szCs w:val="24"/>
      <w:lang w:val="en-US" w:eastAsia="en-US"/>
    </w:rPr>
  </w:style>
  <w:style w:type="paragraph" w:styleId="Heading1">
    <w:name w:val="heading 1"/>
    <w:basedOn w:val="Normal"/>
    <w:link w:val="Heading1Char"/>
    <w:uiPriority w:val="9"/>
    <w:qFormat/>
    <w:rsid w:val="00C57D06"/>
    <w:pPr>
      <w:spacing w:before="100" w:beforeAutospacing="1" w:after="100" w:afterAutospacing="1"/>
      <w:outlineLvl w:val="0"/>
    </w:pPr>
    <w:rPr>
      <w:b/>
      <w:bCs/>
      <w:kern w:val="36"/>
      <w:sz w:val="48"/>
      <w:szCs w:val="4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65BFA"/>
    <w:pPr>
      <w:spacing w:before="100" w:beforeAutospacing="1" w:after="119"/>
    </w:pPr>
  </w:style>
  <w:style w:type="paragraph" w:styleId="BodyText">
    <w:name w:val="Body Text"/>
    <w:basedOn w:val="Normal"/>
    <w:rsid w:val="00365BFA"/>
    <w:pPr>
      <w:tabs>
        <w:tab w:val="num" w:pos="1260"/>
      </w:tabs>
      <w:spacing w:line="360" w:lineRule="auto"/>
      <w:jc w:val="both"/>
    </w:pPr>
    <w:rPr>
      <w:rFonts w:ascii="Arial" w:hAnsi="Arial" w:cs="Arial"/>
      <w:lang w:val="fr-FR"/>
    </w:rPr>
  </w:style>
  <w:style w:type="character" w:styleId="Hyperlink">
    <w:name w:val="Hyperlink"/>
    <w:basedOn w:val="DefaultParagraphFont"/>
    <w:rsid w:val="00365BFA"/>
    <w:rPr>
      <w:color w:val="0000FF"/>
      <w:u w:val="single"/>
    </w:rPr>
  </w:style>
  <w:style w:type="character" w:styleId="Strong">
    <w:name w:val="Strong"/>
    <w:basedOn w:val="DefaultParagraphFont"/>
    <w:qFormat/>
    <w:rsid w:val="00365BFA"/>
    <w:rPr>
      <w:b/>
      <w:bCs/>
    </w:rPr>
  </w:style>
  <w:style w:type="character" w:styleId="Emphasis">
    <w:name w:val="Emphasis"/>
    <w:basedOn w:val="DefaultParagraphFont"/>
    <w:qFormat/>
    <w:rsid w:val="00365BFA"/>
    <w:rPr>
      <w:i/>
      <w:iCs/>
    </w:rPr>
  </w:style>
  <w:style w:type="character" w:customStyle="1" w:styleId="DefaultParagraphFont1">
    <w:name w:val="Default Paragraph Font1"/>
    <w:rsid w:val="00365BFA"/>
  </w:style>
  <w:style w:type="paragraph" w:customStyle="1" w:styleId="Normal1">
    <w:name w:val="Normal1"/>
    <w:rsid w:val="00365BFA"/>
    <w:pPr>
      <w:suppressAutoHyphens/>
      <w:spacing w:line="100" w:lineRule="atLeast"/>
      <w:textAlignment w:val="baseline"/>
    </w:pPr>
    <w:rPr>
      <w:sz w:val="24"/>
      <w:szCs w:val="24"/>
      <w:lang w:eastAsia="ar-SA"/>
    </w:rPr>
  </w:style>
  <w:style w:type="paragraph" w:styleId="Footer">
    <w:name w:val="footer"/>
    <w:basedOn w:val="Normal"/>
    <w:rsid w:val="00274D45"/>
    <w:pPr>
      <w:tabs>
        <w:tab w:val="center" w:pos="4320"/>
        <w:tab w:val="right" w:pos="8640"/>
      </w:tabs>
    </w:pPr>
  </w:style>
  <w:style w:type="character" w:styleId="PageNumber">
    <w:name w:val="page number"/>
    <w:basedOn w:val="DefaultParagraphFont"/>
    <w:rsid w:val="00274D45"/>
  </w:style>
  <w:style w:type="character" w:customStyle="1" w:styleId="WW8Num1z1">
    <w:name w:val="WW8Num1z1"/>
    <w:rsid w:val="00E14AAB"/>
    <w:rPr>
      <w:rFonts w:ascii="Wingdings" w:hAnsi="Wingdings" w:cs="Times New Roman"/>
      <w:lang w:val="ro-RO"/>
    </w:rPr>
  </w:style>
  <w:style w:type="paragraph" w:styleId="NoSpacing">
    <w:name w:val="No Spacing"/>
    <w:qFormat/>
    <w:rsid w:val="008E165C"/>
    <w:pPr>
      <w:suppressAutoHyphens/>
      <w:spacing w:line="100" w:lineRule="atLeast"/>
    </w:pPr>
    <w:rPr>
      <w:rFonts w:ascii="Calibri" w:eastAsia="SimSun" w:hAnsi="Calibri" w:cs="font260"/>
      <w:kern w:val="1"/>
      <w:sz w:val="22"/>
      <w:szCs w:val="22"/>
      <w:lang w:val="en-US" w:eastAsia="ar-SA"/>
    </w:rPr>
  </w:style>
  <w:style w:type="paragraph" w:customStyle="1" w:styleId="Corptext3">
    <w:name w:val="Corp text3"/>
    <w:basedOn w:val="Normal"/>
    <w:rsid w:val="00A44F8A"/>
    <w:pPr>
      <w:widowControl w:val="0"/>
      <w:shd w:val="clear" w:color="auto" w:fill="FFFFFF"/>
      <w:suppressAutoHyphens/>
      <w:spacing w:line="0" w:lineRule="atLeast"/>
      <w:ind w:hanging="720"/>
    </w:pPr>
    <w:rPr>
      <w:kern w:val="1"/>
      <w:sz w:val="23"/>
      <w:szCs w:val="23"/>
      <w:lang w:val="ro-RO" w:eastAsia="hi-IN" w:bidi="hi-IN"/>
    </w:rPr>
  </w:style>
  <w:style w:type="paragraph" w:customStyle="1" w:styleId="ListParagraph1">
    <w:name w:val="List Paragraph1"/>
    <w:basedOn w:val="Normal"/>
    <w:rsid w:val="00D810C5"/>
    <w:pPr>
      <w:suppressAutoHyphens/>
      <w:spacing w:after="200" w:line="276" w:lineRule="auto"/>
      <w:ind w:left="720"/>
    </w:pPr>
    <w:rPr>
      <w:rFonts w:ascii="Calibri" w:eastAsia="SimSun" w:hAnsi="Calibri" w:cs="Calibri"/>
      <w:kern w:val="1"/>
      <w:sz w:val="22"/>
      <w:szCs w:val="22"/>
      <w:lang w:eastAsia="ar-SA"/>
    </w:rPr>
  </w:style>
  <w:style w:type="character" w:customStyle="1" w:styleId="arial131">
    <w:name w:val="arial_131"/>
    <w:rsid w:val="000733CC"/>
    <w:rPr>
      <w:rFonts w:ascii="Arial" w:hAnsi="Arial" w:cs="Arial" w:hint="default"/>
      <w:color w:val="000000"/>
      <w:sz w:val="24"/>
      <w:szCs w:val="24"/>
    </w:rPr>
  </w:style>
  <w:style w:type="paragraph" w:styleId="BalloonText">
    <w:name w:val="Balloon Text"/>
    <w:basedOn w:val="Normal"/>
    <w:link w:val="BalloonTextChar"/>
    <w:rsid w:val="00172C01"/>
    <w:rPr>
      <w:rFonts w:ascii="Tahoma" w:hAnsi="Tahoma" w:cs="Tahoma"/>
      <w:sz w:val="16"/>
      <w:szCs w:val="16"/>
    </w:rPr>
  </w:style>
  <w:style w:type="character" w:customStyle="1" w:styleId="BalloonTextChar">
    <w:name w:val="Balloon Text Char"/>
    <w:basedOn w:val="DefaultParagraphFont"/>
    <w:link w:val="BalloonText"/>
    <w:rsid w:val="00172C01"/>
    <w:rPr>
      <w:rFonts w:ascii="Tahoma" w:hAnsi="Tahoma" w:cs="Tahoma"/>
      <w:sz w:val="16"/>
      <w:szCs w:val="16"/>
      <w:lang w:val="en-US" w:eastAsia="en-US"/>
    </w:rPr>
  </w:style>
  <w:style w:type="paragraph" w:styleId="ListParagraph">
    <w:name w:val="List Paragraph"/>
    <w:basedOn w:val="Normal"/>
    <w:uiPriority w:val="34"/>
    <w:qFormat/>
    <w:rsid w:val="0055328C"/>
    <w:pPr>
      <w:ind w:left="720"/>
      <w:contextualSpacing/>
    </w:pPr>
  </w:style>
  <w:style w:type="character" w:customStyle="1" w:styleId="Heading1Char">
    <w:name w:val="Heading 1 Char"/>
    <w:basedOn w:val="DefaultParagraphFont"/>
    <w:link w:val="Heading1"/>
    <w:uiPriority w:val="9"/>
    <w:rsid w:val="00C57D06"/>
    <w:rPr>
      <w:b/>
      <w:bCs/>
      <w:kern w:val="36"/>
      <w:sz w:val="48"/>
      <w:szCs w:val="48"/>
    </w:rPr>
  </w:style>
  <w:style w:type="paragraph" w:customStyle="1" w:styleId="Heading11">
    <w:name w:val="Heading 11"/>
    <w:basedOn w:val="Normal"/>
    <w:uiPriority w:val="1"/>
    <w:qFormat/>
    <w:rsid w:val="00B50012"/>
    <w:pPr>
      <w:widowControl w:val="0"/>
      <w:autoSpaceDE w:val="0"/>
      <w:autoSpaceDN w:val="0"/>
      <w:ind w:left="443"/>
      <w:outlineLvl w:val="1"/>
    </w:pPr>
    <w:rPr>
      <w:b/>
      <w:bCs/>
      <w:sz w:val="22"/>
      <w:szCs w:val="22"/>
      <w:lang w:val="ro-RO"/>
    </w:rPr>
  </w:style>
  <w:style w:type="character" w:customStyle="1" w:styleId="Bodytext2">
    <w:name w:val="Body text (2)_"/>
    <w:basedOn w:val="DefaultParagraphFont"/>
    <w:link w:val="Bodytext20"/>
    <w:rsid w:val="00046860"/>
    <w:rPr>
      <w:rFonts w:ascii="Trebuchet MS" w:eastAsia="Trebuchet MS" w:hAnsi="Trebuchet MS" w:cs="Trebuchet MS"/>
      <w:b/>
      <w:bCs/>
      <w:shd w:val="clear" w:color="auto" w:fill="FFFFFF"/>
    </w:rPr>
  </w:style>
  <w:style w:type="paragraph" w:customStyle="1" w:styleId="Bodytext20">
    <w:name w:val="Body text (2)"/>
    <w:basedOn w:val="Normal"/>
    <w:link w:val="Bodytext2"/>
    <w:rsid w:val="00046860"/>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Bodytext5">
    <w:name w:val="Body text (5)_"/>
    <w:basedOn w:val="DefaultParagraphFont"/>
    <w:link w:val="Bodytext50"/>
    <w:rsid w:val="00D04989"/>
    <w:rPr>
      <w:rFonts w:ascii="Trebuchet MS" w:eastAsia="Trebuchet MS" w:hAnsi="Trebuchet MS" w:cs="Trebuchet MS"/>
      <w:b/>
      <w:bCs/>
      <w:sz w:val="19"/>
      <w:szCs w:val="19"/>
      <w:shd w:val="clear" w:color="auto" w:fill="FFFFFF"/>
    </w:rPr>
  </w:style>
  <w:style w:type="paragraph" w:customStyle="1" w:styleId="Bodytext50">
    <w:name w:val="Body text (5)"/>
    <w:basedOn w:val="Normal"/>
    <w:link w:val="Bodytext5"/>
    <w:rsid w:val="00D04989"/>
    <w:pPr>
      <w:widowControl w:val="0"/>
      <w:shd w:val="clear" w:color="auto" w:fill="FFFFFF"/>
      <w:spacing w:line="350" w:lineRule="exact"/>
      <w:ind w:hanging="460"/>
      <w:jc w:val="both"/>
    </w:pPr>
    <w:rPr>
      <w:rFonts w:ascii="Trebuchet MS" w:eastAsia="Trebuchet MS" w:hAnsi="Trebuchet MS" w:cs="Trebuchet MS"/>
      <w:b/>
      <w:bCs/>
      <w:sz w:val="19"/>
      <w:szCs w:val="19"/>
      <w:lang w:val="ro-RO" w:eastAsia="ro-RO"/>
    </w:rPr>
  </w:style>
  <w:style w:type="character" w:customStyle="1" w:styleId="WW-DefaultParagraphFont">
    <w:name w:val="WW-Default Paragraph Font"/>
    <w:rsid w:val="00A647BF"/>
  </w:style>
  <w:style w:type="paragraph" w:customStyle="1" w:styleId="Listaszerbekezds">
    <w:name w:val="Listaszerű bekezdés"/>
    <w:basedOn w:val="Normal"/>
    <w:qFormat/>
    <w:rsid w:val="002E1C20"/>
    <w:pPr>
      <w:spacing w:after="160" w:line="259" w:lineRule="auto"/>
      <w:ind w:left="720"/>
      <w:contextualSpacing/>
    </w:pPr>
    <w:rPr>
      <w:rFonts w:ascii="Calibri" w:eastAsia="Calibri" w:hAnsi="Calibri"/>
      <w:sz w:val="22"/>
      <w:szCs w:val="22"/>
      <w:lang w:val="ro-RO"/>
    </w:rPr>
  </w:style>
</w:styles>
</file>

<file path=word/webSettings.xml><?xml version="1.0" encoding="utf-8"?>
<w:webSettings xmlns:r="http://schemas.openxmlformats.org/officeDocument/2006/relationships" xmlns:w="http://schemas.openxmlformats.org/wordprocessingml/2006/main">
  <w:divs>
    <w:div w:id="796684406">
      <w:bodyDiv w:val="1"/>
      <w:marLeft w:val="0"/>
      <w:marRight w:val="0"/>
      <w:marTop w:val="0"/>
      <w:marBottom w:val="0"/>
      <w:divBdr>
        <w:top w:val="none" w:sz="0" w:space="0" w:color="auto"/>
        <w:left w:val="none" w:sz="0" w:space="0" w:color="auto"/>
        <w:bottom w:val="none" w:sz="0" w:space="0" w:color="auto"/>
        <w:right w:val="none" w:sz="0" w:space="0" w:color="auto"/>
      </w:divBdr>
    </w:div>
    <w:div w:id="801505386">
      <w:bodyDiv w:val="1"/>
      <w:marLeft w:val="0"/>
      <w:marRight w:val="0"/>
      <w:marTop w:val="0"/>
      <w:marBottom w:val="0"/>
      <w:divBdr>
        <w:top w:val="none" w:sz="0" w:space="0" w:color="auto"/>
        <w:left w:val="none" w:sz="0" w:space="0" w:color="auto"/>
        <w:bottom w:val="none" w:sz="0" w:space="0" w:color="auto"/>
        <w:right w:val="none" w:sz="0" w:space="0" w:color="auto"/>
      </w:divBdr>
    </w:div>
    <w:div w:id="1367414463">
      <w:bodyDiv w:val="1"/>
      <w:marLeft w:val="0"/>
      <w:marRight w:val="0"/>
      <w:marTop w:val="0"/>
      <w:marBottom w:val="0"/>
      <w:divBdr>
        <w:top w:val="none" w:sz="0" w:space="0" w:color="auto"/>
        <w:left w:val="none" w:sz="0" w:space="0" w:color="auto"/>
        <w:bottom w:val="none" w:sz="0" w:space="0" w:color="auto"/>
        <w:right w:val="none" w:sz="0" w:space="0" w:color="auto"/>
      </w:divBdr>
    </w:div>
    <w:div w:id="187892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javascript:ln2Go2lnk(1775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ln2Go2lnk(1775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2.arbocontext.ro/please/redirect/364/1/1/32/!hash=281619354;h4r=2178305860;p4r=305439353;uwi=800;uhe=600;uce=1;param=1166/18514_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ad2.arbocontext.ro/please/redirect/364/1/1/32/!hash=281619354;h4r=30863428;p4r=305429881;uwi=800;uhe=600;uce=1;param=1403/21768_5?" TargetMode="External"/><Relationship Id="rId4" Type="http://schemas.openxmlformats.org/officeDocument/2006/relationships/settings" Target="settings.xml"/><Relationship Id="rId9" Type="http://schemas.openxmlformats.org/officeDocument/2006/relationships/hyperlink" Target="http://ad2.arbocontext.ro/please/redirect/364/1/1/32/!hash=2425449624;h4r=29583682;p4r=305429881;uwi=800;uhe=600;uce=1;param=814/13631_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E9D8A-3D85-456C-B76A-DDD3EAB38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18534</Words>
  <Characters>107500</Characters>
  <Application>Microsoft Office Word</Application>
  <DocSecurity>0</DocSecurity>
  <Lines>895</Lines>
  <Paragraphs>251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125783</CharactersWithSpaces>
  <SharedDoc>false</SharedDoc>
  <HLinks>
    <vt:vector size="36" baseType="variant">
      <vt:variant>
        <vt:i4>4456449</vt:i4>
      </vt:variant>
      <vt:variant>
        <vt:i4>15</vt:i4>
      </vt:variant>
      <vt:variant>
        <vt:i4>0</vt:i4>
      </vt:variant>
      <vt:variant>
        <vt:i4>5</vt:i4>
      </vt:variant>
      <vt:variant>
        <vt:lpwstr>javascript:ln2Go2lnk(17751);</vt:lpwstr>
      </vt:variant>
      <vt:variant>
        <vt:lpwstr/>
      </vt:variant>
      <vt:variant>
        <vt:i4>4653057</vt:i4>
      </vt:variant>
      <vt:variant>
        <vt:i4>12</vt:i4>
      </vt:variant>
      <vt:variant>
        <vt:i4>0</vt:i4>
      </vt:variant>
      <vt:variant>
        <vt:i4>5</vt:i4>
      </vt:variant>
      <vt:variant>
        <vt:lpwstr>javascript:ln2Go2lnk(17752);</vt:lpwstr>
      </vt:variant>
      <vt:variant>
        <vt:lpwstr/>
      </vt:variant>
      <vt:variant>
        <vt:i4>2555921</vt:i4>
      </vt:variant>
      <vt:variant>
        <vt:i4>9</vt:i4>
      </vt:variant>
      <vt:variant>
        <vt:i4>0</vt:i4>
      </vt:variant>
      <vt:variant>
        <vt:i4>5</vt:i4>
      </vt:variant>
      <vt:variant>
        <vt:lpwstr>http://ad2.arbocontext.ro/please/redirect/364/1/1/32/!hash=281619354;h4r=2178305860;p4r=305439353;uwi=800;uhe=600;uce=1;param=1166/18514_5?</vt:lpwstr>
      </vt:variant>
      <vt:variant>
        <vt:lpwstr/>
      </vt:variant>
      <vt:variant>
        <vt:i4>1572906</vt:i4>
      </vt:variant>
      <vt:variant>
        <vt:i4>6</vt:i4>
      </vt:variant>
      <vt:variant>
        <vt:i4>0</vt:i4>
      </vt:variant>
      <vt:variant>
        <vt:i4>5</vt:i4>
      </vt:variant>
      <vt:variant>
        <vt:lpwstr>http://ad2.arbocontext.ro/please/redirect/364/1/1/32/!hash=281619354;h4r=30863428;p4r=305429881;uwi=800;uhe=600;uce=1;param=1403/21768_5?</vt:lpwstr>
      </vt:variant>
      <vt:variant>
        <vt:lpwstr/>
      </vt:variant>
      <vt:variant>
        <vt:i4>5046390</vt:i4>
      </vt:variant>
      <vt:variant>
        <vt:i4>3</vt:i4>
      </vt:variant>
      <vt:variant>
        <vt:i4>0</vt:i4>
      </vt:variant>
      <vt:variant>
        <vt:i4>5</vt:i4>
      </vt:variant>
      <vt:variant>
        <vt:lpwstr>http://ad2.arbocontext.ro/please/redirect/364/1/1/32/!hash=2425449624;h4r=29513538;p4r=305439353;uwi=800;uhe=600;uce=1;param=1403/21788_5?</vt:lpwstr>
      </vt:variant>
      <vt:variant>
        <vt:lpwstr/>
      </vt:variant>
      <vt:variant>
        <vt:i4>852030</vt:i4>
      </vt:variant>
      <vt:variant>
        <vt:i4>0</vt:i4>
      </vt:variant>
      <vt:variant>
        <vt:i4>0</vt:i4>
      </vt:variant>
      <vt:variant>
        <vt:i4>5</vt:i4>
      </vt:variant>
      <vt:variant>
        <vt:lpwstr>http://ad2.arbocontext.ro/please/redirect/364/1/1/32/!hash=2425449624;h4r=29583682;p4r=305429881;uwi=800;uhe=600;uce=1;param=814/13631_5?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2024-04-03T09:20:00Z</cp:lastPrinted>
  <dcterms:created xsi:type="dcterms:W3CDTF">2025-01-21T12:34:00Z</dcterms:created>
  <dcterms:modified xsi:type="dcterms:W3CDTF">2025-01-22T05:42:00Z</dcterms:modified>
</cp:coreProperties>
</file>